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E9269E" w14:textId="77777777" w:rsidR="0092676B" w:rsidRPr="00B42371" w:rsidRDefault="0092676B" w:rsidP="00CF6A9A">
      <w:pPr>
        <w:rPr>
          <w:sz w:val="24"/>
        </w:rPr>
      </w:pPr>
    </w:p>
    <w:p w14:paraId="5E7B7D3F" w14:textId="77777777" w:rsidR="00316B2A" w:rsidRPr="00B42371" w:rsidRDefault="00316B2A" w:rsidP="00316B2A">
      <w:pPr>
        <w:rPr>
          <w:sz w:val="24"/>
        </w:rPr>
      </w:pPr>
    </w:p>
    <w:p w14:paraId="4280D1D9" w14:textId="77777777" w:rsidR="00316B2A" w:rsidRPr="00B42371" w:rsidRDefault="00316B2A" w:rsidP="00316B2A">
      <w:pPr>
        <w:rPr>
          <w:sz w:val="24"/>
        </w:rPr>
      </w:pPr>
    </w:p>
    <w:p w14:paraId="62FF4440" w14:textId="77777777" w:rsidR="00316B2A" w:rsidRPr="00B42371" w:rsidRDefault="00316B2A" w:rsidP="00316B2A">
      <w:pPr>
        <w:rPr>
          <w:sz w:val="24"/>
        </w:rPr>
      </w:pPr>
    </w:p>
    <w:p w14:paraId="75EA43F5" w14:textId="77777777" w:rsidR="00316B2A" w:rsidRPr="00B42371" w:rsidRDefault="00316B2A" w:rsidP="00316B2A">
      <w:pPr>
        <w:rPr>
          <w:sz w:val="24"/>
        </w:rPr>
      </w:pPr>
    </w:p>
    <w:p w14:paraId="373DFFBF" w14:textId="77777777" w:rsidR="00316B2A" w:rsidRPr="00B42371" w:rsidRDefault="00316B2A" w:rsidP="00316B2A">
      <w:pPr>
        <w:rPr>
          <w:sz w:val="24"/>
        </w:rPr>
      </w:pPr>
    </w:p>
    <w:p w14:paraId="60891209" w14:textId="77777777" w:rsidR="00316B2A" w:rsidRPr="00B42371" w:rsidRDefault="00316B2A" w:rsidP="00316B2A">
      <w:pPr>
        <w:rPr>
          <w:sz w:val="24"/>
        </w:rPr>
      </w:pPr>
    </w:p>
    <w:p w14:paraId="0585C056" w14:textId="77777777" w:rsidR="00316B2A" w:rsidRPr="00B42371" w:rsidRDefault="00316B2A" w:rsidP="00316B2A">
      <w:pPr>
        <w:rPr>
          <w:sz w:val="24"/>
        </w:rPr>
      </w:pPr>
    </w:p>
    <w:p w14:paraId="122B7D29" w14:textId="77777777" w:rsidR="00C7094E" w:rsidRPr="00EB342D" w:rsidRDefault="007370D9" w:rsidP="00C7094E">
      <w:pPr>
        <w:jc w:val="center"/>
        <w:rPr>
          <w:b/>
          <w:sz w:val="24"/>
        </w:rPr>
      </w:pPr>
      <w:r w:rsidRPr="00EB342D">
        <w:rPr>
          <w:b/>
          <w:sz w:val="24"/>
        </w:rPr>
        <w:t>TERMO</w:t>
      </w:r>
      <w:r w:rsidR="00C7094E" w:rsidRPr="00EB342D">
        <w:rPr>
          <w:b/>
          <w:sz w:val="24"/>
        </w:rPr>
        <w:t xml:space="preserve"> DE REFERÊNCIA</w:t>
      </w:r>
    </w:p>
    <w:p w14:paraId="601E236C" w14:textId="77777777" w:rsidR="000A762D" w:rsidRPr="00EB342D" w:rsidRDefault="000A762D" w:rsidP="00C7094E">
      <w:pPr>
        <w:jc w:val="center"/>
        <w:rPr>
          <w:rFonts w:eastAsia="Times New Roman"/>
          <w:b/>
          <w:sz w:val="24"/>
          <w:szCs w:val="20"/>
        </w:rPr>
      </w:pPr>
      <w:r w:rsidRPr="00EB342D">
        <w:rPr>
          <w:rFonts w:eastAsia="Times New Roman"/>
          <w:b/>
          <w:sz w:val="24"/>
          <w:szCs w:val="20"/>
        </w:rPr>
        <w:t>MENOR PREÇO</w:t>
      </w:r>
    </w:p>
    <w:p w14:paraId="7F41D4E6" w14:textId="77777777" w:rsidR="00C7094E" w:rsidRPr="00EB342D" w:rsidRDefault="00C7094E" w:rsidP="00C7094E">
      <w:pPr>
        <w:jc w:val="center"/>
        <w:rPr>
          <w:rFonts w:eastAsia="Times New Roman"/>
          <w:b/>
          <w:color w:val="FF0000"/>
          <w:sz w:val="24"/>
          <w:szCs w:val="20"/>
        </w:rPr>
      </w:pPr>
    </w:p>
    <w:p w14:paraId="1B9186A0" w14:textId="77777777" w:rsidR="00316B2A" w:rsidRPr="00EB342D" w:rsidRDefault="005D5886" w:rsidP="005D5886">
      <w:pPr>
        <w:tabs>
          <w:tab w:val="left" w:pos="7470"/>
        </w:tabs>
        <w:rPr>
          <w:sz w:val="24"/>
        </w:rPr>
      </w:pPr>
      <w:r w:rsidRPr="00EB342D">
        <w:rPr>
          <w:sz w:val="24"/>
        </w:rPr>
        <w:tab/>
      </w:r>
    </w:p>
    <w:p w14:paraId="38E66066" w14:textId="77777777" w:rsidR="00316B2A" w:rsidRPr="00EB342D" w:rsidRDefault="00316B2A" w:rsidP="00316B2A">
      <w:pPr>
        <w:rPr>
          <w:sz w:val="24"/>
        </w:rPr>
      </w:pPr>
    </w:p>
    <w:p w14:paraId="790CEC56" w14:textId="77777777" w:rsidR="00E81829" w:rsidRPr="00EB342D" w:rsidRDefault="00E81829" w:rsidP="00316B2A">
      <w:pPr>
        <w:rPr>
          <w:sz w:val="24"/>
        </w:rPr>
      </w:pPr>
    </w:p>
    <w:p w14:paraId="7FD3A3C9" w14:textId="77777777" w:rsidR="002060FF" w:rsidRPr="00EB342D" w:rsidRDefault="002060FF" w:rsidP="00316B2A">
      <w:pPr>
        <w:rPr>
          <w:sz w:val="24"/>
        </w:rPr>
      </w:pPr>
    </w:p>
    <w:p w14:paraId="753F62A8" w14:textId="77777777" w:rsidR="002060FF" w:rsidRPr="00EB342D" w:rsidRDefault="002060FF" w:rsidP="00316B2A">
      <w:pPr>
        <w:rPr>
          <w:sz w:val="24"/>
        </w:rPr>
      </w:pPr>
    </w:p>
    <w:p w14:paraId="1BB8C4FD" w14:textId="77777777" w:rsidR="00316B2A" w:rsidRPr="00EB342D" w:rsidRDefault="00316B2A" w:rsidP="00316B2A">
      <w:pPr>
        <w:rPr>
          <w:sz w:val="24"/>
        </w:rPr>
      </w:pPr>
    </w:p>
    <w:p w14:paraId="1A69DE6D" w14:textId="77777777" w:rsidR="00316B2A" w:rsidRPr="00EB342D" w:rsidRDefault="00316B2A" w:rsidP="00316B2A">
      <w:pPr>
        <w:rPr>
          <w:sz w:val="24"/>
        </w:rPr>
      </w:pPr>
    </w:p>
    <w:p w14:paraId="6A86BE22" w14:textId="77777777" w:rsidR="00316B2A" w:rsidRPr="00EB342D" w:rsidRDefault="00316B2A" w:rsidP="00316B2A">
      <w:pPr>
        <w:rPr>
          <w:sz w:val="24"/>
        </w:rPr>
      </w:pPr>
    </w:p>
    <w:p w14:paraId="4E390394" w14:textId="77777777" w:rsidR="00316B2A" w:rsidRPr="00EB342D" w:rsidRDefault="00316B2A" w:rsidP="00316B2A">
      <w:pPr>
        <w:rPr>
          <w:sz w:val="24"/>
        </w:rPr>
      </w:pPr>
    </w:p>
    <w:p w14:paraId="7C4B2DD0" w14:textId="77777777" w:rsidR="00316B2A" w:rsidRPr="00EB342D" w:rsidRDefault="00316B2A" w:rsidP="00316B2A">
      <w:pPr>
        <w:rPr>
          <w:sz w:val="24"/>
        </w:rPr>
      </w:pPr>
    </w:p>
    <w:p w14:paraId="258DE8A7" w14:textId="39D4BFF9" w:rsidR="00F908E1" w:rsidRPr="000F5C51" w:rsidRDefault="00F908E1" w:rsidP="00F908E1">
      <w:pPr>
        <w:keepNext/>
        <w:tabs>
          <w:tab w:val="left" w:pos="8505"/>
        </w:tabs>
        <w:spacing w:line="360" w:lineRule="auto"/>
        <w:rPr>
          <w:b/>
          <w:sz w:val="24"/>
        </w:rPr>
      </w:pPr>
      <w:r w:rsidRPr="000F5C51">
        <w:rPr>
          <w:rFonts w:eastAsia="Times New Roman"/>
          <w:b/>
          <w:sz w:val="24"/>
          <w:szCs w:val="20"/>
        </w:rPr>
        <w:t xml:space="preserve">CONTRATAÇÃO DE EMPRESA </w:t>
      </w:r>
      <w:r>
        <w:rPr>
          <w:rFonts w:eastAsia="Times New Roman"/>
          <w:b/>
          <w:sz w:val="24"/>
          <w:szCs w:val="20"/>
        </w:rPr>
        <w:t xml:space="preserve">PARA A </w:t>
      </w:r>
      <w:r w:rsidRPr="000F5C51">
        <w:rPr>
          <w:rFonts w:eastAsia="Times New Roman"/>
          <w:b/>
          <w:sz w:val="24"/>
          <w:szCs w:val="20"/>
        </w:rPr>
        <w:t>ELABORAÇÃO DE PROJETO</w:t>
      </w:r>
      <w:r>
        <w:rPr>
          <w:rFonts w:eastAsia="Times New Roman"/>
          <w:b/>
          <w:sz w:val="24"/>
          <w:szCs w:val="20"/>
        </w:rPr>
        <w:t xml:space="preserve"> BÁSICO, PARA A </w:t>
      </w:r>
      <w:r w:rsidRPr="004B17BE">
        <w:rPr>
          <w:rFonts w:eastAsia="Times New Roman"/>
          <w:b/>
          <w:sz w:val="24"/>
          <w:szCs w:val="20"/>
        </w:rPr>
        <w:t xml:space="preserve">CONSTRUÇÃO </w:t>
      </w:r>
      <w:r>
        <w:rPr>
          <w:rFonts w:eastAsia="Times New Roman"/>
          <w:b/>
          <w:sz w:val="24"/>
          <w:szCs w:val="20"/>
        </w:rPr>
        <w:t xml:space="preserve">DE UMA </w:t>
      </w:r>
      <w:r w:rsidRPr="004B17BE">
        <w:rPr>
          <w:rFonts w:eastAsia="Times New Roman"/>
          <w:b/>
          <w:sz w:val="24"/>
          <w:szCs w:val="20"/>
        </w:rPr>
        <w:t>PONTE SOBRE O RIO MARITUBA</w:t>
      </w:r>
      <w:r>
        <w:rPr>
          <w:rFonts w:eastAsia="Times New Roman"/>
          <w:b/>
          <w:sz w:val="24"/>
          <w:szCs w:val="20"/>
        </w:rPr>
        <w:t>,</w:t>
      </w:r>
      <w:r w:rsidRPr="004B17BE">
        <w:rPr>
          <w:rFonts w:eastAsia="Times New Roman"/>
          <w:b/>
          <w:sz w:val="24"/>
          <w:szCs w:val="20"/>
        </w:rPr>
        <w:t xml:space="preserve"> QUE LIGA</w:t>
      </w:r>
      <w:r>
        <w:rPr>
          <w:rFonts w:eastAsia="Times New Roman"/>
          <w:b/>
          <w:sz w:val="24"/>
          <w:szCs w:val="20"/>
        </w:rPr>
        <w:t>RÁ</w:t>
      </w:r>
      <w:r w:rsidRPr="004B17BE">
        <w:rPr>
          <w:rFonts w:eastAsia="Times New Roman"/>
          <w:b/>
          <w:sz w:val="24"/>
          <w:szCs w:val="20"/>
        </w:rPr>
        <w:t xml:space="preserve"> OS MUNICÍPIOS DE FELIZ DESERTO E PENEDO</w:t>
      </w:r>
      <w:r w:rsidRPr="000F5C51">
        <w:rPr>
          <w:rFonts w:eastAsia="Times New Roman"/>
          <w:b/>
          <w:sz w:val="24"/>
          <w:szCs w:val="20"/>
        </w:rPr>
        <w:t xml:space="preserve">, NO ESTADO </w:t>
      </w:r>
      <w:r w:rsidR="00C01AFD">
        <w:rPr>
          <w:rFonts w:eastAsia="Times New Roman"/>
          <w:b/>
          <w:sz w:val="24"/>
          <w:szCs w:val="20"/>
        </w:rPr>
        <w:t xml:space="preserve">DE </w:t>
      </w:r>
      <w:r w:rsidRPr="000F5C51">
        <w:rPr>
          <w:rFonts w:eastAsia="Times New Roman"/>
          <w:b/>
          <w:sz w:val="24"/>
          <w:szCs w:val="20"/>
        </w:rPr>
        <w:t>ALAGOAS.</w:t>
      </w:r>
    </w:p>
    <w:p w14:paraId="30E2FB74" w14:textId="77777777" w:rsidR="00316B2A" w:rsidRPr="00EB342D" w:rsidRDefault="00316B2A" w:rsidP="00C7094E">
      <w:pPr>
        <w:jc w:val="center"/>
        <w:rPr>
          <w:sz w:val="24"/>
        </w:rPr>
      </w:pPr>
    </w:p>
    <w:p w14:paraId="0ED565BD" w14:textId="77777777" w:rsidR="00316B2A" w:rsidRPr="00EB342D" w:rsidRDefault="00316B2A" w:rsidP="00387DCB">
      <w:pPr>
        <w:rPr>
          <w:sz w:val="24"/>
        </w:rPr>
      </w:pPr>
    </w:p>
    <w:p w14:paraId="2BACB9E9" w14:textId="77777777" w:rsidR="00316B2A" w:rsidRPr="00EB342D" w:rsidRDefault="00316B2A" w:rsidP="00387DCB">
      <w:pPr>
        <w:rPr>
          <w:sz w:val="24"/>
        </w:rPr>
      </w:pPr>
    </w:p>
    <w:p w14:paraId="1C64E69B" w14:textId="77777777" w:rsidR="002060FF" w:rsidRPr="00EB342D" w:rsidRDefault="002060FF" w:rsidP="00387DCB">
      <w:pPr>
        <w:rPr>
          <w:sz w:val="24"/>
        </w:rPr>
      </w:pPr>
    </w:p>
    <w:p w14:paraId="65EF7C4F" w14:textId="77777777" w:rsidR="002060FF" w:rsidRPr="00EB342D" w:rsidRDefault="002060FF" w:rsidP="00387DCB">
      <w:pPr>
        <w:rPr>
          <w:sz w:val="24"/>
        </w:rPr>
      </w:pPr>
    </w:p>
    <w:p w14:paraId="2F80BECA" w14:textId="77777777" w:rsidR="00316B2A" w:rsidRPr="00EB342D" w:rsidRDefault="00316B2A" w:rsidP="00387DCB">
      <w:pPr>
        <w:rPr>
          <w:sz w:val="24"/>
        </w:rPr>
      </w:pPr>
    </w:p>
    <w:p w14:paraId="792407EC" w14:textId="77777777" w:rsidR="00316B2A" w:rsidRPr="00EB342D" w:rsidRDefault="00316B2A" w:rsidP="00387DCB">
      <w:pPr>
        <w:rPr>
          <w:sz w:val="24"/>
        </w:rPr>
      </w:pPr>
    </w:p>
    <w:p w14:paraId="7650DFF1" w14:textId="5C134958" w:rsidR="00316B2A" w:rsidRPr="00EB342D" w:rsidRDefault="00316B2A" w:rsidP="00387DCB">
      <w:pPr>
        <w:rPr>
          <w:sz w:val="24"/>
        </w:rPr>
      </w:pPr>
    </w:p>
    <w:p w14:paraId="17AC2075" w14:textId="77777777" w:rsidR="00316B2A" w:rsidRPr="00EB342D" w:rsidRDefault="00316B2A" w:rsidP="00387DCB">
      <w:pPr>
        <w:rPr>
          <w:sz w:val="24"/>
        </w:rPr>
      </w:pPr>
    </w:p>
    <w:p w14:paraId="4165DE61" w14:textId="77777777" w:rsidR="00316B2A" w:rsidRPr="00EB342D" w:rsidRDefault="00316B2A" w:rsidP="00387DCB">
      <w:pPr>
        <w:rPr>
          <w:sz w:val="24"/>
        </w:rPr>
      </w:pPr>
    </w:p>
    <w:p w14:paraId="7C10F9B7" w14:textId="77777777" w:rsidR="00316B2A" w:rsidRPr="00EB342D" w:rsidRDefault="00316B2A" w:rsidP="00387DCB">
      <w:pPr>
        <w:rPr>
          <w:sz w:val="24"/>
        </w:rPr>
      </w:pPr>
    </w:p>
    <w:p w14:paraId="3248D073" w14:textId="77777777" w:rsidR="00316B2A" w:rsidRPr="00EB342D" w:rsidRDefault="00316B2A" w:rsidP="00387DCB">
      <w:pPr>
        <w:rPr>
          <w:sz w:val="24"/>
        </w:rPr>
      </w:pPr>
    </w:p>
    <w:p w14:paraId="2E71A611" w14:textId="77777777" w:rsidR="00E81829" w:rsidRPr="00EB342D" w:rsidRDefault="00E81829" w:rsidP="00387DCB">
      <w:pPr>
        <w:rPr>
          <w:sz w:val="24"/>
        </w:rPr>
      </w:pPr>
    </w:p>
    <w:p w14:paraId="58FCAF4B" w14:textId="77777777" w:rsidR="00316B2A" w:rsidRPr="00EB342D" w:rsidRDefault="00316B2A" w:rsidP="00387DCB">
      <w:pPr>
        <w:rPr>
          <w:sz w:val="24"/>
        </w:rPr>
      </w:pPr>
    </w:p>
    <w:p w14:paraId="70DDB745" w14:textId="77777777" w:rsidR="00316B2A" w:rsidRPr="00EB342D" w:rsidRDefault="00316B2A" w:rsidP="00387DCB">
      <w:pPr>
        <w:rPr>
          <w:sz w:val="24"/>
        </w:rPr>
      </w:pPr>
    </w:p>
    <w:p w14:paraId="04CCC8E8" w14:textId="77777777" w:rsidR="002060FF" w:rsidRPr="00EB342D" w:rsidRDefault="002060FF" w:rsidP="00387DCB">
      <w:pPr>
        <w:rPr>
          <w:sz w:val="24"/>
        </w:rPr>
      </w:pPr>
    </w:p>
    <w:p w14:paraId="3F44230E" w14:textId="77777777" w:rsidR="002060FF" w:rsidRPr="00EB342D" w:rsidRDefault="002060FF" w:rsidP="00387DCB">
      <w:pPr>
        <w:rPr>
          <w:sz w:val="24"/>
        </w:rPr>
      </w:pPr>
    </w:p>
    <w:p w14:paraId="3401A176" w14:textId="77777777" w:rsidR="00316B2A" w:rsidRPr="00EB342D" w:rsidRDefault="00316B2A" w:rsidP="00387DCB">
      <w:pPr>
        <w:rPr>
          <w:sz w:val="24"/>
        </w:rPr>
      </w:pPr>
    </w:p>
    <w:p w14:paraId="3D9BE962" w14:textId="77777777" w:rsidR="00316B2A" w:rsidRPr="00EB342D" w:rsidRDefault="00316B2A" w:rsidP="00387DCB">
      <w:pPr>
        <w:rPr>
          <w:sz w:val="24"/>
        </w:rPr>
      </w:pPr>
    </w:p>
    <w:p w14:paraId="21553350" w14:textId="77777777" w:rsidR="00316B2A" w:rsidRPr="00EB342D" w:rsidRDefault="00316B2A" w:rsidP="00387DCB">
      <w:pPr>
        <w:rPr>
          <w:sz w:val="24"/>
        </w:rPr>
      </w:pPr>
    </w:p>
    <w:p w14:paraId="5C9E4E51" w14:textId="4F226D04" w:rsidR="00316B2A" w:rsidRPr="00EB342D" w:rsidRDefault="00F908E1" w:rsidP="005B087E">
      <w:pPr>
        <w:ind w:left="-1276" w:right="-710"/>
        <w:jc w:val="center"/>
        <w:rPr>
          <w:szCs w:val="20"/>
        </w:rPr>
      </w:pPr>
      <w:r>
        <w:rPr>
          <w:b/>
          <w:sz w:val="24"/>
        </w:rPr>
        <w:t>Agosto</w:t>
      </w:r>
      <w:r w:rsidR="006A246B" w:rsidRPr="00EB342D">
        <w:rPr>
          <w:b/>
          <w:sz w:val="24"/>
        </w:rPr>
        <w:t>/20</w:t>
      </w:r>
      <w:r>
        <w:rPr>
          <w:b/>
          <w:sz w:val="24"/>
        </w:rPr>
        <w:t>21</w:t>
      </w:r>
      <w:r w:rsidR="00316B2A" w:rsidRPr="00EB342D">
        <w:rPr>
          <w:szCs w:val="20"/>
        </w:rPr>
        <w:br w:type="page"/>
      </w:r>
    </w:p>
    <w:p w14:paraId="402F537D" w14:textId="77777777" w:rsidR="00316B2A" w:rsidRPr="00EB342D" w:rsidRDefault="00316B2A" w:rsidP="00B236F1">
      <w:pPr>
        <w:jc w:val="center"/>
        <w:rPr>
          <w:b/>
          <w:szCs w:val="20"/>
        </w:rPr>
      </w:pPr>
      <w:r w:rsidRPr="00EB342D">
        <w:rPr>
          <w:b/>
          <w:szCs w:val="20"/>
        </w:rPr>
        <w:lastRenderedPageBreak/>
        <w:t>ÍNDICE</w:t>
      </w:r>
    </w:p>
    <w:p w14:paraId="72A2C8FC" w14:textId="77777777" w:rsidR="00316B2A" w:rsidRPr="00EB342D" w:rsidRDefault="00316B2A" w:rsidP="00387DCB">
      <w:pPr>
        <w:rPr>
          <w:szCs w:val="20"/>
        </w:rPr>
      </w:pPr>
    </w:p>
    <w:p w14:paraId="5A81FB2A" w14:textId="133B18AF" w:rsidR="00DC0DC2" w:rsidRDefault="00C346C8">
      <w:pPr>
        <w:pStyle w:val="Sumrio1"/>
        <w:rPr>
          <w:rFonts w:asciiTheme="minorHAnsi" w:eastAsiaTheme="minorEastAsia" w:hAnsiTheme="minorHAnsi" w:cstheme="minorBidi"/>
          <w:sz w:val="22"/>
          <w:szCs w:val="22"/>
          <w:lang w:eastAsia="pt-BR"/>
        </w:rPr>
      </w:pPr>
      <w:r w:rsidRPr="00EB342D">
        <w:fldChar w:fldCharType="begin"/>
      </w:r>
      <w:r w:rsidR="00B0600A" w:rsidRPr="00EB342D">
        <w:instrText xml:space="preserve"> TOC \o "1-1" \h \z \u </w:instrText>
      </w:r>
      <w:r w:rsidRPr="00EB342D">
        <w:fldChar w:fldCharType="separate"/>
      </w:r>
      <w:hyperlink w:anchor="_Toc79737328" w:history="1">
        <w:r w:rsidR="00DC0DC2" w:rsidRPr="007428F5">
          <w:rPr>
            <w:rStyle w:val="Hyperlink"/>
          </w:rPr>
          <w:t>1.</w:t>
        </w:r>
        <w:r w:rsidR="00DC0DC2">
          <w:rPr>
            <w:rFonts w:asciiTheme="minorHAnsi" w:eastAsiaTheme="minorEastAsia" w:hAnsiTheme="minorHAnsi" w:cstheme="minorBidi"/>
            <w:sz w:val="22"/>
            <w:szCs w:val="22"/>
            <w:lang w:eastAsia="pt-BR"/>
          </w:rPr>
          <w:tab/>
        </w:r>
        <w:r w:rsidR="00DC0DC2" w:rsidRPr="007428F5">
          <w:rPr>
            <w:rStyle w:val="Hyperlink"/>
          </w:rPr>
          <w:t>OBJETO DA CONTRATAÇÃO</w:t>
        </w:r>
        <w:r w:rsidR="00DC0DC2">
          <w:rPr>
            <w:webHidden/>
          </w:rPr>
          <w:tab/>
        </w:r>
        <w:r w:rsidR="00DC0DC2">
          <w:rPr>
            <w:webHidden/>
          </w:rPr>
          <w:fldChar w:fldCharType="begin"/>
        </w:r>
        <w:r w:rsidR="00DC0DC2">
          <w:rPr>
            <w:webHidden/>
          </w:rPr>
          <w:instrText xml:space="preserve"> PAGEREF _Toc79737328 \h </w:instrText>
        </w:r>
        <w:r w:rsidR="00DC0DC2">
          <w:rPr>
            <w:webHidden/>
          </w:rPr>
        </w:r>
        <w:r w:rsidR="00DC0DC2">
          <w:rPr>
            <w:webHidden/>
          </w:rPr>
          <w:fldChar w:fldCharType="separate"/>
        </w:r>
        <w:r w:rsidR="00DC0DC2">
          <w:rPr>
            <w:webHidden/>
          </w:rPr>
          <w:t>3</w:t>
        </w:r>
        <w:r w:rsidR="00DC0DC2">
          <w:rPr>
            <w:webHidden/>
          </w:rPr>
          <w:fldChar w:fldCharType="end"/>
        </w:r>
      </w:hyperlink>
    </w:p>
    <w:p w14:paraId="478D5778" w14:textId="01798323" w:rsidR="00DC0DC2" w:rsidRDefault="004353C6">
      <w:pPr>
        <w:pStyle w:val="Sumrio1"/>
        <w:rPr>
          <w:rFonts w:asciiTheme="minorHAnsi" w:eastAsiaTheme="minorEastAsia" w:hAnsiTheme="minorHAnsi" w:cstheme="minorBidi"/>
          <w:sz w:val="22"/>
          <w:szCs w:val="22"/>
          <w:lang w:eastAsia="pt-BR"/>
        </w:rPr>
      </w:pPr>
      <w:hyperlink w:anchor="_Toc79737329" w:history="1">
        <w:r w:rsidR="00DC0DC2" w:rsidRPr="007428F5">
          <w:rPr>
            <w:rStyle w:val="Hyperlink"/>
          </w:rPr>
          <w:t>2.</w:t>
        </w:r>
        <w:r w:rsidR="00DC0DC2">
          <w:rPr>
            <w:rFonts w:asciiTheme="minorHAnsi" w:eastAsiaTheme="minorEastAsia" w:hAnsiTheme="minorHAnsi" w:cstheme="minorBidi"/>
            <w:sz w:val="22"/>
            <w:szCs w:val="22"/>
            <w:lang w:eastAsia="pt-BR"/>
          </w:rPr>
          <w:tab/>
        </w:r>
        <w:r w:rsidR="00DC0DC2" w:rsidRPr="007428F5">
          <w:rPr>
            <w:rStyle w:val="Hyperlink"/>
          </w:rPr>
          <w:t>TERMINOLOGIAS E DEFINIÇÕES</w:t>
        </w:r>
        <w:r w:rsidR="00DC0DC2">
          <w:rPr>
            <w:webHidden/>
          </w:rPr>
          <w:tab/>
        </w:r>
        <w:r w:rsidR="00DC0DC2">
          <w:rPr>
            <w:webHidden/>
          </w:rPr>
          <w:fldChar w:fldCharType="begin"/>
        </w:r>
        <w:r w:rsidR="00DC0DC2">
          <w:rPr>
            <w:webHidden/>
          </w:rPr>
          <w:instrText xml:space="preserve"> PAGEREF _Toc79737329 \h </w:instrText>
        </w:r>
        <w:r w:rsidR="00DC0DC2">
          <w:rPr>
            <w:webHidden/>
          </w:rPr>
        </w:r>
        <w:r w:rsidR="00DC0DC2">
          <w:rPr>
            <w:webHidden/>
          </w:rPr>
          <w:fldChar w:fldCharType="separate"/>
        </w:r>
        <w:r w:rsidR="00DC0DC2">
          <w:rPr>
            <w:webHidden/>
          </w:rPr>
          <w:t>3</w:t>
        </w:r>
        <w:r w:rsidR="00DC0DC2">
          <w:rPr>
            <w:webHidden/>
          </w:rPr>
          <w:fldChar w:fldCharType="end"/>
        </w:r>
      </w:hyperlink>
    </w:p>
    <w:p w14:paraId="14616EF0" w14:textId="1BC43B6E" w:rsidR="00DC0DC2" w:rsidRDefault="004353C6">
      <w:pPr>
        <w:pStyle w:val="Sumrio1"/>
        <w:rPr>
          <w:rFonts w:asciiTheme="minorHAnsi" w:eastAsiaTheme="minorEastAsia" w:hAnsiTheme="minorHAnsi" w:cstheme="minorBidi"/>
          <w:sz w:val="22"/>
          <w:szCs w:val="22"/>
          <w:lang w:eastAsia="pt-BR"/>
        </w:rPr>
      </w:pPr>
      <w:hyperlink w:anchor="_Toc79737330" w:history="1">
        <w:r w:rsidR="00DC0DC2" w:rsidRPr="007428F5">
          <w:rPr>
            <w:rStyle w:val="Hyperlink"/>
          </w:rPr>
          <w:t>3.</w:t>
        </w:r>
        <w:r w:rsidR="00DC0DC2">
          <w:rPr>
            <w:rFonts w:asciiTheme="minorHAnsi" w:eastAsiaTheme="minorEastAsia" w:hAnsiTheme="minorHAnsi" w:cstheme="minorBidi"/>
            <w:sz w:val="22"/>
            <w:szCs w:val="22"/>
            <w:lang w:eastAsia="pt-BR"/>
          </w:rPr>
          <w:tab/>
        </w:r>
        <w:r w:rsidR="00DC0DC2" w:rsidRPr="007428F5">
          <w:rPr>
            <w:rStyle w:val="Hyperlink"/>
          </w:rPr>
          <w:t>FORMA DE REALIZAÇÃO, MODO DE DISPUTA, REGIME DE EXECUÇÃO, VALOR ESTIMADO E CRITÉRIO DE JULGAMENTO.</w:t>
        </w:r>
        <w:r w:rsidR="00DC0DC2">
          <w:rPr>
            <w:webHidden/>
          </w:rPr>
          <w:tab/>
        </w:r>
        <w:r w:rsidR="00DC0DC2">
          <w:rPr>
            <w:webHidden/>
          </w:rPr>
          <w:fldChar w:fldCharType="begin"/>
        </w:r>
        <w:r w:rsidR="00DC0DC2">
          <w:rPr>
            <w:webHidden/>
          </w:rPr>
          <w:instrText xml:space="preserve"> PAGEREF _Toc79737330 \h </w:instrText>
        </w:r>
        <w:r w:rsidR="00DC0DC2">
          <w:rPr>
            <w:webHidden/>
          </w:rPr>
        </w:r>
        <w:r w:rsidR="00DC0DC2">
          <w:rPr>
            <w:webHidden/>
          </w:rPr>
          <w:fldChar w:fldCharType="separate"/>
        </w:r>
        <w:r w:rsidR="00DC0DC2">
          <w:rPr>
            <w:webHidden/>
          </w:rPr>
          <w:t>5</w:t>
        </w:r>
        <w:r w:rsidR="00DC0DC2">
          <w:rPr>
            <w:webHidden/>
          </w:rPr>
          <w:fldChar w:fldCharType="end"/>
        </w:r>
      </w:hyperlink>
    </w:p>
    <w:p w14:paraId="78E9A694" w14:textId="3F11AE7D" w:rsidR="00DC0DC2" w:rsidRDefault="004353C6">
      <w:pPr>
        <w:pStyle w:val="Sumrio1"/>
        <w:rPr>
          <w:rFonts w:asciiTheme="minorHAnsi" w:eastAsiaTheme="minorEastAsia" w:hAnsiTheme="minorHAnsi" w:cstheme="minorBidi"/>
          <w:sz w:val="22"/>
          <w:szCs w:val="22"/>
          <w:lang w:eastAsia="pt-BR"/>
        </w:rPr>
      </w:pPr>
      <w:hyperlink w:anchor="_Toc79737331" w:history="1">
        <w:r w:rsidR="00DC0DC2" w:rsidRPr="007428F5">
          <w:rPr>
            <w:rStyle w:val="Hyperlink"/>
          </w:rPr>
          <w:t>4.</w:t>
        </w:r>
        <w:r w:rsidR="00DC0DC2">
          <w:rPr>
            <w:rFonts w:asciiTheme="minorHAnsi" w:eastAsiaTheme="minorEastAsia" w:hAnsiTheme="minorHAnsi" w:cstheme="minorBidi"/>
            <w:sz w:val="22"/>
            <w:szCs w:val="22"/>
            <w:lang w:eastAsia="pt-BR"/>
          </w:rPr>
          <w:tab/>
        </w:r>
        <w:r w:rsidR="00DC0DC2" w:rsidRPr="007428F5">
          <w:rPr>
            <w:rStyle w:val="Hyperlink"/>
          </w:rPr>
          <w:t>LOCALIZAÇÃO DO OBJETO</w:t>
        </w:r>
        <w:r w:rsidR="00DC0DC2">
          <w:rPr>
            <w:webHidden/>
          </w:rPr>
          <w:tab/>
        </w:r>
        <w:r w:rsidR="00DC0DC2">
          <w:rPr>
            <w:webHidden/>
          </w:rPr>
          <w:fldChar w:fldCharType="begin"/>
        </w:r>
        <w:r w:rsidR="00DC0DC2">
          <w:rPr>
            <w:webHidden/>
          </w:rPr>
          <w:instrText xml:space="preserve"> PAGEREF _Toc79737331 \h </w:instrText>
        </w:r>
        <w:r w:rsidR="00DC0DC2">
          <w:rPr>
            <w:webHidden/>
          </w:rPr>
        </w:r>
        <w:r w:rsidR="00DC0DC2">
          <w:rPr>
            <w:webHidden/>
          </w:rPr>
          <w:fldChar w:fldCharType="separate"/>
        </w:r>
        <w:r w:rsidR="00DC0DC2">
          <w:rPr>
            <w:webHidden/>
          </w:rPr>
          <w:t>5</w:t>
        </w:r>
        <w:r w:rsidR="00DC0DC2">
          <w:rPr>
            <w:webHidden/>
          </w:rPr>
          <w:fldChar w:fldCharType="end"/>
        </w:r>
      </w:hyperlink>
    </w:p>
    <w:p w14:paraId="36A88137" w14:textId="3CA95B15" w:rsidR="00DC0DC2" w:rsidRDefault="004353C6">
      <w:pPr>
        <w:pStyle w:val="Sumrio1"/>
        <w:rPr>
          <w:rFonts w:asciiTheme="minorHAnsi" w:eastAsiaTheme="minorEastAsia" w:hAnsiTheme="minorHAnsi" w:cstheme="minorBidi"/>
          <w:sz w:val="22"/>
          <w:szCs w:val="22"/>
          <w:lang w:eastAsia="pt-BR"/>
        </w:rPr>
      </w:pPr>
      <w:hyperlink w:anchor="_Toc79737332" w:history="1">
        <w:r w:rsidR="00DC0DC2" w:rsidRPr="007428F5">
          <w:rPr>
            <w:rStyle w:val="Hyperlink"/>
          </w:rPr>
          <w:t>5.</w:t>
        </w:r>
        <w:r w:rsidR="00DC0DC2">
          <w:rPr>
            <w:rFonts w:asciiTheme="minorHAnsi" w:eastAsiaTheme="minorEastAsia" w:hAnsiTheme="minorHAnsi" w:cstheme="minorBidi"/>
            <w:sz w:val="22"/>
            <w:szCs w:val="22"/>
            <w:lang w:eastAsia="pt-BR"/>
          </w:rPr>
          <w:tab/>
        </w:r>
        <w:r w:rsidR="00DC0DC2" w:rsidRPr="007428F5">
          <w:rPr>
            <w:rStyle w:val="Hyperlink"/>
          </w:rPr>
          <w:t>DESCRIÇÃO DOS SERVIÇOS</w:t>
        </w:r>
        <w:r w:rsidR="00DC0DC2">
          <w:rPr>
            <w:webHidden/>
          </w:rPr>
          <w:tab/>
        </w:r>
        <w:r w:rsidR="00DC0DC2">
          <w:rPr>
            <w:webHidden/>
          </w:rPr>
          <w:fldChar w:fldCharType="begin"/>
        </w:r>
        <w:r w:rsidR="00DC0DC2">
          <w:rPr>
            <w:webHidden/>
          </w:rPr>
          <w:instrText xml:space="preserve"> PAGEREF _Toc79737332 \h </w:instrText>
        </w:r>
        <w:r w:rsidR="00DC0DC2">
          <w:rPr>
            <w:webHidden/>
          </w:rPr>
        </w:r>
        <w:r w:rsidR="00DC0DC2">
          <w:rPr>
            <w:webHidden/>
          </w:rPr>
          <w:fldChar w:fldCharType="separate"/>
        </w:r>
        <w:r w:rsidR="00DC0DC2">
          <w:rPr>
            <w:webHidden/>
          </w:rPr>
          <w:t>7</w:t>
        </w:r>
        <w:r w:rsidR="00DC0DC2">
          <w:rPr>
            <w:webHidden/>
          </w:rPr>
          <w:fldChar w:fldCharType="end"/>
        </w:r>
      </w:hyperlink>
    </w:p>
    <w:p w14:paraId="7971E1C9" w14:textId="375FA6BD" w:rsidR="00DC0DC2" w:rsidRDefault="004353C6">
      <w:pPr>
        <w:pStyle w:val="Sumrio1"/>
        <w:rPr>
          <w:rFonts w:asciiTheme="minorHAnsi" w:eastAsiaTheme="minorEastAsia" w:hAnsiTheme="minorHAnsi" w:cstheme="minorBidi"/>
          <w:sz w:val="22"/>
          <w:szCs w:val="22"/>
          <w:lang w:eastAsia="pt-BR"/>
        </w:rPr>
      </w:pPr>
      <w:hyperlink w:anchor="_Toc79737333" w:history="1">
        <w:r w:rsidR="00DC0DC2" w:rsidRPr="007428F5">
          <w:rPr>
            <w:rStyle w:val="Hyperlink"/>
          </w:rPr>
          <w:t>6.</w:t>
        </w:r>
        <w:r w:rsidR="00DC0DC2">
          <w:rPr>
            <w:rFonts w:asciiTheme="minorHAnsi" w:eastAsiaTheme="minorEastAsia" w:hAnsiTheme="minorHAnsi" w:cstheme="minorBidi"/>
            <w:sz w:val="22"/>
            <w:szCs w:val="22"/>
            <w:lang w:eastAsia="pt-BR"/>
          </w:rPr>
          <w:tab/>
        </w:r>
        <w:r w:rsidR="00DC0DC2" w:rsidRPr="007428F5">
          <w:rPr>
            <w:rStyle w:val="Hyperlink"/>
          </w:rPr>
          <w:t>CONDIÇÕES DE PARTICIPAÇÃO</w:t>
        </w:r>
        <w:r w:rsidR="00DC0DC2">
          <w:rPr>
            <w:webHidden/>
          </w:rPr>
          <w:tab/>
        </w:r>
        <w:r w:rsidR="00DC0DC2">
          <w:rPr>
            <w:webHidden/>
          </w:rPr>
          <w:fldChar w:fldCharType="begin"/>
        </w:r>
        <w:r w:rsidR="00DC0DC2">
          <w:rPr>
            <w:webHidden/>
          </w:rPr>
          <w:instrText xml:space="preserve"> PAGEREF _Toc79737333 \h </w:instrText>
        </w:r>
        <w:r w:rsidR="00DC0DC2">
          <w:rPr>
            <w:webHidden/>
          </w:rPr>
        </w:r>
        <w:r w:rsidR="00DC0DC2">
          <w:rPr>
            <w:webHidden/>
          </w:rPr>
          <w:fldChar w:fldCharType="separate"/>
        </w:r>
        <w:r w:rsidR="00DC0DC2">
          <w:rPr>
            <w:webHidden/>
          </w:rPr>
          <w:t>11</w:t>
        </w:r>
        <w:r w:rsidR="00DC0DC2">
          <w:rPr>
            <w:webHidden/>
          </w:rPr>
          <w:fldChar w:fldCharType="end"/>
        </w:r>
      </w:hyperlink>
    </w:p>
    <w:p w14:paraId="20EFCED0" w14:textId="037FA938" w:rsidR="00DC0DC2" w:rsidRDefault="004353C6">
      <w:pPr>
        <w:pStyle w:val="Sumrio1"/>
        <w:rPr>
          <w:rFonts w:asciiTheme="minorHAnsi" w:eastAsiaTheme="minorEastAsia" w:hAnsiTheme="minorHAnsi" w:cstheme="minorBidi"/>
          <w:sz w:val="22"/>
          <w:szCs w:val="22"/>
          <w:lang w:eastAsia="pt-BR"/>
        </w:rPr>
      </w:pPr>
      <w:hyperlink w:anchor="_Toc79737334" w:history="1">
        <w:r w:rsidR="00DC0DC2" w:rsidRPr="007428F5">
          <w:rPr>
            <w:rStyle w:val="Hyperlink"/>
          </w:rPr>
          <w:t>7.</w:t>
        </w:r>
        <w:r w:rsidR="00DC0DC2">
          <w:rPr>
            <w:rFonts w:asciiTheme="minorHAnsi" w:eastAsiaTheme="minorEastAsia" w:hAnsiTheme="minorHAnsi" w:cstheme="minorBidi"/>
            <w:sz w:val="22"/>
            <w:szCs w:val="22"/>
            <w:lang w:eastAsia="pt-BR"/>
          </w:rPr>
          <w:tab/>
        </w:r>
        <w:r w:rsidR="00DC0DC2" w:rsidRPr="007428F5">
          <w:rPr>
            <w:rStyle w:val="Hyperlink"/>
          </w:rPr>
          <w:t>PROPOSTA</w:t>
        </w:r>
        <w:r w:rsidR="00DC0DC2">
          <w:rPr>
            <w:webHidden/>
          </w:rPr>
          <w:tab/>
        </w:r>
        <w:r w:rsidR="00DC0DC2">
          <w:rPr>
            <w:webHidden/>
          </w:rPr>
          <w:fldChar w:fldCharType="begin"/>
        </w:r>
        <w:r w:rsidR="00DC0DC2">
          <w:rPr>
            <w:webHidden/>
          </w:rPr>
          <w:instrText xml:space="preserve"> PAGEREF _Toc79737334 \h </w:instrText>
        </w:r>
        <w:r w:rsidR="00DC0DC2">
          <w:rPr>
            <w:webHidden/>
          </w:rPr>
        </w:r>
        <w:r w:rsidR="00DC0DC2">
          <w:rPr>
            <w:webHidden/>
          </w:rPr>
          <w:fldChar w:fldCharType="separate"/>
        </w:r>
        <w:r w:rsidR="00DC0DC2">
          <w:rPr>
            <w:webHidden/>
          </w:rPr>
          <w:t>12</w:t>
        </w:r>
        <w:r w:rsidR="00DC0DC2">
          <w:rPr>
            <w:webHidden/>
          </w:rPr>
          <w:fldChar w:fldCharType="end"/>
        </w:r>
      </w:hyperlink>
    </w:p>
    <w:p w14:paraId="2ADDBF88" w14:textId="7DD8A3F0" w:rsidR="00DC0DC2" w:rsidRDefault="004353C6">
      <w:pPr>
        <w:pStyle w:val="Sumrio1"/>
        <w:rPr>
          <w:rFonts w:asciiTheme="minorHAnsi" w:eastAsiaTheme="minorEastAsia" w:hAnsiTheme="minorHAnsi" w:cstheme="minorBidi"/>
          <w:sz w:val="22"/>
          <w:szCs w:val="22"/>
          <w:lang w:eastAsia="pt-BR"/>
        </w:rPr>
      </w:pPr>
      <w:hyperlink w:anchor="_Toc79737335" w:history="1">
        <w:r w:rsidR="00DC0DC2" w:rsidRPr="007428F5">
          <w:rPr>
            <w:rStyle w:val="Hyperlink"/>
          </w:rPr>
          <w:t>8.</w:t>
        </w:r>
        <w:r w:rsidR="00DC0DC2">
          <w:rPr>
            <w:rFonts w:asciiTheme="minorHAnsi" w:eastAsiaTheme="minorEastAsia" w:hAnsiTheme="minorHAnsi" w:cstheme="minorBidi"/>
            <w:sz w:val="22"/>
            <w:szCs w:val="22"/>
            <w:lang w:eastAsia="pt-BR"/>
          </w:rPr>
          <w:tab/>
        </w:r>
        <w:r w:rsidR="00DC0DC2" w:rsidRPr="007428F5">
          <w:rPr>
            <w:rStyle w:val="Hyperlink"/>
          </w:rPr>
          <w:t>DOCUMENTAÇÃO DE HABILITAÇÃO</w:t>
        </w:r>
        <w:r w:rsidR="00DC0DC2">
          <w:rPr>
            <w:webHidden/>
          </w:rPr>
          <w:tab/>
        </w:r>
        <w:r w:rsidR="00DC0DC2">
          <w:rPr>
            <w:webHidden/>
          </w:rPr>
          <w:fldChar w:fldCharType="begin"/>
        </w:r>
        <w:r w:rsidR="00DC0DC2">
          <w:rPr>
            <w:webHidden/>
          </w:rPr>
          <w:instrText xml:space="preserve"> PAGEREF _Toc79737335 \h </w:instrText>
        </w:r>
        <w:r w:rsidR="00DC0DC2">
          <w:rPr>
            <w:webHidden/>
          </w:rPr>
        </w:r>
        <w:r w:rsidR="00DC0DC2">
          <w:rPr>
            <w:webHidden/>
          </w:rPr>
          <w:fldChar w:fldCharType="separate"/>
        </w:r>
        <w:r w:rsidR="00DC0DC2">
          <w:rPr>
            <w:webHidden/>
          </w:rPr>
          <w:t>13</w:t>
        </w:r>
        <w:r w:rsidR="00DC0DC2">
          <w:rPr>
            <w:webHidden/>
          </w:rPr>
          <w:fldChar w:fldCharType="end"/>
        </w:r>
      </w:hyperlink>
    </w:p>
    <w:p w14:paraId="18098034" w14:textId="4B99137D" w:rsidR="00DC0DC2" w:rsidRDefault="004353C6">
      <w:pPr>
        <w:pStyle w:val="Sumrio1"/>
        <w:rPr>
          <w:rFonts w:asciiTheme="minorHAnsi" w:eastAsiaTheme="minorEastAsia" w:hAnsiTheme="minorHAnsi" w:cstheme="minorBidi"/>
          <w:sz w:val="22"/>
          <w:szCs w:val="22"/>
          <w:lang w:eastAsia="pt-BR"/>
        </w:rPr>
      </w:pPr>
      <w:hyperlink w:anchor="_Toc79737336" w:history="1">
        <w:r w:rsidR="00DC0DC2" w:rsidRPr="007428F5">
          <w:rPr>
            <w:rStyle w:val="Hyperlink"/>
          </w:rPr>
          <w:t>9.</w:t>
        </w:r>
        <w:r w:rsidR="00DC0DC2">
          <w:rPr>
            <w:rFonts w:asciiTheme="minorHAnsi" w:eastAsiaTheme="minorEastAsia" w:hAnsiTheme="minorHAnsi" w:cstheme="minorBidi"/>
            <w:sz w:val="22"/>
            <w:szCs w:val="22"/>
            <w:lang w:eastAsia="pt-BR"/>
          </w:rPr>
          <w:tab/>
        </w:r>
        <w:r w:rsidR="00DC0DC2" w:rsidRPr="007428F5">
          <w:rPr>
            <w:rStyle w:val="Hyperlink"/>
          </w:rPr>
          <w:t>ORÇAMENTO DE REFERÊNCIA E DOTAÇÃO ORÇAMENTÁRIA</w:t>
        </w:r>
        <w:r w:rsidR="00DC0DC2">
          <w:rPr>
            <w:webHidden/>
          </w:rPr>
          <w:tab/>
        </w:r>
        <w:r w:rsidR="00DC0DC2">
          <w:rPr>
            <w:webHidden/>
          </w:rPr>
          <w:fldChar w:fldCharType="begin"/>
        </w:r>
        <w:r w:rsidR="00DC0DC2">
          <w:rPr>
            <w:webHidden/>
          </w:rPr>
          <w:instrText xml:space="preserve"> PAGEREF _Toc79737336 \h </w:instrText>
        </w:r>
        <w:r w:rsidR="00DC0DC2">
          <w:rPr>
            <w:webHidden/>
          </w:rPr>
        </w:r>
        <w:r w:rsidR="00DC0DC2">
          <w:rPr>
            <w:webHidden/>
          </w:rPr>
          <w:fldChar w:fldCharType="separate"/>
        </w:r>
        <w:r w:rsidR="00DC0DC2">
          <w:rPr>
            <w:webHidden/>
          </w:rPr>
          <w:t>14</w:t>
        </w:r>
        <w:r w:rsidR="00DC0DC2">
          <w:rPr>
            <w:webHidden/>
          </w:rPr>
          <w:fldChar w:fldCharType="end"/>
        </w:r>
      </w:hyperlink>
    </w:p>
    <w:p w14:paraId="3F87FC6B" w14:textId="3D1A5A8E" w:rsidR="00DC0DC2" w:rsidRDefault="004353C6">
      <w:pPr>
        <w:pStyle w:val="Sumrio1"/>
        <w:rPr>
          <w:rFonts w:asciiTheme="minorHAnsi" w:eastAsiaTheme="minorEastAsia" w:hAnsiTheme="minorHAnsi" w:cstheme="minorBidi"/>
          <w:sz w:val="22"/>
          <w:szCs w:val="22"/>
          <w:lang w:eastAsia="pt-BR"/>
        </w:rPr>
      </w:pPr>
      <w:hyperlink w:anchor="_Toc79737337" w:history="1">
        <w:r w:rsidR="00DC0DC2" w:rsidRPr="007428F5">
          <w:rPr>
            <w:rStyle w:val="Hyperlink"/>
          </w:rPr>
          <w:t>10.</w:t>
        </w:r>
        <w:r w:rsidR="00DC0DC2">
          <w:rPr>
            <w:rFonts w:asciiTheme="minorHAnsi" w:eastAsiaTheme="minorEastAsia" w:hAnsiTheme="minorHAnsi" w:cstheme="minorBidi"/>
            <w:sz w:val="22"/>
            <w:szCs w:val="22"/>
            <w:lang w:eastAsia="pt-BR"/>
          </w:rPr>
          <w:tab/>
        </w:r>
        <w:r w:rsidR="00DC0DC2" w:rsidRPr="007428F5">
          <w:rPr>
            <w:rStyle w:val="Hyperlink"/>
          </w:rPr>
          <w:t>PRAZOS DE EXECUÇÃO E DE VIGÊNCIA</w:t>
        </w:r>
        <w:r w:rsidR="00DC0DC2">
          <w:rPr>
            <w:webHidden/>
          </w:rPr>
          <w:tab/>
        </w:r>
        <w:r w:rsidR="00DC0DC2">
          <w:rPr>
            <w:webHidden/>
          </w:rPr>
          <w:fldChar w:fldCharType="begin"/>
        </w:r>
        <w:r w:rsidR="00DC0DC2">
          <w:rPr>
            <w:webHidden/>
          </w:rPr>
          <w:instrText xml:space="preserve"> PAGEREF _Toc79737337 \h </w:instrText>
        </w:r>
        <w:r w:rsidR="00DC0DC2">
          <w:rPr>
            <w:webHidden/>
          </w:rPr>
        </w:r>
        <w:r w:rsidR="00DC0DC2">
          <w:rPr>
            <w:webHidden/>
          </w:rPr>
          <w:fldChar w:fldCharType="separate"/>
        </w:r>
        <w:r w:rsidR="00DC0DC2">
          <w:rPr>
            <w:webHidden/>
          </w:rPr>
          <w:t>15</w:t>
        </w:r>
        <w:r w:rsidR="00DC0DC2">
          <w:rPr>
            <w:webHidden/>
          </w:rPr>
          <w:fldChar w:fldCharType="end"/>
        </w:r>
      </w:hyperlink>
    </w:p>
    <w:p w14:paraId="5EEB712E" w14:textId="2B5CF152" w:rsidR="00DC0DC2" w:rsidRDefault="004353C6">
      <w:pPr>
        <w:pStyle w:val="Sumrio1"/>
        <w:rPr>
          <w:rFonts w:asciiTheme="minorHAnsi" w:eastAsiaTheme="minorEastAsia" w:hAnsiTheme="minorHAnsi" w:cstheme="minorBidi"/>
          <w:sz w:val="22"/>
          <w:szCs w:val="22"/>
          <w:lang w:eastAsia="pt-BR"/>
        </w:rPr>
      </w:pPr>
      <w:hyperlink w:anchor="_Toc79737338" w:history="1">
        <w:r w:rsidR="00DC0DC2" w:rsidRPr="007428F5">
          <w:rPr>
            <w:rStyle w:val="Hyperlink"/>
          </w:rPr>
          <w:t>11.</w:t>
        </w:r>
        <w:r w:rsidR="00DC0DC2">
          <w:rPr>
            <w:rFonts w:asciiTheme="minorHAnsi" w:eastAsiaTheme="minorEastAsia" w:hAnsiTheme="minorHAnsi" w:cstheme="minorBidi"/>
            <w:sz w:val="22"/>
            <w:szCs w:val="22"/>
            <w:lang w:eastAsia="pt-BR"/>
          </w:rPr>
          <w:tab/>
        </w:r>
        <w:r w:rsidR="00DC0DC2" w:rsidRPr="007428F5">
          <w:rPr>
            <w:rStyle w:val="Hyperlink"/>
          </w:rPr>
          <w:t>FORMAS E CONDIÇÕES DE PAGAMENTO</w:t>
        </w:r>
        <w:r w:rsidR="00DC0DC2">
          <w:rPr>
            <w:webHidden/>
          </w:rPr>
          <w:tab/>
        </w:r>
        <w:r w:rsidR="00DC0DC2">
          <w:rPr>
            <w:webHidden/>
          </w:rPr>
          <w:fldChar w:fldCharType="begin"/>
        </w:r>
        <w:r w:rsidR="00DC0DC2">
          <w:rPr>
            <w:webHidden/>
          </w:rPr>
          <w:instrText xml:space="preserve"> PAGEREF _Toc79737338 \h </w:instrText>
        </w:r>
        <w:r w:rsidR="00DC0DC2">
          <w:rPr>
            <w:webHidden/>
          </w:rPr>
        </w:r>
        <w:r w:rsidR="00DC0DC2">
          <w:rPr>
            <w:webHidden/>
          </w:rPr>
          <w:fldChar w:fldCharType="separate"/>
        </w:r>
        <w:r w:rsidR="00DC0DC2">
          <w:rPr>
            <w:webHidden/>
          </w:rPr>
          <w:t>15</w:t>
        </w:r>
        <w:r w:rsidR="00DC0DC2">
          <w:rPr>
            <w:webHidden/>
          </w:rPr>
          <w:fldChar w:fldCharType="end"/>
        </w:r>
      </w:hyperlink>
    </w:p>
    <w:p w14:paraId="0961E986" w14:textId="6864DEF4" w:rsidR="00DC0DC2" w:rsidRDefault="004353C6">
      <w:pPr>
        <w:pStyle w:val="Sumrio1"/>
        <w:rPr>
          <w:rFonts w:asciiTheme="minorHAnsi" w:eastAsiaTheme="minorEastAsia" w:hAnsiTheme="minorHAnsi" w:cstheme="minorBidi"/>
          <w:sz w:val="22"/>
          <w:szCs w:val="22"/>
          <w:lang w:eastAsia="pt-BR"/>
        </w:rPr>
      </w:pPr>
      <w:hyperlink w:anchor="_Toc79737339" w:history="1">
        <w:r w:rsidR="00DC0DC2" w:rsidRPr="007428F5">
          <w:rPr>
            <w:rStyle w:val="Hyperlink"/>
          </w:rPr>
          <w:t>12.</w:t>
        </w:r>
        <w:r w:rsidR="00DC0DC2">
          <w:rPr>
            <w:rFonts w:asciiTheme="minorHAnsi" w:eastAsiaTheme="minorEastAsia" w:hAnsiTheme="minorHAnsi" w:cstheme="minorBidi"/>
            <w:sz w:val="22"/>
            <w:szCs w:val="22"/>
            <w:lang w:eastAsia="pt-BR"/>
          </w:rPr>
          <w:tab/>
        </w:r>
        <w:r w:rsidR="00DC0DC2" w:rsidRPr="007428F5">
          <w:rPr>
            <w:rStyle w:val="Hyperlink"/>
          </w:rPr>
          <w:t>REAJUSTAMENTO</w:t>
        </w:r>
        <w:r w:rsidR="00DC0DC2">
          <w:rPr>
            <w:webHidden/>
          </w:rPr>
          <w:tab/>
        </w:r>
        <w:r w:rsidR="00DC0DC2">
          <w:rPr>
            <w:webHidden/>
          </w:rPr>
          <w:fldChar w:fldCharType="begin"/>
        </w:r>
        <w:r w:rsidR="00DC0DC2">
          <w:rPr>
            <w:webHidden/>
          </w:rPr>
          <w:instrText xml:space="preserve"> PAGEREF _Toc79737339 \h </w:instrText>
        </w:r>
        <w:r w:rsidR="00DC0DC2">
          <w:rPr>
            <w:webHidden/>
          </w:rPr>
        </w:r>
        <w:r w:rsidR="00DC0DC2">
          <w:rPr>
            <w:webHidden/>
          </w:rPr>
          <w:fldChar w:fldCharType="separate"/>
        </w:r>
        <w:r w:rsidR="00DC0DC2">
          <w:rPr>
            <w:webHidden/>
          </w:rPr>
          <w:t>16</w:t>
        </w:r>
        <w:r w:rsidR="00DC0DC2">
          <w:rPr>
            <w:webHidden/>
          </w:rPr>
          <w:fldChar w:fldCharType="end"/>
        </w:r>
      </w:hyperlink>
    </w:p>
    <w:p w14:paraId="0C487E2B" w14:textId="7F0C56D8" w:rsidR="00DC0DC2" w:rsidRDefault="004353C6">
      <w:pPr>
        <w:pStyle w:val="Sumrio1"/>
        <w:rPr>
          <w:rFonts w:asciiTheme="minorHAnsi" w:eastAsiaTheme="minorEastAsia" w:hAnsiTheme="minorHAnsi" w:cstheme="minorBidi"/>
          <w:sz w:val="22"/>
          <w:szCs w:val="22"/>
          <w:lang w:eastAsia="pt-BR"/>
        </w:rPr>
      </w:pPr>
      <w:hyperlink w:anchor="_Toc79737340" w:history="1">
        <w:r w:rsidR="00DC0DC2" w:rsidRPr="007428F5">
          <w:rPr>
            <w:rStyle w:val="Hyperlink"/>
          </w:rPr>
          <w:t>13.</w:t>
        </w:r>
        <w:r w:rsidR="00DC0DC2">
          <w:rPr>
            <w:rFonts w:asciiTheme="minorHAnsi" w:eastAsiaTheme="minorEastAsia" w:hAnsiTheme="minorHAnsi" w:cstheme="minorBidi"/>
            <w:sz w:val="22"/>
            <w:szCs w:val="22"/>
            <w:lang w:eastAsia="pt-BR"/>
          </w:rPr>
          <w:tab/>
        </w:r>
        <w:r w:rsidR="00DC0DC2" w:rsidRPr="007428F5">
          <w:rPr>
            <w:rStyle w:val="Hyperlink"/>
          </w:rPr>
          <w:t>ACOMPANHAMENTO DA ELABORAÇÃO DO PROJETO</w:t>
        </w:r>
        <w:r w:rsidR="00DC0DC2">
          <w:rPr>
            <w:webHidden/>
          </w:rPr>
          <w:tab/>
        </w:r>
        <w:r w:rsidR="00DC0DC2">
          <w:rPr>
            <w:webHidden/>
          </w:rPr>
          <w:fldChar w:fldCharType="begin"/>
        </w:r>
        <w:r w:rsidR="00DC0DC2">
          <w:rPr>
            <w:webHidden/>
          </w:rPr>
          <w:instrText xml:space="preserve"> PAGEREF _Toc79737340 \h </w:instrText>
        </w:r>
        <w:r w:rsidR="00DC0DC2">
          <w:rPr>
            <w:webHidden/>
          </w:rPr>
        </w:r>
        <w:r w:rsidR="00DC0DC2">
          <w:rPr>
            <w:webHidden/>
          </w:rPr>
          <w:fldChar w:fldCharType="separate"/>
        </w:r>
        <w:r w:rsidR="00DC0DC2">
          <w:rPr>
            <w:webHidden/>
          </w:rPr>
          <w:t>17</w:t>
        </w:r>
        <w:r w:rsidR="00DC0DC2">
          <w:rPr>
            <w:webHidden/>
          </w:rPr>
          <w:fldChar w:fldCharType="end"/>
        </w:r>
      </w:hyperlink>
    </w:p>
    <w:p w14:paraId="541CEBD8" w14:textId="3F773BA4" w:rsidR="00DC0DC2" w:rsidRDefault="004353C6">
      <w:pPr>
        <w:pStyle w:val="Sumrio1"/>
        <w:rPr>
          <w:rFonts w:asciiTheme="minorHAnsi" w:eastAsiaTheme="minorEastAsia" w:hAnsiTheme="minorHAnsi" w:cstheme="minorBidi"/>
          <w:sz w:val="22"/>
          <w:szCs w:val="22"/>
          <w:lang w:eastAsia="pt-BR"/>
        </w:rPr>
      </w:pPr>
      <w:hyperlink w:anchor="_Toc79737341" w:history="1">
        <w:r w:rsidR="00DC0DC2" w:rsidRPr="007428F5">
          <w:rPr>
            <w:rStyle w:val="Hyperlink"/>
          </w:rPr>
          <w:t>14.</w:t>
        </w:r>
        <w:r w:rsidR="00DC0DC2">
          <w:rPr>
            <w:rFonts w:asciiTheme="minorHAnsi" w:eastAsiaTheme="minorEastAsia" w:hAnsiTheme="minorHAnsi" w:cstheme="minorBidi"/>
            <w:sz w:val="22"/>
            <w:szCs w:val="22"/>
            <w:lang w:eastAsia="pt-BR"/>
          </w:rPr>
          <w:tab/>
        </w:r>
        <w:r w:rsidR="00DC0DC2" w:rsidRPr="007428F5">
          <w:rPr>
            <w:rStyle w:val="Hyperlink"/>
          </w:rPr>
          <w:t>ELABORAÇÃO DE RELATÓRIOS</w:t>
        </w:r>
        <w:r w:rsidR="00DC0DC2">
          <w:rPr>
            <w:webHidden/>
          </w:rPr>
          <w:tab/>
        </w:r>
        <w:r w:rsidR="00DC0DC2">
          <w:rPr>
            <w:webHidden/>
          </w:rPr>
          <w:fldChar w:fldCharType="begin"/>
        </w:r>
        <w:r w:rsidR="00DC0DC2">
          <w:rPr>
            <w:webHidden/>
          </w:rPr>
          <w:instrText xml:space="preserve"> PAGEREF _Toc79737341 \h </w:instrText>
        </w:r>
        <w:r w:rsidR="00DC0DC2">
          <w:rPr>
            <w:webHidden/>
          </w:rPr>
        </w:r>
        <w:r w:rsidR="00DC0DC2">
          <w:rPr>
            <w:webHidden/>
          </w:rPr>
          <w:fldChar w:fldCharType="separate"/>
        </w:r>
        <w:r w:rsidR="00DC0DC2">
          <w:rPr>
            <w:webHidden/>
          </w:rPr>
          <w:t>18</w:t>
        </w:r>
        <w:r w:rsidR="00DC0DC2">
          <w:rPr>
            <w:webHidden/>
          </w:rPr>
          <w:fldChar w:fldCharType="end"/>
        </w:r>
      </w:hyperlink>
    </w:p>
    <w:p w14:paraId="7490AE75" w14:textId="379FF5D0" w:rsidR="00DC0DC2" w:rsidRDefault="004353C6">
      <w:pPr>
        <w:pStyle w:val="Sumrio1"/>
        <w:rPr>
          <w:rFonts w:asciiTheme="minorHAnsi" w:eastAsiaTheme="minorEastAsia" w:hAnsiTheme="minorHAnsi" w:cstheme="minorBidi"/>
          <w:sz w:val="22"/>
          <w:szCs w:val="22"/>
          <w:lang w:eastAsia="pt-BR"/>
        </w:rPr>
      </w:pPr>
      <w:hyperlink w:anchor="_Toc79737342" w:history="1">
        <w:r w:rsidR="00DC0DC2" w:rsidRPr="007428F5">
          <w:rPr>
            <w:rStyle w:val="Hyperlink"/>
          </w:rPr>
          <w:t>15.</w:t>
        </w:r>
        <w:r w:rsidR="00DC0DC2">
          <w:rPr>
            <w:rFonts w:asciiTheme="minorHAnsi" w:eastAsiaTheme="minorEastAsia" w:hAnsiTheme="minorHAnsi" w:cstheme="minorBidi"/>
            <w:sz w:val="22"/>
            <w:szCs w:val="22"/>
            <w:lang w:eastAsia="pt-BR"/>
          </w:rPr>
          <w:tab/>
        </w:r>
        <w:r w:rsidR="00DC0DC2" w:rsidRPr="007428F5">
          <w:rPr>
            <w:rStyle w:val="Hyperlink"/>
          </w:rPr>
          <w:t>APRESENTAÇÃO DOS TRABALHOS</w:t>
        </w:r>
        <w:r w:rsidR="00DC0DC2">
          <w:rPr>
            <w:webHidden/>
          </w:rPr>
          <w:tab/>
        </w:r>
        <w:r w:rsidR="00DC0DC2">
          <w:rPr>
            <w:webHidden/>
          </w:rPr>
          <w:fldChar w:fldCharType="begin"/>
        </w:r>
        <w:r w:rsidR="00DC0DC2">
          <w:rPr>
            <w:webHidden/>
          </w:rPr>
          <w:instrText xml:space="preserve"> PAGEREF _Toc79737342 \h </w:instrText>
        </w:r>
        <w:r w:rsidR="00DC0DC2">
          <w:rPr>
            <w:webHidden/>
          </w:rPr>
        </w:r>
        <w:r w:rsidR="00DC0DC2">
          <w:rPr>
            <w:webHidden/>
          </w:rPr>
          <w:fldChar w:fldCharType="separate"/>
        </w:r>
        <w:r w:rsidR="00DC0DC2">
          <w:rPr>
            <w:webHidden/>
          </w:rPr>
          <w:t>19</w:t>
        </w:r>
        <w:r w:rsidR="00DC0DC2">
          <w:rPr>
            <w:webHidden/>
          </w:rPr>
          <w:fldChar w:fldCharType="end"/>
        </w:r>
      </w:hyperlink>
    </w:p>
    <w:p w14:paraId="6D81BB68" w14:textId="1D16474F" w:rsidR="00DC0DC2" w:rsidRDefault="004353C6">
      <w:pPr>
        <w:pStyle w:val="Sumrio1"/>
        <w:rPr>
          <w:rFonts w:asciiTheme="minorHAnsi" w:eastAsiaTheme="minorEastAsia" w:hAnsiTheme="minorHAnsi" w:cstheme="minorBidi"/>
          <w:sz w:val="22"/>
          <w:szCs w:val="22"/>
          <w:lang w:eastAsia="pt-BR"/>
        </w:rPr>
      </w:pPr>
      <w:hyperlink w:anchor="_Toc79737343" w:history="1">
        <w:r w:rsidR="00DC0DC2" w:rsidRPr="007428F5">
          <w:rPr>
            <w:rStyle w:val="Hyperlink"/>
          </w:rPr>
          <w:t>16.</w:t>
        </w:r>
        <w:r w:rsidR="00DC0DC2">
          <w:rPr>
            <w:rFonts w:asciiTheme="minorHAnsi" w:eastAsiaTheme="minorEastAsia" w:hAnsiTheme="minorHAnsi" w:cstheme="minorBidi"/>
            <w:sz w:val="22"/>
            <w:szCs w:val="22"/>
            <w:lang w:eastAsia="pt-BR"/>
          </w:rPr>
          <w:tab/>
        </w:r>
        <w:r w:rsidR="00DC0DC2" w:rsidRPr="007428F5">
          <w:rPr>
            <w:rStyle w:val="Hyperlink"/>
          </w:rPr>
          <w:t>FISCALIZAÇÃO</w:t>
        </w:r>
        <w:r w:rsidR="00DC0DC2">
          <w:rPr>
            <w:webHidden/>
          </w:rPr>
          <w:tab/>
        </w:r>
        <w:r w:rsidR="00DC0DC2">
          <w:rPr>
            <w:webHidden/>
          </w:rPr>
          <w:fldChar w:fldCharType="begin"/>
        </w:r>
        <w:r w:rsidR="00DC0DC2">
          <w:rPr>
            <w:webHidden/>
          </w:rPr>
          <w:instrText xml:space="preserve"> PAGEREF _Toc79737343 \h </w:instrText>
        </w:r>
        <w:r w:rsidR="00DC0DC2">
          <w:rPr>
            <w:webHidden/>
          </w:rPr>
        </w:r>
        <w:r w:rsidR="00DC0DC2">
          <w:rPr>
            <w:webHidden/>
          </w:rPr>
          <w:fldChar w:fldCharType="separate"/>
        </w:r>
        <w:r w:rsidR="00DC0DC2">
          <w:rPr>
            <w:webHidden/>
          </w:rPr>
          <w:t>22</w:t>
        </w:r>
        <w:r w:rsidR="00DC0DC2">
          <w:rPr>
            <w:webHidden/>
          </w:rPr>
          <w:fldChar w:fldCharType="end"/>
        </w:r>
      </w:hyperlink>
    </w:p>
    <w:p w14:paraId="24FF7D31" w14:textId="03872E28" w:rsidR="00DC0DC2" w:rsidRDefault="004353C6">
      <w:pPr>
        <w:pStyle w:val="Sumrio1"/>
        <w:rPr>
          <w:rFonts w:asciiTheme="minorHAnsi" w:eastAsiaTheme="minorEastAsia" w:hAnsiTheme="minorHAnsi" w:cstheme="minorBidi"/>
          <w:sz w:val="22"/>
          <w:szCs w:val="22"/>
          <w:lang w:eastAsia="pt-BR"/>
        </w:rPr>
      </w:pPr>
      <w:hyperlink w:anchor="_Toc79737344" w:history="1">
        <w:r w:rsidR="00DC0DC2" w:rsidRPr="007428F5">
          <w:rPr>
            <w:rStyle w:val="Hyperlink"/>
          </w:rPr>
          <w:t>17.</w:t>
        </w:r>
        <w:r w:rsidR="00DC0DC2">
          <w:rPr>
            <w:rFonts w:asciiTheme="minorHAnsi" w:eastAsiaTheme="minorEastAsia" w:hAnsiTheme="minorHAnsi" w:cstheme="minorBidi"/>
            <w:sz w:val="22"/>
            <w:szCs w:val="22"/>
            <w:lang w:eastAsia="pt-BR"/>
          </w:rPr>
          <w:tab/>
        </w:r>
        <w:r w:rsidR="00DC0DC2" w:rsidRPr="007428F5">
          <w:rPr>
            <w:rStyle w:val="Hyperlink"/>
          </w:rPr>
          <w:t>RECEBIMENTO DEFINITIVO DOS SERVIÇOS</w:t>
        </w:r>
        <w:r w:rsidR="00DC0DC2">
          <w:rPr>
            <w:webHidden/>
          </w:rPr>
          <w:tab/>
        </w:r>
        <w:r w:rsidR="00DC0DC2">
          <w:rPr>
            <w:webHidden/>
          </w:rPr>
          <w:fldChar w:fldCharType="begin"/>
        </w:r>
        <w:r w:rsidR="00DC0DC2">
          <w:rPr>
            <w:webHidden/>
          </w:rPr>
          <w:instrText xml:space="preserve"> PAGEREF _Toc79737344 \h </w:instrText>
        </w:r>
        <w:r w:rsidR="00DC0DC2">
          <w:rPr>
            <w:webHidden/>
          </w:rPr>
        </w:r>
        <w:r w:rsidR="00DC0DC2">
          <w:rPr>
            <w:webHidden/>
          </w:rPr>
          <w:fldChar w:fldCharType="separate"/>
        </w:r>
        <w:r w:rsidR="00DC0DC2">
          <w:rPr>
            <w:webHidden/>
          </w:rPr>
          <w:t>24</w:t>
        </w:r>
        <w:r w:rsidR="00DC0DC2">
          <w:rPr>
            <w:webHidden/>
          </w:rPr>
          <w:fldChar w:fldCharType="end"/>
        </w:r>
      </w:hyperlink>
    </w:p>
    <w:p w14:paraId="787296BE" w14:textId="011C2AEE" w:rsidR="00DC0DC2" w:rsidRDefault="004353C6">
      <w:pPr>
        <w:pStyle w:val="Sumrio1"/>
        <w:rPr>
          <w:rFonts w:asciiTheme="minorHAnsi" w:eastAsiaTheme="minorEastAsia" w:hAnsiTheme="minorHAnsi" w:cstheme="minorBidi"/>
          <w:sz w:val="22"/>
          <w:szCs w:val="22"/>
          <w:lang w:eastAsia="pt-BR"/>
        </w:rPr>
      </w:pPr>
      <w:hyperlink w:anchor="_Toc79737345" w:history="1">
        <w:r w:rsidR="00DC0DC2" w:rsidRPr="007428F5">
          <w:rPr>
            <w:rStyle w:val="Hyperlink"/>
          </w:rPr>
          <w:t>18.</w:t>
        </w:r>
        <w:r w:rsidR="00DC0DC2">
          <w:rPr>
            <w:rFonts w:asciiTheme="minorHAnsi" w:eastAsiaTheme="minorEastAsia" w:hAnsiTheme="minorHAnsi" w:cstheme="minorBidi"/>
            <w:sz w:val="22"/>
            <w:szCs w:val="22"/>
            <w:lang w:eastAsia="pt-BR"/>
          </w:rPr>
          <w:tab/>
        </w:r>
        <w:r w:rsidR="00DC0DC2" w:rsidRPr="007428F5">
          <w:rPr>
            <w:rStyle w:val="Hyperlink"/>
          </w:rPr>
          <w:t>SEGURANÇA E MEDICINA DO TRABALHO</w:t>
        </w:r>
        <w:r w:rsidR="00DC0DC2">
          <w:rPr>
            <w:webHidden/>
          </w:rPr>
          <w:tab/>
        </w:r>
        <w:r w:rsidR="00DC0DC2">
          <w:rPr>
            <w:webHidden/>
          </w:rPr>
          <w:fldChar w:fldCharType="begin"/>
        </w:r>
        <w:r w:rsidR="00DC0DC2">
          <w:rPr>
            <w:webHidden/>
          </w:rPr>
          <w:instrText xml:space="preserve"> PAGEREF _Toc79737345 \h </w:instrText>
        </w:r>
        <w:r w:rsidR="00DC0DC2">
          <w:rPr>
            <w:webHidden/>
          </w:rPr>
        </w:r>
        <w:r w:rsidR="00DC0DC2">
          <w:rPr>
            <w:webHidden/>
          </w:rPr>
          <w:fldChar w:fldCharType="separate"/>
        </w:r>
        <w:r w:rsidR="00DC0DC2">
          <w:rPr>
            <w:webHidden/>
          </w:rPr>
          <w:t>25</w:t>
        </w:r>
        <w:r w:rsidR="00DC0DC2">
          <w:rPr>
            <w:webHidden/>
          </w:rPr>
          <w:fldChar w:fldCharType="end"/>
        </w:r>
      </w:hyperlink>
    </w:p>
    <w:p w14:paraId="5F0DDDF9" w14:textId="62B18AA5" w:rsidR="00DC0DC2" w:rsidRDefault="004353C6">
      <w:pPr>
        <w:pStyle w:val="Sumrio1"/>
        <w:rPr>
          <w:rFonts w:asciiTheme="minorHAnsi" w:eastAsiaTheme="minorEastAsia" w:hAnsiTheme="minorHAnsi" w:cstheme="minorBidi"/>
          <w:sz w:val="22"/>
          <w:szCs w:val="22"/>
          <w:lang w:eastAsia="pt-BR"/>
        </w:rPr>
      </w:pPr>
      <w:hyperlink w:anchor="_Toc79737346" w:history="1">
        <w:r w:rsidR="00DC0DC2" w:rsidRPr="007428F5">
          <w:rPr>
            <w:rStyle w:val="Hyperlink"/>
          </w:rPr>
          <w:t>19.</w:t>
        </w:r>
        <w:r w:rsidR="00DC0DC2">
          <w:rPr>
            <w:rFonts w:asciiTheme="minorHAnsi" w:eastAsiaTheme="minorEastAsia" w:hAnsiTheme="minorHAnsi" w:cstheme="minorBidi"/>
            <w:sz w:val="22"/>
            <w:szCs w:val="22"/>
            <w:lang w:eastAsia="pt-BR"/>
          </w:rPr>
          <w:tab/>
        </w:r>
        <w:r w:rsidR="00DC0DC2" w:rsidRPr="007428F5">
          <w:rPr>
            <w:rStyle w:val="Hyperlink"/>
          </w:rPr>
          <w:t>CRITÉRIOS DE SUSTENTABILIDADE AMBIENTAL</w:t>
        </w:r>
        <w:r w:rsidR="00DC0DC2">
          <w:rPr>
            <w:webHidden/>
          </w:rPr>
          <w:tab/>
        </w:r>
        <w:r w:rsidR="00DC0DC2">
          <w:rPr>
            <w:webHidden/>
          </w:rPr>
          <w:fldChar w:fldCharType="begin"/>
        </w:r>
        <w:r w:rsidR="00DC0DC2">
          <w:rPr>
            <w:webHidden/>
          </w:rPr>
          <w:instrText xml:space="preserve"> PAGEREF _Toc79737346 \h </w:instrText>
        </w:r>
        <w:r w:rsidR="00DC0DC2">
          <w:rPr>
            <w:webHidden/>
          </w:rPr>
        </w:r>
        <w:r w:rsidR="00DC0DC2">
          <w:rPr>
            <w:webHidden/>
          </w:rPr>
          <w:fldChar w:fldCharType="separate"/>
        </w:r>
        <w:r w:rsidR="00DC0DC2">
          <w:rPr>
            <w:webHidden/>
          </w:rPr>
          <w:t>25</w:t>
        </w:r>
        <w:r w:rsidR="00DC0DC2">
          <w:rPr>
            <w:webHidden/>
          </w:rPr>
          <w:fldChar w:fldCharType="end"/>
        </w:r>
      </w:hyperlink>
    </w:p>
    <w:p w14:paraId="3209897A" w14:textId="5412BEC6" w:rsidR="00DC0DC2" w:rsidRDefault="004353C6">
      <w:pPr>
        <w:pStyle w:val="Sumrio1"/>
        <w:rPr>
          <w:rFonts w:asciiTheme="minorHAnsi" w:eastAsiaTheme="minorEastAsia" w:hAnsiTheme="minorHAnsi" w:cstheme="minorBidi"/>
          <w:sz w:val="22"/>
          <w:szCs w:val="22"/>
          <w:lang w:eastAsia="pt-BR"/>
        </w:rPr>
      </w:pPr>
      <w:hyperlink w:anchor="_Toc79737347" w:history="1">
        <w:r w:rsidR="00DC0DC2" w:rsidRPr="007428F5">
          <w:rPr>
            <w:rStyle w:val="Hyperlink"/>
          </w:rPr>
          <w:t>20.</w:t>
        </w:r>
        <w:r w:rsidR="00DC0DC2">
          <w:rPr>
            <w:rFonts w:asciiTheme="minorHAnsi" w:eastAsiaTheme="minorEastAsia" w:hAnsiTheme="minorHAnsi" w:cstheme="minorBidi"/>
            <w:sz w:val="22"/>
            <w:szCs w:val="22"/>
            <w:lang w:eastAsia="pt-BR"/>
          </w:rPr>
          <w:tab/>
        </w:r>
        <w:r w:rsidR="00DC0DC2" w:rsidRPr="007428F5">
          <w:rPr>
            <w:rStyle w:val="Hyperlink"/>
          </w:rPr>
          <w:t>OBRIGAÇÕES DA CONTRATADA</w:t>
        </w:r>
        <w:r w:rsidR="00DC0DC2">
          <w:rPr>
            <w:webHidden/>
          </w:rPr>
          <w:tab/>
        </w:r>
        <w:r w:rsidR="00DC0DC2">
          <w:rPr>
            <w:webHidden/>
          </w:rPr>
          <w:fldChar w:fldCharType="begin"/>
        </w:r>
        <w:r w:rsidR="00DC0DC2">
          <w:rPr>
            <w:webHidden/>
          </w:rPr>
          <w:instrText xml:space="preserve"> PAGEREF _Toc79737347 \h </w:instrText>
        </w:r>
        <w:r w:rsidR="00DC0DC2">
          <w:rPr>
            <w:webHidden/>
          </w:rPr>
        </w:r>
        <w:r w:rsidR="00DC0DC2">
          <w:rPr>
            <w:webHidden/>
          </w:rPr>
          <w:fldChar w:fldCharType="separate"/>
        </w:r>
        <w:r w:rsidR="00DC0DC2">
          <w:rPr>
            <w:webHidden/>
          </w:rPr>
          <w:t>26</w:t>
        </w:r>
        <w:r w:rsidR="00DC0DC2">
          <w:rPr>
            <w:webHidden/>
          </w:rPr>
          <w:fldChar w:fldCharType="end"/>
        </w:r>
      </w:hyperlink>
    </w:p>
    <w:p w14:paraId="32EBD600" w14:textId="5D50C764" w:rsidR="00DC0DC2" w:rsidRDefault="004353C6">
      <w:pPr>
        <w:pStyle w:val="Sumrio1"/>
        <w:rPr>
          <w:rFonts w:asciiTheme="minorHAnsi" w:eastAsiaTheme="minorEastAsia" w:hAnsiTheme="minorHAnsi" w:cstheme="minorBidi"/>
          <w:sz w:val="22"/>
          <w:szCs w:val="22"/>
          <w:lang w:eastAsia="pt-BR"/>
        </w:rPr>
      </w:pPr>
      <w:hyperlink w:anchor="_Toc79737348" w:history="1">
        <w:r w:rsidR="00DC0DC2" w:rsidRPr="007428F5">
          <w:rPr>
            <w:rStyle w:val="Hyperlink"/>
          </w:rPr>
          <w:t>21.</w:t>
        </w:r>
        <w:r w:rsidR="00DC0DC2">
          <w:rPr>
            <w:rFonts w:asciiTheme="minorHAnsi" w:eastAsiaTheme="minorEastAsia" w:hAnsiTheme="minorHAnsi" w:cstheme="minorBidi"/>
            <w:sz w:val="22"/>
            <w:szCs w:val="22"/>
            <w:lang w:eastAsia="pt-BR"/>
          </w:rPr>
          <w:tab/>
        </w:r>
        <w:r w:rsidR="00DC0DC2" w:rsidRPr="007428F5">
          <w:rPr>
            <w:rStyle w:val="Hyperlink"/>
          </w:rPr>
          <w:t>OBRIGAÇÕES DA CODEVASF</w:t>
        </w:r>
        <w:r w:rsidR="00DC0DC2">
          <w:rPr>
            <w:webHidden/>
          </w:rPr>
          <w:tab/>
        </w:r>
        <w:r w:rsidR="00DC0DC2">
          <w:rPr>
            <w:webHidden/>
          </w:rPr>
          <w:fldChar w:fldCharType="begin"/>
        </w:r>
        <w:r w:rsidR="00DC0DC2">
          <w:rPr>
            <w:webHidden/>
          </w:rPr>
          <w:instrText xml:space="preserve"> PAGEREF _Toc79737348 \h </w:instrText>
        </w:r>
        <w:r w:rsidR="00DC0DC2">
          <w:rPr>
            <w:webHidden/>
          </w:rPr>
        </w:r>
        <w:r w:rsidR="00DC0DC2">
          <w:rPr>
            <w:webHidden/>
          </w:rPr>
          <w:fldChar w:fldCharType="separate"/>
        </w:r>
        <w:r w:rsidR="00DC0DC2">
          <w:rPr>
            <w:webHidden/>
          </w:rPr>
          <w:t>28</w:t>
        </w:r>
        <w:r w:rsidR="00DC0DC2">
          <w:rPr>
            <w:webHidden/>
          </w:rPr>
          <w:fldChar w:fldCharType="end"/>
        </w:r>
      </w:hyperlink>
    </w:p>
    <w:p w14:paraId="1C7D9F2F" w14:textId="5814B541" w:rsidR="00DC0DC2" w:rsidRDefault="004353C6">
      <w:pPr>
        <w:pStyle w:val="Sumrio1"/>
        <w:rPr>
          <w:rFonts w:asciiTheme="minorHAnsi" w:eastAsiaTheme="minorEastAsia" w:hAnsiTheme="minorHAnsi" w:cstheme="minorBidi"/>
          <w:sz w:val="22"/>
          <w:szCs w:val="22"/>
          <w:lang w:eastAsia="pt-BR"/>
        </w:rPr>
      </w:pPr>
      <w:hyperlink w:anchor="_Toc79737349" w:history="1">
        <w:r w:rsidR="00DC0DC2" w:rsidRPr="007428F5">
          <w:rPr>
            <w:rStyle w:val="Hyperlink"/>
          </w:rPr>
          <w:t>22.</w:t>
        </w:r>
        <w:r w:rsidR="00DC0DC2">
          <w:rPr>
            <w:rFonts w:asciiTheme="minorHAnsi" w:eastAsiaTheme="minorEastAsia" w:hAnsiTheme="minorHAnsi" w:cstheme="minorBidi"/>
            <w:sz w:val="22"/>
            <w:szCs w:val="22"/>
            <w:lang w:eastAsia="pt-BR"/>
          </w:rPr>
          <w:tab/>
        </w:r>
        <w:r w:rsidR="00DC0DC2" w:rsidRPr="007428F5">
          <w:rPr>
            <w:rStyle w:val="Hyperlink"/>
          </w:rPr>
          <w:t>CONDIÇÕES GERAIS</w:t>
        </w:r>
        <w:r w:rsidR="00DC0DC2">
          <w:rPr>
            <w:webHidden/>
          </w:rPr>
          <w:tab/>
        </w:r>
        <w:r w:rsidR="00DC0DC2">
          <w:rPr>
            <w:webHidden/>
          </w:rPr>
          <w:fldChar w:fldCharType="begin"/>
        </w:r>
        <w:r w:rsidR="00DC0DC2">
          <w:rPr>
            <w:webHidden/>
          </w:rPr>
          <w:instrText xml:space="preserve"> PAGEREF _Toc79737349 \h </w:instrText>
        </w:r>
        <w:r w:rsidR="00DC0DC2">
          <w:rPr>
            <w:webHidden/>
          </w:rPr>
        </w:r>
        <w:r w:rsidR="00DC0DC2">
          <w:rPr>
            <w:webHidden/>
          </w:rPr>
          <w:fldChar w:fldCharType="separate"/>
        </w:r>
        <w:r w:rsidR="00DC0DC2">
          <w:rPr>
            <w:webHidden/>
          </w:rPr>
          <w:t>28</w:t>
        </w:r>
        <w:r w:rsidR="00DC0DC2">
          <w:rPr>
            <w:webHidden/>
          </w:rPr>
          <w:fldChar w:fldCharType="end"/>
        </w:r>
      </w:hyperlink>
    </w:p>
    <w:p w14:paraId="1A50981B" w14:textId="5247D568" w:rsidR="00DC0DC2" w:rsidRDefault="004353C6">
      <w:pPr>
        <w:pStyle w:val="Sumrio1"/>
        <w:rPr>
          <w:rFonts w:asciiTheme="minorHAnsi" w:eastAsiaTheme="minorEastAsia" w:hAnsiTheme="minorHAnsi" w:cstheme="minorBidi"/>
          <w:sz w:val="22"/>
          <w:szCs w:val="22"/>
          <w:lang w:eastAsia="pt-BR"/>
        </w:rPr>
      </w:pPr>
      <w:hyperlink w:anchor="_Toc79737350" w:history="1">
        <w:r w:rsidR="00DC0DC2" w:rsidRPr="007428F5">
          <w:rPr>
            <w:rStyle w:val="Hyperlink"/>
          </w:rPr>
          <w:t>23.</w:t>
        </w:r>
        <w:r w:rsidR="00DC0DC2">
          <w:rPr>
            <w:rFonts w:asciiTheme="minorHAnsi" w:eastAsiaTheme="minorEastAsia" w:hAnsiTheme="minorHAnsi" w:cstheme="minorBidi"/>
            <w:sz w:val="22"/>
            <w:szCs w:val="22"/>
            <w:lang w:eastAsia="pt-BR"/>
          </w:rPr>
          <w:tab/>
        </w:r>
        <w:r w:rsidR="00DC0DC2" w:rsidRPr="007428F5">
          <w:rPr>
            <w:rStyle w:val="Hyperlink"/>
          </w:rPr>
          <w:t>ANEXOS</w:t>
        </w:r>
        <w:r w:rsidR="00DC0DC2">
          <w:rPr>
            <w:webHidden/>
          </w:rPr>
          <w:tab/>
        </w:r>
        <w:r w:rsidR="00DC0DC2">
          <w:rPr>
            <w:webHidden/>
          </w:rPr>
          <w:fldChar w:fldCharType="begin"/>
        </w:r>
        <w:r w:rsidR="00DC0DC2">
          <w:rPr>
            <w:webHidden/>
          </w:rPr>
          <w:instrText xml:space="preserve"> PAGEREF _Toc79737350 \h </w:instrText>
        </w:r>
        <w:r w:rsidR="00DC0DC2">
          <w:rPr>
            <w:webHidden/>
          </w:rPr>
        </w:r>
        <w:r w:rsidR="00DC0DC2">
          <w:rPr>
            <w:webHidden/>
          </w:rPr>
          <w:fldChar w:fldCharType="separate"/>
        </w:r>
        <w:r w:rsidR="00DC0DC2">
          <w:rPr>
            <w:webHidden/>
          </w:rPr>
          <w:t>29</w:t>
        </w:r>
        <w:r w:rsidR="00DC0DC2">
          <w:rPr>
            <w:webHidden/>
          </w:rPr>
          <w:fldChar w:fldCharType="end"/>
        </w:r>
      </w:hyperlink>
    </w:p>
    <w:p w14:paraId="20E808F8" w14:textId="6919F67D" w:rsidR="00DC0DC2" w:rsidRDefault="004353C6">
      <w:pPr>
        <w:pStyle w:val="Sumrio1"/>
        <w:rPr>
          <w:rFonts w:asciiTheme="minorHAnsi" w:eastAsiaTheme="minorEastAsia" w:hAnsiTheme="minorHAnsi" w:cstheme="minorBidi"/>
          <w:sz w:val="22"/>
          <w:szCs w:val="22"/>
          <w:lang w:eastAsia="pt-BR"/>
        </w:rPr>
      </w:pPr>
      <w:hyperlink w:anchor="_Toc79737351" w:history="1">
        <w:r w:rsidR="00DC0DC2" w:rsidRPr="007428F5">
          <w:rPr>
            <w:rStyle w:val="Hyperlink"/>
          </w:rPr>
          <w:t>Responsável pelas Informações:</w:t>
        </w:r>
        <w:r w:rsidR="00DC0DC2">
          <w:rPr>
            <w:webHidden/>
          </w:rPr>
          <w:tab/>
        </w:r>
        <w:r w:rsidR="00DC0DC2">
          <w:rPr>
            <w:webHidden/>
          </w:rPr>
          <w:fldChar w:fldCharType="begin"/>
        </w:r>
        <w:r w:rsidR="00DC0DC2">
          <w:rPr>
            <w:webHidden/>
          </w:rPr>
          <w:instrText xml:space="preserve"> PAGEREF _Toc79737351 \h </w:instrText>
        </w:r>
        <w:r w:rsidR="00DC0DC2">
          <w:rPr>
            <w:webHidden/>
          </w:rPr>
        </w:r>
        <w:r w:rsidR="00DC0DC2">
          <w:rPr>
            <w:webHidden/>
          </w:rPr>
          <w:fldChar w:fldCharType="separate"/>
        </w:r>
        <w:r w:rsidR="00DC0DC2">
          <w:rPr>
            <w:webHidden/>
          </w:rPr>
          <w:t>45</w:t>
        </w:r>
        <w:r w:rsidR="00DC0DC2">
          <w:rPr>
            <w:webHidden/>
          </w:rPr>
          <w:fldChar w:fldCharType="end"/>
        </w:r>
      </w:hyperlink>
    </w:p>
    <w:p w14:paraId="5BD32A06" w14:textId="00ACDEAD" w:rsidR="003A07E9" w:rsidRPr="00EB342D" w:rsidRDefault="00C346C8" w:rsidP="00574244">
      <w:pPr>
        <w:rPr>
          <w:szCs w:val="20"/>
        </w:rPr>
      </w:pPr>
      <w:r w:rsidRPr="00EB342D">
        <w:rPr>
          <w:szCs w:val="20"/>
        </w:rPr>
        <w:fldChar w:fldCharType="end"/>
      </w:r>
    </w:p>
    <w:p w14:paraId="4F002276" w14:textId="77777777" w:rsidR="00316B2A" w:rsidRPr="00EB342D" w:rsidRDefault="00316B2A" w:rsidP="00574244">
      <w:pPr>
        <w:rPr>
          <w:szCs w:val="20"/>
        </w:rPr>
      </w:pPr>
      <w:r w:rsidRPr="00EB342D">
        <w:rPr>
          <w:szCs w:val="20"/>
        </w:rPr>
        <w:br w:type="page"/>
      </w:r>
    </w:p>
    <w:p w14:paraId="5336F37D" w14:textId="77777777" w:rsidR="00B236F1" w:rsidRPr="00EB342D" w:rsidRDefault="007370D9" w:rsidP="00B236F1">
      <w:pPr>
        <w:jc w:val="center"/>
        <w:rPr>
          <w:b/>
          <w:szCs w:val="20"/>
        </w:rPr>
      </w:pPr>
      <w:r w:rsidRPr="00EB342D">
        <w:rPr>
          <w:b/>
          <w:szCs w:val="20"/>
        </w:rPr>
        <w:lastRenderedPageBreak/>
        <w:t>TERMO</w:t>
      </w:r>
      <w:r w:rsidR="00B236F1" w:rsidRPr="00EB342D">
        <w:rPr>
          <w:b/>
          <w:szCs w:val="20"/>
        </w:rPr>
        <w:t xml:space="preserve"> DE REFERÊNCIA</w:t>
      </w:r>
    </w:p>
    <w:p w14:paraId="7E27EE74" w14:textId="77777777" w:rsidR="00B236F1" w:rsidRPr="00EB342D" w:rsidRDefault="00B236F1" w:rsidP="00B236F1">
      <w:pPr>
        <w:rPr>
          <w:szCs w:val="20"/>
        </w:rPr>
      </w:pPr>
    </w:p>
    <w:p w14:paraId="5CF3D57F" w14:textId="77777777" w:rsidR="00F225A9" w:rsidRPr="00EB342D" w:rsidRDefault="00F225A9" w:rsidP="007A18DB">
      <w:pPr>
        <w:pStyle w:val="Ttulo1"/>
      </w:pPr>
      <w:bookmarkStart w:id="0" w:name="_Toc79737328"/>
      <w:bookmarkStart w:id="1" w:name="_Ref400449093"/>
      <w:r w:rsidRPr="00EB342D">
        <w:t>OBJETO DA CONTRATAÇÃO</w:t>
      </w:r>
      <w:bookmarkEnd w:id="0"/>
    </w:p>
    <w:p w14:paraId="11523EA2" w14:textId="77777777" w:rsidR="00F225A9" w:rsidRPr="00EB342D" w:rsidRDefault="00F225A9" w:rsidP="00F225A9">
      <w:pPr>
        <w:rPr>
          <w:szCs w:val="20"/>
        </w:rPr>
      </w:pPr>
    </w:p>
    <w:p w14:paraId="30ACE733" w14:textId="77777777" w:rsidR="00F908E1" w:rsidRDefault="00F908E1" w:rsidP="00170123">
      <w:pPr>
        <w:pStyle w:val="Ttulo2"/>
        <w:widowControl w:val="0"/>
        <w:numPr>
          <w:ilvl w:val="1"/>
          <w:numId w:val="47"/>
        </w:numPr>
        <w:tabs>
          <w:tab w:val="clear" w:pos="1015"/>
          <w:tab w:val="num" w:pos="426"/>
        </w:tabs>
        <w:spacing w:before="120" w:after="120"/>
        <w:ind w:left="426" w:hanging="426"/>
        <w:contextualSpacing w:val="0"/>
      </w:pPr>
      <w:r w:rsidRPr="00C4287D">
        <w:t xml:space="preserve">Estabelecer normas, critérios, principais condições contratuais e fornecer informações que permitam a celebração de contrato para elaboração de projeto básico de engenharia </w:t>
      </w:r>
      <w:r>
        <w:t>para</w:t>
      </w:r>
      <w:r w:rsidRPr="00C4287D">
        <w:t xml:space="preserve"> </w:t>
      </w:r>
      <w:r w:rsidRPr="004B17BE">
        <w:t xml:space="preserve">construção </w:t>
      </w:r>
      <w:r>
        <w:t>de uma</w:t>
      </w:r>
      <w:r w:rsidRPr="004B17BE">
        <w:t xml:space="preserve"> ponte sobre o Rio Marituba que li</w:t>
      </w:r>
      <w:r>
        <w:t>gará</w:t>
      </w:r>
      <w:r w:rsidRPr="004B17BE">
        <w:t xml:space="preserve"> os Municípios de Feliz Deserto/AL e Penedo/AL</w:t>
      </w:r>
      <w:r>
        <w:t>,</w:t>
      </w:r>
      <w:r w:rsidRPr="008C502F">
        <w:t xml:space="preserve"> dotando-a de condições operacionais com segurança e conforto do usuário e preservando as condições ambientais.</w:t>
      </w:r>
    </w:p>
    <w:p w14:paraId="687465E0" w14:textId="742E6D2F" w:rsidR="00227F33" w:rsidRPr="00EB342D" w:rsidRDefault="00F908E1" w:rsidP="00F908E1">
      <w:pPr>
        <w:rPr>
          <w:color w:val="0070C0"/>
        </w:rPr>
      </w:pPr>
      <w:r w:rsidRPr="000F5C51">
        <w:t xml:space="preserve">Os serviços </w:t>
      </w:r>
      <w:r>
        <w:t>relacionados a</w:t>
      </w:r>
      <w:r w:rsidRPr="000F5C51">
        <w:t xml:space="preserve"> elaboração do projeto básico ser</w:t>
      </w:r>
      <w:r>
        <w:t>ão</w:t>
      </w:r>
      <w:r w:rsidRPr="000F5C51">
        <w:t xml:space="preserve"> sintetizad</w:t>
      </w:r>
      <w:r>
        <w:t>os</w:t>
      </w:r>
      <w:r w:rsidRPr="000F5C51">
        <w:t xml:space="preserve"> </w:t>
      </w:r>
      <w:r>
        <w:t>para futuras licitações das obras</w:t>
      </w:r>
    </w:p>
    <w:p w14:paraId="547529B3" w14:textId="77777777" w:rsidR="00F225A9" w:rsidRPr="00EB342D" w:rsidRDefault="00F225A9" w:rsidP="00F225A9">
      <w:pPr>
        <w:rPr>
          <w:szCs w:val="20"/>
        </w:rPr>
      </w:pPr>
    </w:p>
    <w:p w14:paraId="2DCDA460" w14:textId="77777777" w:rsidR="00A34AF6" w:rsidRPr="00EB342D" w:rsidRDefault="00A34AF6" w:rsidP="007A18DB">
      <w:pPr>
        <w:pStyle w:val="Ttulo1"/>
      </w:pPr>
      <w:bookmarkStart w:id="2" w:name="_Toc401910394"/>
      <w:bookmarkStart w:id="3" w:name="_Toc79737329"/>
      <w:bookmarkStart w:id="4" w:name="_Toc401910395"/>
      <w:bookmarkEnd w:id="1"/>
      <w:r w:rsidRPr="00EB342D">
        <w:t>TERMINOLOGIAS E DEFINIÇÕES</w:t>
      </w:r>
      <w:bookmarkEnd w:id="2"/>
      <w:bookmarkEnd w:id="3"/>
    </w:p>
    <w:p w14:paraId="217F252D" w14:textId="77777777" w:rsidR="00A34AF6" w:rsidRPr="00EB342D" w:rsidRDefault="007370D9" w:rsidP="00A34AF6">
      <w:pPr>
        <w:rPr>
          <w:szCs w:val="20"/>
        </w:rPr>
      </w:pPr>
      <w:r w:rsidRPr="00EB342D">
        <w:rPr>
          <w:szCs w:val="20"/>
        </w:rPr>
        <w:t>Neste Termo</w:t>
      </w:r>
      <w:r w:rsidR="00A34AF6" w:rsidRPr="00EB342D">
        <w:rPr>
          <w:szCs w:val="20"/>
        </w:rPr>
        <w:t xml:space="preserve"> de Referência (TR) ou em quaisquer outros documentos relacionados com os serviços acima solicitados, os termos ou expressões têm o seguinte significado e/ou interpretação:</w:t>
      </w:r>
    </w:p>
    <w:p w14:paraId="25C1E705" w14:textId="77777777" w:rsidR="00A34AF6" w:rsidRPr="00EB342D" w:rsidRDefault="00A34AF6" w:rsidP="00A34AF6">
      <w:pPr>
        <w:rPr>
          <w:szCs w:val="20"/>
        </w:rPr>
      </w:pPr>
    </w:p>
    <w:p w14:paraId="1AC88316" w14:textId="77777777" w:rsidR="00B72055" w:rsidRPr="00EB342D" w:rsidRDefault="00B72055" w:rsidP="00B72055">
      <w:pPr>
        <w:rPr>
          <w:b/>
          <w:szCs w:val="20"/>
        </w:rPr>
      </w:pPr>
      <w:r w:rsidRPr="00EB342D">
        <w:rPr>
          <w:b/>
          <w:szCs w:val="20"/>
        </w:rPr>
        <w:t xml:space="preserve">ANTEPROJETO DE ENGENHARIA - </w:t>
      </w:r>
      <w:r w:rsidRPr="00EB342D">
        <w:rPr>
          <w:szCs w:val="20"/>
        </w:rPr>
        <w:t>peça técnica com todos os elementos de contornos necessários e fundamentais à elaboração do projeto básico, devendo conter minimamente os seguintes elementos:</w:t>
      </w:r>
    </w:p>
    <w:p w14:paraId="1959956C" w14:textId="77777777" w:rsidR="00B72055" w:rsidRPr="00EB342D" w:rsidRDefault="00B72055" w:rsidP="00170123">
      <w:pPr>
        <w:pStyle w:val="PargrafodaLista"/>
        <w:numPr>
          <w:ilvl w:val="0"/>
          <w:numId w:val="39"/>
        </w:numPr>
      </w:pPr>
      <w:r w:rsidRPr="00EB342D">
        <w:t>Demonstração e justificativa do programa de necessidades, visão global dos investimentos e definições relacionadas ao nível de serviço desejado;</w:t>
      </w:r>
    </w:p>
    <w:p w14:paraId="1CC60D14" w14:textId="77777777" w:rsidR="00B72055" w:rsidRPr="00EB342D" w:rsidRDefault="00B72055" w:rsidP="00170123">
      <w:pPr>
        <w:pStyle w:val="PargrafodaLista"/>
        <w:numPr>
          <w:ilvl w:val="0"/>
          <w:numId w:val="39"/>
        </w:numPr>
      </w:pPr>
      <w:r w:rsidRPr="00EB342D">
        <w:t>Condições de solidez, segurança e durabilidade e prazo de entrega;</w:t>
      </w:r>
    </w:p>
    <w:p w14:paraId="74F07E9F" w14:textId="77777777" w:rsidR="00B72055" w:rsidRPr="00EB342D" w:rsidRDefault="00B72055" w:rsidP="00170123">
      <w:pPr>
        <w:pStyle w:val="PargrafodaLista"/>
        <w:numPr>
          <w:ilvl w:val="0"/>
          <w:numId w:val="39"/>
        </w:numPr>
      </w:pPr>
      <w:r w:rsidRPr="00EB342D">
        <w:t>Estética do projeto arquitetônico;</w:t>
      </w:r>
    </w:p>
    <w:p w14:paraId="4936891B" w14:textId="77777777" w:rsidR="00B72055" w:rsidRPr="00EB342D" w:rsidRDefault="00B72055" w:rsidP="00170123">
      <w:pPr>
        <w:pStyle w:val="PargrafodaLista"/>
        <w:numPr>
          <w:ilvl w:val="0"/>
          <w:numId w:val="39"/>
        </w:numPr>
      </w:pPr>
      <w:r w:rsidRPr="00EB342D">
        <w:t>Parâmetros de adequação ao interesse público, à economia na utilização, à facilidade na execução, aos impactos ambientais e à acessibilidade;</w:t>
      </w:r>
    </w:p>
    <w:p w14:paraId="4C36A7A6" w14:textId="77777777" w:rsidR="00B72055" w:rsidRPr="00EB342D" w:rsidRDefault="00B72055" w:rsidP="00170123">
      <w:pPr>
        <w:pStyle w:val="PargrafodaLista"/>
        <w:numPr>
          <w:ilvl w:val="0"/>
          <w:numId w:val="39"/>
        </w:numPr>
      </w:pPr>
      <w:r w:rsidRPr="00EB342D">
        <w:t>Concepção da obra ou do serviço de engenharia;</w:t>
      </w:r>
    </w:p>
    <w:p w14:paraId="67CA7926" w14:textId="77777777" w:rsidR="00B72055" w:rsidRPr="00EB342D" w:rsidRDefault="00B72055" w:rsidP="00170123">
      <w:pPr>
        <w:pStyle w:val="PargrafodaLista"/>
        <w:numPr>
          <w:ilvl w:val="0"/>
          <w:numId w:val="39"/>
        </w:numPr>
      </w:pPr>
      <w:r w:rsidRPr="00EB342D">
        <w:t>Projetos anteriores ou estudos preliminares que embasaram a concepção adotada;</w:t>
      </w:r>
    </w:p>
    <w:p w14:paraId="5D968B95" w14:textId="77777777" w:rsidR="00B72055" w:rsidRPr="00EB342D" w:rsidRDefault="00B72055" w:rsidP="00170123">
      <w:pPr>
        <w:pStyle w:val="PargrafodaLista"/>
        <w:numPr>
          <w:ilvl w:val="0"/>
          <w:numId w:val="39"/>
        </w:numPr>
      </w:pPr>
      <w:r w:rsidRPr="00EB342D">
        <w:t>Levantamento topográfico e cadastral;</w:t>
      </w:r>
    </w:p>
    <w:p w14:paraId="7375B8BB" w14:textId="77777777" w:rsidR="00B72055" w:rsidRPr="00EB342D" w:rsidRDefault="00B72055" w:rsidP="00170123">
      <w:pPr>
        <w:pStyle w:val="PargrafodaLista"/>
        <w:numPr>
          <w:ilvl w:val="0"/>
          <w:numId w:val="39"/>
        </w:numPr>
      </w:pPr>
      <w:r w:rsidRPr="00EB342D">
        <w:t>Pareceres de sondagem;</w:t>
      </w:r>
    </w:p>
    <w:p w14:paraId="063CC377" w14:textId="77777777" w:rsidR="00B72055" w:rsidRPr="00EB342D" w:rsidRDefault="00B72055" w:rsidP="00170123">
      <w:pPr>
        <w:pStyle w:val="PargrafodaLista"/>
        <w:numPr>
          <w:ilvl w:val="0"/>
          <w:numId w:val="39"/>
        </w:numPr>
      </w:pPr>
      <w:r w:rsidRPr="00EB342D">
        <w:t>Memorial descritivo dos elementos da edificação, dos componentes construtivos e dos materiais de construção, de forma a estabelecer padrões mínimos para a contratação; </w:t>
      </w:r>
    </w:p>
    <w:p w14:paraId="64236480" w14:textId="77777777" w:rsidR="00B72055" w:rsidRPr="00EB342D" w:rsidRDefault="00B72055" w:rsidP="00A34AF6">
      <w:pPr>
        <w:rPr>
          <w:b/>
          <w:szCs w:val="20"/>
        </w:rPr>
      </w:pPr>
    </w:p>
    <w:p w14:paraId="3CD36C26" w14:textId="610768AA" w:rsidR="006F11AC" w:rsidRPr="00EB342D" w:rsidRDefault="006F11AC" w:rsidP="00A34AF6">
      <w:pPr>
        <w:rPr>
          <w:szCs w:val="20"/>
        </w:rPr>
      </w:pPr>
      <w:r w:rsidRPr="00EB342D">
        <w:rPr>
          <w:b/>
          <w:szCs w:val="20"/>
        </w:rPr>
        <w:t xml:space="preserve">ÁREA </w:t>
      </w:r>
      <w:r w:rsidR="00F908E1">
        <w:rPr>
          <w:b/>
          <w:szCs w:val="20"/>
        </w:rPr>
        <w:t>DA 5ªGRD</w:t>
      </w:r>
      <w:r w:rsidRPr="00EB342D">
        <w:rPr>
          <w:szCs w:val="20"/>
        </w:rPr>
        <w:t xml:space="preserve"> – Unidade da administração superior da Codevasf, a qual estão afetas as demais unidades técnicas que têm por competência a fiscalização e a coordenação dos serviços de engenharia, objetos deste Termo de Referência.</w:t>
      </w:r>
    </w:p>
    <w:p w14:paraId="15E8CBFE" w14:textId="77777777" w:rsidR="006F11AC" w:rsidRPr="00EB342D" w:rsidRDefault="006F11AC" w:rsidP="00A34AF6">
      <w:pPr>
        <w:rPr>
          <w:szCs w:val="20"/>
        </w:rPr>
      </w:pPr>
    </w:p>
    <w:p w14:paraId="1EE68F1D" w14:textId="77777777" w:rsidR="006F11AC" w:rsidRPr="00EB342D" w:rsidRDefault="006F11AC" w:rsidP="00A34AF6">
      <w:pPr>
        <w:rPr>
          <w:szCs w:val="20"/>
        </w:rPr>
      </w:pPr>
      <w:r w:rsidRPr="00EB342D">
        <w:rPr>
          <w:b/>
          <w:szCs w:val="20"/>
        </w:rPr>
        <w:t>CODEVASF</w:t>
      </w:r>
      <w:r w:rsidRPr="00EB342D">
        <w:rPr>
          <w:szCs w:val="20"/>
        </w:rPr>
        <w:t xml:space="preserve"> – Companhia de Desenvolvimento dos Vales do São Francisco e do Parnaíba – Empresa pública vinculada ao Ministério da Integração Nacional, com sede no Setor de Grandes Áreas Norte, Quadra 601 – Lote 1 – Brasília-DF.</w:t>
      </w:r>
    </w:p>
    <w:p w14:paraId="0E0D1C16" w14:textId="77777777" w:rsidR="006F11AC" w:rsidRPr="00EB342D" w:rsidRDefault="006F11AC" w:rsidP="00A34AF6">
      <w:pPr>
        <w:rPr>
          <w:szCs w:val="20"/>
        </w:rPr>
      </w:pPr>
    </w:p>
    <w:p w14:paraId="27FB3596" w14:textId="77777777" w:rsidR="006F11AC" w:rsidRPr="00EB342D" w:rsidRDefault="006F11AC" w:rsidP="00A34AF6">
      <w:pPr>
        <w:rPr>
          <w:szCs w:val="20"/>
        </w:rPr>
      </w:pPr>
      <w:r w:rsidRPr="00EB342D">
        <w:rPr>
          <w:b/>
          <w:szCs w:val="20"/>
        </w:rPr>
        <w:t>CONTRATADA</w:t>
      </w:r>
      <w:r w:rsidRPr="00EB342D">
        <w:rPr>
          <w:szCs w:val="20"/>
        </w:rPr>
        <w:t xml:space="preserve"> – Empresa licitante selecionada e contratada pela Codevasf para a execução dos serviços.</w:t>
      </w:r>
    </w:p>
    <w:p w14:paraId="6B437ACE" w14:textId="77777777" w:rsidR="006F11AC" w:rsidRPr="00EB342D" w:rsidRDefault="006F11AC" w:rsidP="00A34AF6">
      <w:pPr>
        <w:rPr>
          <w:szCs w:val="20"/>
        </w:rPr>
      </w:pPr>
    </w:p>
    <w:p w14:paraId="16CB1D56" w14:textId="77777777" w:rsidR="006F11AC" w:rsidRPr="00EB342D" w:rsidRDefault="006F11AC" w:rsidP="00A34AF6">
      <w:pPr>
        <w:rPr>
          <w:szCs w:val="20"/>
        </w:rPr>
      </w:pPr>
      <w:r w:rsidRPr="00EB342D">
        <w:rPr>
          <w:b/>
          <w:szCs w:val="20"/>
        </w:rPr>
        <w:t>CONTRATO</w:t>
      </w:r>
      <w:r w:rsidRPr="00EB342D">
        <w:rPr>
          <w:szCs w:val="20"/>
        </w:rPr>
        <w:t xml:space="preserve"> – Documento, subscrito pela Codevasf</w:t>
      </w:r>
      <w:r w:rsidR="007548ED" w:rsidRPr="00EB342D">
        <w:rPr>
          <w:szCs w:val="20"/>
        </w:rPr>
        <w:t xml:space="preserve"> e o licitante vencedor</w:t>
      </w:r>
      <w:r w:rsidRPr="00EB342D">
        <w:rPr>
          <w:szCs w:val="20"/>
        </w:rPr>
        <w:t xml:space="preserve"> do certame, que define as obrigações e direitos de ambas com relação à execução dos serviços.</w:t>
      </w:r>
    </w:p>
    <w:p w14:paraId="09312052" w14:textId="77777777" w:rsidR="006F11AC" w:rsidRPr="00EB342D" w:rsidRDefault="006F11AC" w:rsidP="00A34AF6">
      <w:pPr>
        <w:rPr>
          <w:szCs w:val="20"/>
        </w:rPr>
      </w:pPr>
    </w:p>
    <w:p w14:paraId="3CB1A67B" w14:textId="77777777" w:rsidR="006F11AC" w:rsidRPr="00EB342D" w:rsidRDefault="006F11AC" w:rsidP="00A34AF6">
      <w:pPr>
        <w:rPr>
          <w:szCs w:val="20"/>
        </w:rPr>
      </w:pPr>
      <w:r w:rsidRPr="00EB342D">
        <w:rPr>
          <w:b/>
          <w:szCs w:val="20"/>
        </w:rPr>
        <w:t>CRONOGRAMA FÍSICO-FINANCEIRO</w:t>
      </w:r>
      <w:r w:rsidRPr="00EB342D">
        <w:rPr>
          <w:szCs w:val="20"/>
        </w:rPr>
        <w:t xml:space="preserve"> – representação gráfica da programação parcial ou total de um trabalho ou serviço, no qual são indicadas as suas diversas etapas e respectivos prazos para conclusão, aliados aos custos ou preços.</w:t>
      </w:r>
    </w:p>
    <w:p w14:paraId="064C9B79" w14:textId="77777777" w:rsidR="006F11AC" w:rsidRPr="00EB342D" w:rsidRDefault="006F11AC" w:rsidP="00A34AF6">
      <w:pPr>
        <w:rPr>
          <w:szCs w:val="20"/>
        </w:rPr>
      </w:pPr>
    </w:p>
    <w:p w14:paraId="43F51BD1" w14:textId="77777777" w:rsidR="006F11AC" w:rsidRPr="00EB342D" w:rsidRDefault="006F11AC" w:rsidP="007C0A96">
      <w:pPr>
        <w:rPr>
          <w:szCs w:val="20"/>
        </w:rPr>
      </w:pPr>
      <w:r w:rsidRPr="00EB342D">
        <w:rPr>
          <w:b/>
          <w:szCs w:val="20"/>
        </w:rPr>
        <w:t>DIAGNÓSTICO E ESTUDO DE ALTERNATIVAS</w:t>
      </w:r>
      <w:r w:rsidRPr="00EB342D">
        <w:rPr>
          <w:szCs w:val="20"/>
        </w:rPr>
        <w:t xml:space="preserve"> – Documento destinado a demonstrar a sustentabilidade do projeto em termos técnicos, econômicos, ambientais e sociais.</w:t>
      </w:r>
    </w:p>
    <w:p w14:paraId="2D38F6DF" w14:textId="77777777" w:rsidR="006F11AC" w:rsidRPr="00EB342D" w:rsidRDefault="006F11AC" w:rsidP="007C0A96">
      <w:pPr>
        <w:rPr>
          <w:szCs w:val="20"/>
        </w:rPr>
      </w:pPr>
    </w:p>
    <w:p w14:paraId="7D638999" w14:textId="77777777" w:rsidR="006F11AC" w:rsidRPr="00EB342D" w:rsidRDefault="006F11AC" w:rsidP="00A34AF6">
      <w:pPr>
        <w:rPr>
          <w:szCs w:val="20"/>
        </w:rPr>
      </w:pPr>
      <w:r w:rsidRPr="00EB342D">
        <w:rPr>
          <w:b/>
          <w:szCs w:val="20"/>
        </w:rPr>
        <w:t>DOCUMENTOS COMPLEMENTARES ou SUPLEMENTARES</w:t>
      </w:r>
      <w:r w:rsidRPr="00EB342D">
        <w:rPr>
          <w:szCs w:val="20"/>
        </w:rPr>
        <w:t xml:space="preserve"> – Documentos que, por força de condições técnicas imprevisíveis, se fizerem necessários para a complementação ou suplementação dos documentos emitidos no Termo de Referência.</w:t>
      </w:r>
    </w:p>
    <w:p w14:paraId="6EA2A273" w14:textId="77777777" w:rsidR="006F11AC" w:rsidRPr="00EB342D" w:rsidRDefault="006F11AC" w:rsidP="00A34AF6">
      <w:pPr>
        <w:rPr>
          <w:szCs w:val="20"/>
        </w:rPr>
      </w:pPr>
    </w:p>
    <w:p w14:paraId="703EF6F5" w14:textId="77777777" w:rsidR="006F11AC" w:rsidRPr="00EB342D" w:rsidRDefault="006F11AC" w:rsidP="00A34AF6">
      <w:pPr>
        <w:rPr>
          <w:szCs w:val="20"/>
        </w:rPr>
      </w:pPr>
      <w:r w:rsidRPr="00EB342D">
        <w:rPr>
          <w:b/>
          <w:szCs w:val="20"/>
        </w:rPr>
        <w:t>DOCUMENTOS DE CONTRATO</w:t>
      </w:r>
      <w:r w:rsidRPr="00EB342D">
        <w:rPr>
          <w:szCs w:val="20"/>
        </w:rPr>
        <w:t xml:space="preserve"> – Conjunto de todos os documentos que integram o contrato e regulam a execução dos serviços, compreendendo o Edital, Termo de Referência, especificações técnicas, desenhos e proposta </w:t>
      </w:r>
      <w:r w:rsidR="0001583D" w:rsidRPr="00EB342D">
        <w:rPr>
          <w:szCs w:val="20"/>
        </w:rPr>
        <w:t>de preços</w:t>
      </w:r>
      <w:r w:rsidRPr="00EB342D">
        <w:rPr>
          <w:szCs w:val="20"/>
        </w:rPr>
        <w:t xml:space="preserve"> da executante, cronogramas e demais documentos complementares que se façam necessários à execução dos serviços.</w:t>
      </w:r>
    </w:p>
    <w:p w14:paraId="3A950579" w14:textId="77777777" w:rsidR="006F11AC" w:rsidRPr="00EB342D" w:rsidRDefault="006F11AC" w:rsidP="00A34AF6">
      <w:pPr>
        <w:rPr>
          <w:szCs w:val="20"/>
        </w:rPr>
      </w:pPr>
    </w:p>
    <w:p w14:paraId="01FFBF2A" w14:textId="7447354B" w:rsidR="00A24D80" w:rsidRPr="00EB342D" w:rsidRDefault="00A24D80" w:rsidP="00A24D80">
      <w:pPr>
        <w:rPr>
          <w:szCs w:val="20"/>
        </w:rPr>
      </w:pPr>
      <w:r w:rsidRPr="00EB342D">
        <w:rPr>
          <w:b/>
          <w:szCs w:val="20"/>
        </w:rPr>
        <w:t>ESPECIFICAÇÃO TÉCNICA</w:t>
      </w:r>
      <w:r w:rsidRPr="00EB342D">
        <w:rPr>
          <w:szCs w:val="20"/>
        </w:rPr>
        <w:t xml:space="preserve"> – Documento que descreve, de forma precisa, completa e ordenada, os</w:t>
      </w:r>
      <w:r w:rsidR="00F908E1">
        <w:rPr>
          <w:szCs w:val="20"/>
        </w:rPr>
        <w:t xml:space="preserve"> </w:t>
      </w:r>
      <w:r w:rsidRPr="00EB342D">
        <w:rPr>
          <w:szCs w:val="20"/>
        </w:rPr>
        <w:t>materiais e os procedimentos de execução a serem adotados na construção. Têm como finalidade complementar a parte gráfica do projeto. São partes integrantes das especificações técnicas:</w:t>
      </w:r>
    </w:p>
    <w:p w14:paraId="4B555751" w14:textId="77777777" w:rsidR="00A24D80" w:rsidRPr="00EB342D" w:rsidRDefault="00A24D80" w:rsidP="00A24D80">
      <w:pPr>
        <w:rPr>
          <w:szCs w:val="20"/>
        </w:rPr>
      </w:pPr>
    </w:p>
    <w:p w14:paraId="2403ACF3" w14:textId="77777777" w:rsidR="00A24D80" w:rsidRPr="00EB342D" w:rsidRDefault="00A24D80" w:rsidP="00170123">
      <w:pPr>
        <w:pStyle w:val="PargrafodaLista"/>
        <w:numPr>
          <w:ilvl w:val="0"/>
          <w:numId w:val="40"/>
        </w:numPr>
      </w:pPr>
      <w:r w:rsidRPr="00EB342D">
        <w:t>Generalidades - incluem o objetivo, identificação da obra, regime de execução da obra, fiscalização, recebimento da obra, modificações de projeto, classificação dos serviços (item c). Havendo caderno de encargos, este englobará quase todos estes aspectos.</w:t>
      </w:r>
    </w:p>
    <w:p w14:paraId="3C0EADAF" w14:textId="77777777" w:rsidR="00A24D80" w:rsidRPr="00EB342D" w:rsidRDefault="00A24D80" w:rsidP="00170123">
      <w:pPr>
        <w:pStyle w:val="PargrafodaLista"/>
        <w:numPr>
          <w:ilvl w:val="0"/>
          <w:numId w:val="40"/>
        </w:numPr>
      </w:pPr>
      <w:r w:rsidRPr="00EB342D">
        <w:t>Especificação dos materiais - pode ser escrito de duas formas: genérica (aplicável a qualquer obra) ou específica (relacionando apenas os materiais a serem usados na obra em questão).</w:t>
      </w:r>
    </w:p>
    <w:p w14:paraId="1A29F063" w14:textId="77777777" w:rsidR="00A24D80" w:rsidRPr="00EB342D" w:rsidRDefault="00A24D80" w:rsidP="00170123">
      <w:pPr>
        <w:pStyle w:val="PargrafodaLista"/>
        <w:numPr>
          <w:ilvl w:val="0"/>
          <w:numId w:val="40"/>
        </w:numPr>
      </w:pPr>
      <w:r w:rsidRPr="00EB342D">
        <w:t>Discriminação dos serviços - especifica como devem ser executados os serviços, indicando traços de argamassa, método de assentamento, forma de corte de peças, etc.</w:t>
      </w:r>
    </w:p>
    <w:p w14:paraId="55F7C953" w14:textId="77777777" w:rsidR="006F11AC" w:rsidRPr="00EB342D" w:rsidRDefault="006F11AC" w:rsidP="00A34AF6">
      <w:pPr>
        <w:rPr>
          <w:szCs w:val="20"/>
        </w:rPr>
      </w:pPr>
    </w:p>
    <w:p w14:paraId="1DF35A4F" w14:textId="77777777" w:rsidR="006F11AC" w:rsidRPr="00EB342D" w:rsidRDefault="006F11AC" w:rsidP="007C0A96">
      <w:pPr>
        <w:rPr>
          <w:szCs w:val="20"/>
        </w:rPr>
      </w:pPr>
      <w:r w:rsidRPr="00EB342D">
        <w:rPr>
          <w:b/>
          <w:szCs w:val="20"/>
        </w:rPr>
        <w:t>ESTUDOS AMBIENTAIS</w:t>
      </w:r>
      <w:r w:rsidRPr="00EB342D">
        <w:rPr>
          <w:szCs w:val="20"/>
        </w:rPr>
        <w:t xml:space="preserve"> – </w:t>
      </w:r>
      <w:r w:rsidR="001C1B08" w:rsidRPr="00EB342D">
        <w:rPr>
          <w:color w:val="000000"/>
          <w:shd w:val="clear" w:color="auto" w:fill="FFFFFF"/>
        </w:rPr>
        <w:t>são todos e quaisquer estudos relativos aos aspectos ambientais relacionados à localização, instalação, operação e ampliação de uma atividade ou empreendimento, apresentado como subsídio para a análise da licença requerida, tais como: relatório ambiental, plano e projeto de controle ambiental, relatório ambiental preliminar, diagnóstico ambiental, plano de manejo, plano de recuperação de área degradada e análise preliminar de risco</w:t>
      </w:r>
      <w:r w:rsidRPr="00EB342D">
        <w:rPr>
          <w:szCs w:val="20"/>
        </w:rPr>
        <w:t>.</w:t>
      </w:r>
    </w:p>
    <w:p w14:paraId="1BDC446B" w14:textId="77777777" w:rsidR="006F11AC" w:rsidRPr="00EB342D" w:rsidRDefault="006F11AC" w:rsidP="007C0A96">
      <w:pPr>
        <w:rPr>
          <w:szCs w:val="20"/>
        </w:rPr>
      </w:pPr>
    </w:p>
    <w:p w14:paraId="6C398DCB" w14:textId="77777777" w:rsidR="006F11AC" w:rsidRPr="00EB342D" w:rsidRDefault="006F11AC" w:rsidP="00A34AF6">
      <w:pPr>
        <w:rPr>
          <w:szCs w:val="20"/>
        </w:rPr>
      </w:pPr>
      <w:r w:rsidRPr="00EB342D">
        <w:rPr>
          <w:b/>
          <w:szCs w:val="20"/>
        </w:rPr>
        <w:t>FISCALIZAÇÃO</w:t>
      </w:r>
      <w:r w:rsidRPr="00EB342D">
        <w:rPr>
          <w:szCs w:val="20"/>
        </w:rPr>
        <w:t xml:space="preserve"> – Equipe da Codevasf indicada para exercer em sua representação a fiscalização do contrato.</w:t>
      </w:r>
    </w:p>
    <w:p w14:paraId="7701852D" w14:textId="77777777" w:rsidR="006F11AC" w:rsidRPr="00EB342D" w:rsidRDefault="006F11AC" w:rsidP="00A34AF6">
      <w:pPr>
        <w:rPr>
          <w:szCs w:val="20"/>
        </w:rPr>
      </w:pPr>
    </w:p>
    <w:p w14:paraId="105F06DD" w14:textId="77777777" w:rsidR="006F11AC" w:rsidRPr="00EB342D" w:rsidRDefault="006F11AC" w:rsidP="00A34AF6">
      <w:pPr>
        <w:rPr>
          <w:szCs w:val="20"/>
        </w:rPr>
      </w:pPr>
      <w:r w:rsidRPr="00EB342D">
        <w:rPr>
          <w:b/>
          <w:szCs w:val="20"/>
        </w:rPr>
        <w:t>LICITANTE</w:t>
      </w:r>
      <w:r w:rsidRPr="00EB342D">
        <w:rPr>
          <w:szCs w:val="20"/>
        </w:rPr>
        <w:t xml:space="preserve"> – Empresa habilitada para apresentar proposta.</w:t>
      </w:r>
    </w:p>
    <w:p w14:paraId="2896F4F9" w14:textId="77777777" w:rsidR="006F11AC" w:rsidRPr="00EB342D" w:rsidRDefault="006F11AC" w:rsidP="00A34AF6">
      <w:pPr>
        <w:rPr>
          <w:szCs w:val="20"/>
        </w:rPr>
      </w:pPr>
    </w:p>
    <w:p w14:paraId="4240C023" w14:textId="77777777" w:rsidR="006F11AC" w:rsidRPr="00EB342D" w:rsidRDefault="006F11AC" w:rsidP="00A34AF6">
      <w:pPr>
        <w:rPr>
          <w:szCs w:val="20"/>
        </w:rPr>
      </w:pPr>
      <w:r w:rsidRPr="00EB342D">
        <w:rPr>
          <w:b/>
          <w:szCs w:val="20"/>
        </w:rPr>
        <w:t>PLANO DE TRABALHO</w:t>
      </w:r>
      <w:r w:rsidRPr="00EB342D">
        <w:rPr>
          <w:szCs w:val="20"/>
        </w:rPr>
        <w:t xml:space="preserve"> – Documento que descreve a sequência de fases de uma tarefa ou a sequência de tarefas referentes a determinado serviço ou trabalho, indicando inclusive, o tempo a ser gasto em cada uma.</w:t>
      </w:r>
    </w:p>
    <w:p w14:paraId="4917C3B9" w14:textId="77777777" w:rsidR="006F11AC" w:rsidRPr="00EB342D" w:rsidRDefault="006F11AC" w:rsidP="00A34AF6">
      <w:pPr>
        <w:rPr>
          <w:szCs w:val="20"/>
        </w:rPr>
      </w:pPr>
    </w:p>
    <w:p w14:paraId="2FBC7536" w14:textId="77777777" w:rsidR="006F11AC" w:rsidRPr="00EB342D" w:rsidRDefault="006F11AC" w:rsidP="00A34AF6">
      <w:pPr>
        <w:rPr>
          <w:szCs w:val="20"/>
        </w:rPr>
      </w:pPr>
      <w:r w:rsidRPr="00EB342D">
        <w:rPr>
          <w:b/>
          <w:szCs w:val="20"/>
        </w:rPr>
        <w:t>PROJETO BÁSICO</w:t>
      </w:r>
      <w:r w:rsidRPr="00EB342D">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14:paraId="6BE96CC2" w14:textId="77777777" w:rsidR="006F11AC" w:rsidRPr="00EB342D" w:rsidRDefault="006F11AC" w:rsidP="00A34AF6">
      <w:pPr>
        <w:rPr>
          <w:szCs w:val="20"/>
        </w:rPr>
      </w:pPr>
    </w:p>
    <w:p w14:paraId="74FE4E00" w14:textId="77777777" w:rsidR="00171ED1" w:rsidRPr="00EB342D" w:rsidRDefault="00171ED1" w:rsidP="00171ED1">
      <w:pPr>
        <w:pStyle w:val="PargrafodaLista"/>
        <w:numPr>
          <w:ilvl w:val="0"/>
          <w:numId w:val="5"/>
        </w:numPr>
        <w:spacing w:before="120"/>
        <w:ind w:left="714" w:hanging="357"/>
        <w:rPr>
          <w:szCs w:val="20"/>
        </w:rPr>
      </w:pPr>
      <w:r w:rsidRPr="00EB342D">
        <w:rPr>
          <w:szCs w:val="20"/>
        </w:rPr>
        <w:t>Desenvolvimento da solução escolhida de forma a fornecer visão global do empreendimento e identificar seus elementos constitutivos com clareza;</w:t>
      </w:r>
    </w:p>
    <w:p w14:paraId="5B035C32" w14:textId="77777777" w:rsidR="00171ED1" w:rsidRPr="00EB342D" w:rsidRDefault="00171ED1" w:rsidP="00171ED1">
      <w:pPr>
        <w:pStyle w:val="PargrafodaLista"/>
        <w:numPr>
          <w:ilvl w:val="0"/>
          <w:numId w:val="5"/>
        </w:numPr>
        <w:spacing w:before="120"/>
        <w:ind w:left="714" w:hanging="357"/>
        <w:rPr>
          <w:szCs w:val="20"/>
        </w:rPr>
      </w:pPr>
      <w:r w:rsidRPr="00EB342D">
        <w:rPr>
          <w:szCs w:val="20"/>
        </w:rPr>
        <w:t>Soluções técnicas globais e localizadas, suficientemente detalhadas, de forma a restringir a necessidade de reformulação ou de variantes durante as fases de elaboração do projeto executivo e de implantação do empreendimento a situações devidamente comprovadas em ato motivado da administração pública;</w:t>
      </w:r>
    </w:p>
    <w:p w14:paraId="2AF4D04B" w14:textId="77777777" w:rsidR="00171ED1" w:rsidRPr="00EB342D" w:rsidRDefault="00171ED1" w:rsidP="00171ED1">
      <w:pPr>
        <w:pStyle w:val="PargrafodaLista"/>
        <w:numPr>
          <w:ilvl w:val="0"/>
          <w:numId w:val="5"/>
        </w:numPr>
        <w:spacing w:before="120"/>
        <w:ind w:left="714" w:hanging="357"/>
        <w:rPr>
          <w:szCs w:val="20"/>
        </w:rPr>
      </w:pPr>
      <w:r w:rsidRPr="00EB342D">
        <w:rPr>
          <w:szCs w:val="20"/>
        </w:rPr>
        <w:t>Identificação dos tipos de serviços a executar e de materiais e equipamentos a incorporar à implantação do empreendimento, bem como especificações que assegurem os melhores resultados para o mesmo;</w:t>
      </w:r>
    </w:p>
    <w:p w14:paraId="0CE796D4" w14:textId="77777777" w:rsidR="00171ED1" w:rsidRPr="00EB342D" w:rsidRDefault="00171ED1" w:rsidP="00171ED1">
      <w:pPr>
        <w:pStyle w:val="PargrafodaLista"/>
        <w:numPr>
          <w:ilvl w:val="0"/>
          <w:numId w:val="5"/>
        </w:numPr>
        <w:spacing w:before="120"/>
        <w:ind w:left="714" w:hanging="357"/>
        <w:rPr>
          <w:szCs w:val="20"/>
        </w:rPr>
      </w:pPr>
      <w:r w:rsidRPr="00EB342D">
        <w:rPr>
          <w:szCs w:val="20"/>
        </w:rPr>
        <w:t>Informações que possibilitem o estudo e a dedução de métodos construtivos, instalações provisórias e condições organizacionais para a implantação do empreendimento;</w:t>
      </w:r>
    </w:p>
    <w:p w14:paraId="2B9204BB" w14:textId="77777777" w:rsidR="00171ED1" w:rsidRPr="00EB342D" w:rsidRDefault="00171ED1" w:rsidP="00171ED1">
      <w:pPr>
        <w:pStyle w:val="PargrafodaLista"/>
        <w:numPr>
          <w:ilvl w:val="0"/>
          <w:numId w:val="5"/>
        </w:numPr>
        <w:spacing w:before="120"/>
        <w:ind w:left="714" w:hanging="357"/>
        <w:rPr>
          <w:szCs w:val="20"/>
        </w:rPr>
      </w:pPr>
      <w:r w:rsidRPr="00EB342D">
        <w:t>Subsídios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14:paraId="1BCC38E0" w14:textId="77777777" w:rsidR="00171ED1" w:rsidRPr="00EB342D" w:rsidRDefault="00171ED1" w:rsidP="00A34AF6">
      <w:pPr>
        <w:rPr>
          <w:szCs w:val="20"/>
        </w:rPr>
      </w:pPr>
    </w:p>
    <w:p w14:paraId="04AEB309" w14:textId="77777777" w:rsidR="00A24D80" w:rsidRPr="00EB342D" w:rsidRDefault="00A24D80" w:rsidP="00A24D80">
      <w:pPr>
        <w:rPr>
          <w:szCs w:val="20"/>
        </w:rPr>
      </w:pPr>
      <w:r w:rsidRPr="00EB342D">
        <w:rPr>
          <w:b/>
          <w:szCs w:val="20"/>
        </w:rPr>
        <w:lastRenderedPageBreak/>
        <w:t>PROJETO EXECUTIVO</w:t>
      </w:r>
      <w:r w:rsidRPr="00EB342D">
        <w:rPr>
          <w:szCs w:val="20"/>
        </w:rPr>
        <w:t xml:space="preserve"> – É o conjunto dos elementos necessários e suficientes à execução completa da obra, de acordo com as normas pertinentes da Associação Brasileira de Normas Técnicas – ABNT.</w:t>
      </w:r>
    </w:p>
    <w:p w14:paraId="563717E5" w14:textId="77777777" w:rsidR="006F11AC" w:rsidRPr="00EB342D" w:rsidRDefault="006F11AC" w:rsidP="00A34AF6">
      <w:pPr>
        <w:rPr>
          <w:szCs w:val="20"/>
        </w:rPr>
      </w:pPr>
    </w:p>
    <w:p w14:paraId="1A9C9F22" w14:textId="77777777" w:rsidR="006F11AC" w:rsidRPr="00EB342D" w:rsidRDefault="006F11AC" w:rsidP="00A34AF6">
      <w:pPr>
        <w:rPr>
          <w:szCs w:val="20"/>
        </w:rPr>
      </w:pPr>
      <w:r w:rsidRPr="00EB342D">
        <w:rPr>
          <w:b/>
          <w:szCs w:val="20"/>
        </w:rPr>
        <w:t xml:space="preserve">PROPOSTA </w:t>
      </w:r>
      <w:r w:rsidRPr="00EB342D">
        <w:rPr>
          <w:szCs w:val="20"/>
        </w:rPr>
        <w:t>– Documento gerado pelo licitante que estabelece os valores unitário e global dos serviços e fornecimentos, apresentando todo o detalhamento dos custos e preços unitários propostos.</w:t>
      </w:r>
    </w:p>
    <w:p w14:paraId="0591A742" w14:textId="77777777" w:rsidR="006F11AC" w:rsidRPr="00EB342D" w:rsidRDefault="006F11AC" w:rsidP="00A34AF6">
      <w:pPr>
        <w:rPr>
          <w:szCs w:val="20"/>
        </w:rPr>
      </w:pPr>
    </w:p>
    <w:p w14:paraId="3FCA4287" w14:textId="77777777" w:rsidR="006F11AC" w:rsidRPr="00EB342D" w:rsidRDefault="006F11AC" w:rsidP="007C0A96">
      <w:pPr>
        <w:rPr>
          <w:szCs w:val="20"/>
        </w:rPr>
      </w:pPr>
      <w:r w:rsidRPr="00EB342D">
        <w:rPr>
          <w:b/>
          <w:szCs w:val="20"/>
        </w:rPr>
        <w:t>PROPOSTA TÉCNICA</w:t>
      </w:r>
      <w:r w:rsidRPr="00EB342D">
        <w:rPr>
          <w:szCs w:val="20"/>
        </w:rPr>
        <w:t xml:space="preserve"> – D</w:t>
      </w:r>
      <w:r w:rsidR="00376A95" w:rsidRPr="00EB342D">
        <w:rPr>
          <w:szCs w:val="20"/>
        </w:rPr>
        <w:t xml:space="preserve">ocumento fundamentado no detalhamento estabelecido neste Termo de Referência, subsidiado por justificativas metodológicas, bem como pelos recursos humanos e materiais, definidos </w:t>
      </w:r>
      <w:r w:rsidR="007548ED" w:rsidRPr="00EB342D">
        <w:rPr>
          <w:szCs w:val="20"/>
        </w:rPr>
        <w:t>e quantificados a critério do</w:t>
      </w:r>
      <w:r w:rsidR="00376A95" w:rsidRPr="00EB342D">
        <w:rPr>
          <w:szCs w:val="20"/>
        </w:rPr>
        <w:t xml:space="preserve"> concorrente</w:t>
      </w:r>
      <w:r w:rsidR="007548ED" w:rsidRPr="00EB342D">
        <w:rPr>
          <w:szCs w:val="20"/>
        </w:rPr>
        <w:t xml:space="preserve"> licitante, segundo os quais ele</w:t>
      </w:r>
      <w:r w:rsidR="00376A95" w:rsidRPr="00EB342D">
        <w:rPr>
          <w:szCs w:val="20"/>
        </w:rPr>
        <w:t xml:space="preserve"> se propõe a executar os serviços</w:t>
      </w:r>
      <w:r w:rsidRPr="00EB342D">
        <w:rPr>
          <w:szCs w:val="20"/>
        </w:rPr>
        <w:t>.</w:t>
      </w:r>
    </w:p>
    <w:p w14:paraId="4D670DAF" w14:textId="77777777" w:rsidR="006F11AC" w:rsidRPr="00EB342D" w:rsidRDefault="006F11AC" w:rsidP="007C0A96">
      <w:pPr>
        <w:rPr>
          <w:szCs w:val="20"/>
        </w:rPr>
      </w:pPr>
    </w:p>
    <w:p w14:paraId="0584C7D9" w14:textId="77777777" w:rsidR="006F11AC" w:rsidRPr="00EB342D" w:rsidRDefault="006F11AC" w:rsidP="007C0A96">
      <w:pPr>
        <w:rPr>
          <w:szCs w:val="20"/>
        </w:rPr>
      </w:pPr>
      <w:r w:rsidRPr="00EB342D">
        <w:rPr>
          <w:b/>
          <w:szCs w:val="20"/>
        </w:rPr>
        <w:t>RELATÓRIO DE ANDAMENTO</w:t>
      </w:r>
      <w:r w:rsidRPr="00EB342D">
        <w:rPr>
          <w:szCs w:val="20"/>
        </w:rPr>
        <w:t xml:space="preserve"> – Documento a ser emitido pela </w:t>
      </w:r>
      <w:r w:rsidR="00A915F4" w:rsidRPr="00EB342D">
        <w:rPr>
          <w:szCs w:val="20"/>
        </w:rPr>
        <w:t>CONTRATADA</w:t>
      </w:r>
      <w:r w:rsidRPr="00EB342D">
        <w:rPr>
          <w:szCs w:val="20"/>
        </w:rPr>
        <w:t>, com o resumo da situação física e financeira, contendo: cumprimento da programação, ocorrências, recomendações, além de conclusões e projeções a respeito de prazos e custos.</w:t>
      </w:r>
    </w:p>
    <w:p w14:paraId="51F37811" w14:textId="77777777" w:rsidR="006F11AC" w:rsidRPr="00EB342D" w:rsidRDefault="006F11AC" w:rsidP="007C0A96">
      <w:pPr>
        <w:rPr>
          <w:szCs w:val="20"/>
        </w:rPr>
      </w:pPr>
    </w:p>
    <w:p w14:paraId="045212C6" w14:textId="77777777" w:rsidR="006F11AC" w:rsidRPr="00EB342D" w:rsidRDefault="006F11AC" w:rsidP="00A34AF6">
      <w:pPr>
        <w:rPr>
          <w:szCs w:val="20"/>
        </w:rPr>
      </w:pPr>
      <w:r w:rsidRPr="00EB342D">
        <w:rPr>
          <w:b/>
          <w:szCs w:val="20"/>
        </w:rPr>
        <w:t>REUNIÃO DE PARTIDA</w:t>
      </w:r>
      <w:r w:rsidRPr="00EB342D">
        <w:rPr>
          <w:szCs w:val="20"/>
        </w:rPr>
        <w:t xml:space="preserve"> – Reunião com as partes envolvidas, </w:t>
      </w:r>
      <w:r w:rsidR="008B36AB" w:rsidRPr="00EB342D">
        <w:rPr>
          <w:szCs w:val="20"/>
        </w:rPr>
        <w:t>CONTRATADA</w:t>
      </w:r>
      <w:r w:rsidRPr="00EB342D">
        <w:rPr>
          <w:szCs w:val="20"/>
        </w:rPr>
        <w:t xml:space="preserve">, Codevasf e </w:t>
      </w:r>
      <w:r w:rsidR="00FC4AC9" w:rsidRPr="00EB342D">
        <w:rPr>
          <w:szCs w:val="20"/>
        </w:rPr>
        <w:t>contratados</w:t>
      </w:r>
      <w:r w:rsidRPr="00EB342D">
        <w:rPr>
          <w:szCs w:val="20"/>
        </w:rPr>
        <w:t xml:space="preserve">, onde se define todos os detalhes do plano de trabalho e dá-se o “start up” da execução </w:t>
      </w:r>
      <w:r w:rsidR="00A3505B" w:rsidRPr="00EB342D">
        <w:rPr>
          <w:szCs w:val="20"/>
        </w:rPr>
        <w:t>dos serviços.</w:t>
      </w:r>
    </w:p>
    <w:p w14:paraId="5BA6ED4D" w14:textId="77777777" w:rsidR="006F11AC" w:rsidRPr="00EB342D" w:rsidRDefault="006F11AC" w:rsidP="00A34AF6">
      <w:pPr>
        <w:rPr>
          <w:szCs w:val="20"/>
        </w:rPr>
      </w:pPr>
    </w:p>
    <w:p w14:paraId="2DEA85BB" w14:textId="77777777" w:rsidR="006F11AC" w:rsidRPr="00EB342D" w:rsidRDefault="006F11AC" w:rsidP="007C0A96">
      <w:pPr>
        <w:rPr>
          <w:szCs w:val="20"/>
        </w:rPr>
      </w:pPr>
      <w:r w:rsidRPr="00EB342D">
        <w:rPr>
          <w:b/>
          <w:szCs w:val="20"/>
        </w:rPr>
        <w:t>SERVIÇOS SIMILARES</w:t>
      </w:r>
      <w:r w:rsidRPr="00EB342D">
        <w:rPr>
          <w:szCs w:val="20"/>
        </w:rPr>
        <w:t xml:space="preserve"> – Projetos elaborados anteriormente com o mesmo grau de dificuldade e controle dos propostos neste Termo</w:t>
      </w:r>
      <w:r w:rsidR="007218CF" w:rsidRPr="00EB342D">
        <w:rPr>
          <w:szCs w:val="20"/>
        </w:rPr>
        <w:t xml:space="preserve"> de Referência</w:t>
      </w:r>
      <w:r w:rsidRPr="00EB342D">
        <w:rPr>
          <w:szCs w:val="20"/>
        </w:rPr>
        <w:t>.</w:t>
      </w:r>
    </w:p>
    <w:p w14:paraId="191919D9" w14:textId="77777777" w:rsidR="006F11AC" w:rsidRPr="00EB342D" w:rsidRDefault="006F11AC" w:rsidP="007C0A96">
      <w:pPr>
        <w:rPr>
          <w:szCs w:val="20"/>
        </w:rPr>
      </w:pPr>
    </w:p>
    <w:p w14:paraId="7301552C" w14:textId="2A4428BC" w:rsidR="006F11AC" w:rsidRPr="00EB342D" w:rsidRDefault="006F11AC" w:rsidP="00A34AF6">
      <w:pPr>
        <w:rPr>
          <w:szCs w:val="20"/>
        </w:rPr>
      </w:pPr>
      <w:r w:rsidRPr="00EB342D">
        <w:rPr>
          <w:b/>
          <w:szCs w:val="20"/>
        </w:rPr>
        <w:t>SUPERINTENDÊNCIA REGIONAL</w:t>
      </w:r>
      <w:r w:rsidRPr="00EB342D">
        <w:rPr>
          <w:szCs w:val="20"/>
        </w:rPr>
        <w:t xml:space="preserve"> – Unidade executiva descentralizada subordinada diretamente à presidência da Codevasf, situada </w:t>
      </w:r>
      <w:r w:rsidRPr="00F908E1">
        <w:rPr>
          <w:szCs w:val="20"/>
        </w:rPr>
        <w:t xml:space="preserve">em </w:t>
      </w:r>
      <w:r w:rsidR="00F908E1" w:rsidRPr="00F908E1">
        <w:rPr>
          <w:szCs w:val="20"/>
        </w:rPr>
        <w:t>Penedo/AL</w:t>
      </w:r>
      <w:r w:rsidRPr="00F908E1">
        <w:rPr>
          <w:szCs w:val="20"/>
        </w:rPr>
        <w:t>, em</w:t>
      </w:r>
      <w:r w:rsidRPr="00EB342D">
        <w:rPr>
          <w:szCs w:val="20"/>
        </w:rPr>
        <w:t xml:space="preserve"> cuja jurisdição territorial localiza-se os serviços objeto deste Termo de Referência.</w:t>
      </w:r>
    </w:p>
    <w:p w14:paraId="152D73CB" w14:textId="77777777" w:rsidR="006F11AC" w:rsidRPr="00EB342D" w:rsidRDefault="006F11AC" w:rsidP="00A34AF6">
      <w:pPr>
        <w:rPr>
          <w:szCs w:val="20"/>
        </w:rPr>
      </w:pPr>
    </w:p>
    <w:p w14:paraId="0BC00180" w14:textId="77777777" w:rsidR="006F11AC" w:rsidRPr="00EB342D" w:rsidRDefault="006F11AC" w:rsidP="00A34AF6">
      <w:pPr>
        <w:rPr>
          <w:szCs w:val="20"/>
        </w:rPr>
      </w:pPr>
      <w:r w:rsidRPr="00EB342D">
        <w:rPr>
          <w:b/>
          <w:szCs w:val="20"/>
        </w:rPr>
        <w:t>TERMO DE REFERÊNCIA</w:t>
      </w:r>
      <w:r w:rsidRPr="00EB342D">
        <w:rPr>
          <w:szCs w:val="20"/>
        </w:rPr>
        <w:t>– Conjunto de elementos necessários e suficientes, com nível de precisão adequado, para caracterizar os serviços a serem contratado</w:t>
      </w:r>
      <w:r w:rsidR="00A24D80" w:rsidRPr="00EB342D">
        <w:rPr>
          <w:szCs w:val="20"/>
        </w:rPr>
        <w:t>s ou os bens a serem fornecidos</w:t>
      </w:r>
      <w:r w:rsidRPr="00EB342D">
        <w:rPr>
          <w:szCs w:val="20"/>
        </w:rPr>
        <w:t>.</w:t>
      </w:r>
    </w:p>
    <w:p w14:paraId="60063B4D" w14:textId="77777777" w:rsidR="0013108C" w:rsidRPr="00EB342D" w:rsidRDefault="0013108C" w:rsidP="00F225A9"/>
    <w:p w14:paraId="6A1DF4D4" w14:textId="77777777" w:rsidR="003121D7" w:rsidRPr="00EB342D" w:rsidRDefault="00276A42" w:rsidP="00276A42">
      <w:pPr>
        <w:pStyle w:val="Ttulo1"/>
      </w:pPr>
      <w:bookmarkStart w:id="5" w:name="_Toc79737330"/>
      <w:r w:rsidRPr="00276A42">
        <w:t>FORMA DE REALIZAÇÃO, MODO DE DISPUTA, REGIME DE EXECUÇÃO, VALOR ESTIMADO E CRITÉRIO DE JULGAMENTO.</w:t>
      </w:r>
      <w:bookmarkEnd w:id="4"/>
      <w:bookmarkEnd w:id="5"/>
    </w:p>
    <w:p w14:paraId="1A464C86" w14:textId="77777777" w:rsidR="008C07AD" w:rsidRPr="007072F9" w:rsidRDefault="008C07AD" w:rsidP="0098597C"/>
    <w:p w14:paraId="15F26C8D" w14:textId="644B3B8A" w:rsidR="00276A42" w:rsidRPr="007072F9" w:rsidRDefault="00276A42" w:rsidP="0098597C">
      <w:pPr>
        <w:pStyle w:val="Ttulo2"/>
        <w:ind w:left="0" w:firstLine="0"/>
      </w:pPr>
      <w:r w:rsidRPr="007072F9">
        <w:t>Forma de Realização: Eletrônica.</w:t>
      </w:r>
    </w:p>
    <w:p w14:paraId="103B15B9" w14:textId="77777777" w:rsidR="00276A42" w:rsidRPr="007072F9" w:rsidRDefault="00276A42" w:rsidP="00276A42"/>
    <w:p w14:paraId="45BD0C09" w14:textId="3FD696F2" w:rsidR="00276A42" w:rsidRPr="007072F9" w:rsidRDefault="00276A42" w:rsidP="0098597C">
      <w:pPr>
        <w:pStyle w:val="Ttulo2"/>
        <w:ind w:left="0" w:firstLine="0"/>
      </w:pPr>
      <w:r w:rsidRPr="007072F9">
        <w:t>Modo de disputa: aberto.</w:t>
      </w:r>
    </w:p>
    <w:p w14:paraId="00838718" w14:textId="77777777" w:rsidR="00276A42" w:rsidRPr="007072F9" w:rsidRDefault="00276A42" w:rsidP="00276A42"/>
    <w:p w14:paraId="50E264AE" w14:textId="3512C188" w:rsidR="00433C9B" w:rsidRPr="007072F9" w:rsidRDefault="003121D7" w:rsidP="0098597C">
      <w:pPr>
        <w:pStyle w:val="Ttulo2"/>
        <w:ind w:left="0" w:firstLine="0"/>
      </w:pPr>
      <w:r w:rsidRPr="007072F9">
        <w:rPr>
          <w:b/>
        </w:rPr>
        <w:t>Regime de Execução:</w:t>
      </w:r>
      <w:r w:rsidR="00984B64" w:rsidRPr="007072F9">
        <w:rPr>
          <w:b/>
        </w:rPr>
        <w:t xml:space="preserve"> </w:t>
      </w:r>
      <w:r w:rsidR="00E16873" w:rsidRPr="007072F9">
        <w:t>Empreitada por Preço Unitário</w:t>
      </w:r>
      <w:r w:rsidR="00F908E1" w:rsidRPr="007072F9">
        <w:t>.</w:t>
      </w:r>
    </w:p>
    <w:p w14:paraId="4ACE492A" w14:textId="77777777" w:rsidR="00783FE2" w:rsidRPr="007072F9" w:rsidRDefault="00783FE2" w:rsidP="0098597C">
      <w:pPr>
        <w:spacing w:line="276" w:lineRule="auto"/>
        <w:rPr>
          <w:rFonts w:eastAsia="Times New Roman"/>
          <w:i/>
          <w:sz w:val="18"/>
          <w:szCs w:val="18"/>
          <w:lang w:eastAsia="pt-BR"/>
        </w:rPr>
      </w:pPr>
    </w:p>
    <w:p w14:paraId="68D894F2" w14:textId="555A7E10" w:rsidR="00366E23" w:rsidRPr="007072F9" w:rsidRDefault="00EA46A6" w:rsidP="00F908E1">
      <w:pPr>
        <w:pStyle w:val="Ttulo2"/>
        <w:ind w:left="0" w:firstLine="0"/>
        <w:rPr>
          <w:lang w:eastAsia="pt-BR"/>
        </w:rPr>
      </w:pPr>
      <w:r w:rsidRPr="007072F9">
        <w:rPr>
          <w:b/>
        </w:rPr>
        <w:t xml:space="preserve">Forma de </w:t>
      </w:r>
      <w:r w:rsidR="00F908E1" w:rsidRPr="007072F9">
        <w:rPr>
          <w:b/>
        </w:rPr>
        <w:t>divulgação</w:t>
      </w:r>
      <w:r w:rsidRPr="007072F9">
        <w:rPr>
          <w:b/>
        </w:rPr>
        <w:t xml:space="preserve"> do v</w:t>
      </w:r>
      <w:r w:rsidR="00783FE2" w:rsidRPr="007072F9">
        <w:rPr>
          <w:b/>
        </w:rPr>
        <w:t>alor estimado</w:t>
      </w:r>
      <w:r w:rsidR="00783FE2" w:rsidRPr="007072F9">
        <w:t xml:space="preserve">: </w:t>
      </w:r>
      <w:r w:rsidR="00783FE2" w:rsidRPr="007072F9">
        <w:rPr>
          <w:lang w:eastAsia="pt-BR"/>
        </w:rPr>
        <w:t xml:space="preserve">Público </w:t>
      </w:r>
    </w:p>
    <w:p w14:paraId="57D70053" w14:textId="77777777" w:rsidR="00366E23" w:rsidRPr="007072F9" w:rsidRDefault="00366E23" w:rsidP="009C7989">
      <w:pPr>
        <w:jc w:val="center"/>
        <w:rPr>
          <w:lang w:eastAsia="pt-BR"/>
        </w:rPr>
      </w:pPr>
    </w:p>
    <w:p w14:paraId="4D713F2C" w14:textId="521BA167" w:rsidR="001732B1" w:rsidRPr="007072F9" w:rsidRDefault="00C46684" w:rsidP="00F908E1">
      <w:pPr>
        <w:pStyle w:val="Ttulo2"/>
        <w:ind w:left="0" w:firstLine="0"/>
        <w:rPr>
          <w:lang w:eastAsia="pt-BR"/>
        </w:rPr>
      </w:pPr>
      <w:r w:rsidRPr="007072F9">
        <w:rPr>
          <w:b/>
        </w:rPr>
        <w:t xml:space="preserve">Critério de Julgamento: </w:t>
      </w:r>
      <w:r w:rsidR="00443A09" w:rsidRPr="007072F9">
        <w:rPr>
          <w:lang w:eastAsia="pt-BR"/>
        </w:rPr>
        <w:t>Menor Preço</w:t>
      </w:r>
      <w:r w:rsidRPr="007072F9">
        <w:rPr>
          <w:lang w:eastAsia="pt-BR"/>
        </w:rPr>
        <w:t xml:space="preserve"> </w:t>
      </w:r>
    </w:p>
    <w:p w14:paraId="090BBDDE" w14:textId="77777777" w:rsidR="00F908E1" w:rsidRPr="007072F9" w:rsidRDefault="00F908E1" w:rsidP="00F908E1">
      <w:pPr>
        <w:rPr>
          <w:lang w:eastAsia="pt-BR"/>
        </w:rPr>
      </w:pPr>
    </w:p>
    <w:p w14:paraId="0C9162B0" w14:textId="7E918C8C" w:rsidR="00BD28AE" w:rsidRPr="007072F9" w:rsidRDefault="00BD28AE" w:rsidP="00BD28AE">
      <w:pPr>
        <w:pStyle w:val="Ttulo2"/>
        <w:ind w:left="0" w:firstLine="0"/>
        <w:rPr>
          <w:rFonts w:eastAsia="Times New Roman"/>
          <w:b/>
          <w:i/>
          <w:sz w:val="18"/>
          <w:szCs w:val="18"/>
          <w:lang w:eastAsia="pt-BR"/>
        </w:rPr>
      </w:pPr>
      <w:r w:rsidRPr="007072F9">
        <w:rPr>
          <w:b/>
        </w:rPr>
        <w:t xml:space="preserve">Intervalo Mínimo entre os lances: </w:t>
      </w:r>
      <w:r w:rsidR="00543D22">
        <w:rPr>
          <w:b/>
        </w:rPr>
        <w:t>0,01%</w:t>
      </w:r>
    </w:p>
    <w:p w14:paraId="18DF7351" w14:textId="77777777" w:rsidR="00BD28AE" w:rsidRPr="007072F9" w:rsidRDefault="00BD28AE" w:rsidP="00433C9B">
      <w:pPr>
        <w:rPr>
          <w:lang w:eastAsia="pt-BR"/>
        </w:rPr>
      </w:pPr>
    </w:p>
    <w:p w14:paraId="4F57B13B" w14:textId="77777777" w:rsidR="006A246B" w:rsidRPr="007072F9" w:rsidRDefault="006A246B" w:rsidP="00433C9B">
      <w:pPr>
        <w:rPr>
          <w:lang w:eastAsia="pt-BR"/>
        </w:rPr>
      </w:pPr>
    </w:p>
    <w:p w14:paraId="72371739" w14:textId="77777777" w:rsidR="00F03901" w:rsidRPr="00EB342D" w:rsidRDefault="00F03901" w:rsidP="007A18DB">
      <w:pPr>
        <w:pStyle w:val="Ttulo1"/>
      </w:pPr>
      <w:bookmarkStart w:id="6" w:name="_Ref459706079"/>
      <w:bookmarkStart w:id="7" w:name="_Toc79737331"/>
      <w:r w:rsidRPr="00EB342D">
        <w:t>LOCALIZAÇÃO DO</w:t>
      </w:r>
      <w:r w:rsidR="00FD52E4" w:rsidRPr="00EB342D">
        <w:t xml:space="preserve"> OBJETO</w:t>
      </w:r>
      <w:bookmarkEnd w:id="6"/>
      <w:bookmarkEnd w:id="7"/>
    </w:p>
    <w:p w14:paraId="4682CA09" w14:textId="77777777" w:rsidR="00F03901" w:rsidRPr="00EB342D" w:rsidRDefault="00F03901" w:rsidP="00F03901">
      <w:pPr>
        <w:rPr>
          <w:szCs w:val="20"/>
        </w:rPr>
      </w:pPr>
    </w:p>
    <w:p w14:paraId="228D9D81" w14:textId="4D636206" w:rsidR="009D539B" w:rsidRDefault="009D539B" w:rsidP="0098597C">
      <w:pPr>
        <w:pStyle w:val="Ttulo2"/>
        <w:ind w:left="0" w:firstLine="0"/>
      </w:pPr>
      <w:r w:rsidRPr="00EB342D">
        <w:t xml:space="preserve">Os serviços serão executados </w:t>
      </w:r>
      <w:r w:rsidR="00F908E1">
        <w:t>entre os municípios de Penedo e Feliz Deserto. A sede da 5ª SR em Penedo fica</w:t>
      </w:r>
      <w:r w:rsidR="00D13689" w:rsidRPr="00EB342D">
        <w:t xml:space="preserve"> distante aproximadamente </w:t>
      </w:r>
      <w:r w:rsidR="00F908E1">
        <w:t>171</w:t>
      </w:r>
      <w:r w:rsidR="00D13689" w:rsidRPr="00EB342D">
        <w:t xml:space="preserve"> </w:t>
      </w:r>
      <w:r w:rsidR="00B9799F" w:rsidRPr="00EB342D">
        <w:t>k</w:t>
      </w:r>
      <w:r w:rsidR="00D13689" w:rsidRPr="00EB342D">
        <w:t>m de</w:t>
      </w:r>
      <w:r w:rsidR="00F908E1">
        <w:t xml:space="preserve"> Maceió</w:t>
      </w:r>
      <w:r w:rsidR="00D13689" w:rsidRPr="00EB342D">
        <w:t xml:space="preserve">, capital do Estado de </w:t>
      </w:r>
      <w:r w:rsidR="00F908E1">
        <w:t>Alagoas</w:t>
      </w:r>
      <w:r w:rsidR="00227F33" w:rsidRPr="00EB342D">
        <w:t xml:space="preserve"> na </w:t>
      </w:r>
      <w:r w:rsidRPr="00EB342D">
        <w:t xml:space="preserve">área sob jurisdição da </w:t>
      </w:r>
      <w:r w:rsidR="00F908E1" w:rsidRPr="00F908E1">
        <w:t>5ª</w:t>
      </w:r>
      <w:r w:rsidR="00824D77" w:rsidRPr="00F908E1">
        <w:t xml:space="preserve"> </w:t>
      </w:r>
      <w:r w:rsidRPr="00EB342D">
        <w:t xml:space="preserve">Superintendência Regional da </w:t>
      </w:r>
      <w:r w:rsidR="00773508" w:rsidRPr="00EB342D">
        <w:t>Codevasf</w:t>
      </w:r>
      <w:r w:rsidR="00227F33" w:rsidRPr="00EB342D">
        <w:t>:</w:t>
      </w:r>
    </w:p>
    <w:p w14:paraId="78B44CFA" w14:textId="77777777" w:rsidR="00F908E1" w:rsidRPr="00F908E1" w:rsidRDefault="00F908E1" w:rsidP="00F908E1"/>
    <w:p w14:paraId="31C09F7C" w14:textId="603940DD" w:rsidR="00F908E1" w:rsidRPr="00F908E1" w:rsidRDefault="00F908E1" w:rsidP="00F908E1">
      <w:pPr>
        <w:pStyle w:val="Ttulo3"/>
      </w:pPr>
      <w:r>
        <w:t xml:space="preserve">A ponte localizar-se-á na APA Marituba do Peixe ligando os </w:t>
      </w:r>
      <w:r w:rsidRPr="00B20571">
        <w:t>município</w:t>
      </w:r>
      <w:r>
        <w:t>s</w:t>
      </w:r>
      <w:r w:rsidRPr="00B20571">
        <w:t xml:space="preserve"> de Penedo/AL </w:t>
      </w:r>
      <w:r>
        <w:t xml:space="preserve">a </w:t>
      </w:r>
      <w:r w:rsidRPr="00B20571">
        <w:t>Feliz Deserto/AL</w:t>
      </w:r>
    </w:p>
    <w:p w14:paraId="2DE0165C" w14:textId="77777777" w:rsidR="00ED1DFE" w:rsidRPr="00EB342D" w:rsidRDefault="00ED1DFE" w:rsidP="001732B1"/>
    <w:p w14:paraId="1D939024" w14:textId="53334665" w:rsidR="0098597C" w:rsidRPr="00EB342D" w:rsidRDefault="00F908E1" w:rsidP="00F908E1">
      <w:pPr>
        <w:jc w:val="center"/>
      </w:pPr>
      <w:r>
        <w:rPr>
          <w:noProof/>
        </w:rPr>
        <w:lastRenderedPageBreak/>
        <w:drawing>
          <wp:inline distT="0" distB="0" distL="0" distR="0" wp14:anchorId="712076D1" wp14:editId="057B1FDF">
            <wp:extent cx="4323080" cy="2718489"/>
            <wp:effectExtent l="0" t="0" r="1270" b="571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25799" cy="2720199"/>
                    </a:xfrm>
                    <a:prstGeom prst="rect">
                      <a:avLst/>
                    </a:prstGeom>
                    <a:noFill/>
                    <a:ln>
                      <a:noFill/>
                    </a:ln>
                  </pic:spPr>
                </pic:pic>
              </a:graphicData>
            </a:graphic>
          </wp:inline>
        </w:drawing>
      </w:r>
    </w:p>
    <w:p w14:paraId="2DC0B799" w14:textId="77777777" w:rsidR="00F908E1" w:rsidRDefault="00F908E1" w:rsidP="00F908E1">
      <w:pPr>
        <w:pStyle w:val="Figura"/>
        <w:ind w:left="709" w:hanging="1276"/>
      </w:pPr>
      <w:r>
        <w:t>Localização da ponte</w:t>
      </w:r>
    </w:p>
    <w:p w14:paraId="410D6E66" w14:textId="7D681E7B" w:rsidR="00D13689" w:rsidRDefault="00F908E1" w:rsidP="00F908E1">
      <w:pPr>
        <w:jc w:val="center"/>
        <w:rPr>
          <w:color w:val="0070C0"/>
          <w:szCs w:val="20"/>
        </w:rPr>
      </w:pPr>
      <w:r>
        <w:rPr>
          <w:noProof/>
        </w:rPr>
        <w:drawing>
          <wp:inline distT="0" distB="0" distL="0" distR="0" wp14:anchorId="0B1E36C1" wp14:editId="21274CF4">
            <wp:extent cx="4343400" cy="2530099"/>
            <wp:effectExtent l="0" t="0" r="0" b="381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61302" cy="2540527"/>
                    </a:xfrm>
                    <a:prstGeom prst="rect">
                      <a:avLst/>
                    </a:prstGeom>
                  </pic:spPr>
                </pic:pic>
              </a:graphicData>
            </a:graphic>
          </wp:inline>
        </w:drawing>
      </w:r>
    </w:p>
    <w:p w14:paraId="1E6654E3" w14:textId="69DDA5EC" w:rsidR="00F908E1" w:rsidRDefault="00F908E1" w:rsidP="00F908E1">
      <w:pPr>
        <w:jc w:val="center"/>
        <w:rPr>
          <w:color w:val="0070C0"/>
          <w:szCs w:val="20"/>
        </w:rPr>
      </w:pPr>
    </w:p>
    <w:p w14:paraId="341ED10E" w14:textId="77777777" w:rsidR="00F908E1" w:rsidRDefault="00F908E1" w:rsidP="00F908E1">
      <w:pPr>
        <w:pStyle w:val="Figura"/>
        <w:ind w:hanging="1287"/>
      </w:pPr>
      <w:r>
        <w:t>Esquemático de coordenadas e Localização.</w:t>
      </w:r>
    </w:p>
    <w:p w14:paraId="77334139" w14:textId="4D23D7DE" w:rsidR="00F908E1" w:rsidRDefault="00F908E1" w:rsidP="00F908E1">
      <w:pPr>
        <w:jc w:val="center"/>
        <w:rPr>
          <w:color w:val="0070C0"/>
          <w:szCs w:val="20"/>
        </w:rPr>
      </w:pPr>
    </w:p>
    <w:p w14:paraId="731D4194" w14:textId="4469B41D" w:rsidR="00F908E1" w:rsidRDefault="00F908E1" w:rsidP="00F908E1">
      <w:pPr>
        <w:jc w:val="center"/>
        <w:rPr>
          <w:color w:val="0070C0"/>
          <w:szCs w:val="20"/>
        </w:rPr>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56"/>
        <w:gridCol w:w="4515"/>
      </w:tblGrid>
      <w:tr w:rsidR="00F908E1" w14:paraId="62C29150" w14:textId="77777777" w:rsidTr="00D90119">
        <w:tc>
          <w:tcPr>
            <w:tcW w:w="4605" w:type="dxa"/>
          </w:tcPr>
          <w:p w14:paraId="6F2F99C6" w14:textId="77777777" w:rsidR="00F908E1" w:rsidRDefault="00F908E1" w:rsidP="00D90119">
            <w:r>
              <w:rPr>
                <w:noProof/>
              </w:rPr>
              <w:drawing>
                <wp:inline distT="0" distB="0" distL="0" distR="0" wp14:anchorId="67AFDD34" wp14:editId="143F448D">
                  <wp:extent cx="2702257" cy="2026618"/>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41502" cy="2056051"/>
                          </a:xfrm>
                          <a:prstGeom prst="rect">
                            <a:avLst/>
                          </a:prstGeom>
                          <a:noFill/>
                          <a:ln>
                            <a:noFill/>
                          </a:ln>
                        </pic:spPr>
                      </pic:pic>
                    </a:graphicData>
                  </a:graphic>
                </wp:inline>
              </w:drawing>
            </w:r>
          </w:p>
        </w:tc>
        <w:tc>
          <w:tcPr>
            <w:tcW w:w="4606" w:type="dxa"/>
          </w:tcPr>
          <w:p w14:paraId="102B28A2" w14:textId="77777777" w:rsidR="00F908E1" w:rsidRDefault="00F908E1" w:rsidP="00D90119">
            <w:r>
              <w:rPr>
                <w:noProof/>
              </w:rPr>
              <w:drawing>
                <wp:inline distT="0" distB="0" distL="0" distR="0" wp14:anchorId="270F7026" wp14:editId="164E1642">
                  <wp:extent cx="2743302" cy="205740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3165" cy="2079797"/>
                          </a:xfrm>
                          <a:prstGeom prst="rect">
                            <a:avLst/>
                          </a:prstGeom>
                          <a:noFill/>
                          <a:ln>
                            <a:noFill/>
                          </a:ln>
                        </pic:spPr>
                      </pic:pic>
                    </a:graphicData>
                  </a:graphic>
                </wp:inline>
              </w:drawing>
            </w:r>
          </w:p>
        </w:tc>
      </w:tr>
      <w:tr w:rsidR="00F908E1" w14:paraId="1C20A910" w14:textId="77777777" w:rsidTr="00D90119">
        <w:tc>
          <w:tcPr>
            <w:tcW w:w="4605" w:type="dxa"/>
          </w:tcPr>
          <w:p w14:paraId="5D4D8852" w14:textId="77777777" w:rsidR="00F908E1" w:rsidRDefault="00F908E1" w:rsidP="00D90119">
            <w:pPr>
              <w:rPr>
                <w:noProof/>
              </w:rPr>
            </w:pPr>
          </w:p>
          <w:p w14:paraId="02739EF7" w14:textId="77777777" w:rsidR="00F908E1" w:rsidRDefault="00F908E1" w:rsidP="00D90119">
            <w:pPr>
              <w:rPr>
                <w:noProof/>
              </w:rPr>
            </w:pPr>
            <w:r>
              <w:rPr>
                <w:noProof/>
              </w:rPr>
              <w:drawing>
                <wp:inline distT="0" distB="0" distL="0" distR="0" wp14:anchorId="4CB89B25" wp14:editId="6124CAFB">
                  <wp:extent cx="2827972" cy="212090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45419" cy="2133985"/>
                          </a:xfrm>
                          <a:prstGeom prst="rect">
                            <a:avLst/>
                          </a:prstGeom>
                          <a:noFill/>
                          <a:ln>
                            <a:noFill/>
                          </a:ln>
                        </pic:spPr>
                      </pic:pic>
                    </a:graphicData>
                  </a:graphic>
                </wp:inline>
              </w:drawing>
            </w:r>
          </w:p>
          <w:p w14:paraId="28A60FCC" w14:textId="77777777" w:rsidR="00F908E1" w:rsidRDefault="00F908E1" w:rsidP="00D90119">
            <w:pPr>
              <w:rPr>
                <w:noProof/>
              </w:rPr>
            </w:pPr>
          </w:p>
        </w:tc>
        <w:tc>
          <w:tcPr>
            <w:tcW w:w="4606" w:type="dxa"/>
          </w:tcPr>
          <w:p w14:paraId="05B8C315" w14:textId="77777777" w:rsidR="00F908E1" w:rsidRDefault="00F908E1" w:rsidP="00D90119">
            <w:pPr>
              <w:rPr>
                <w:noProof/>
              </w:rPr>
            </w:pPr>
            <w:r>
              <w:rPr>
                <w:noProof/>
              </w:rPr>
              <w:drawing>
                <wp:anchor distT="0" distB="0" distL="114300" distR="114300" simplePos="0" relativeHeight="251659264" behindDoc="1" locked="0" layoutInCell="1" allowOverlap="1" wp14:anchorId="5B8BF8A4" wp14:editId="23CE9647">
                  <wp:simplePos x="0" y="0"/>
                  <wp:positionH relativeFrom="column">
                    <wp:posOffset>2540</wp:posOffset>
                  </wp:positionH>
                  <wp:positionV relativeFrom="paragraph">
                    <wp:posOffset>146050</wp:posOffset>
                  </wp:positionV>
                  <wp:extent cx="2799681" cy="2099684"/>
                  <wp:effectExtent l="0" t="0" r="1270" b="0"/>
                  <wp:wrapTight wrapText="bothSides">
                    <wp:wrapPolygon edited="0">
                      <wp:start x="0" y="0"/>
                      <wp:lineTo x="0" y="21365"/>
                      <wp:lineTo x="21463" y="21365"/>
                      <wp:lineTo x="21463" y="0"/>
                      <wp:lineTo x="0" y="0"/>
                    </wp:wrapPolygon>
                  </wp:wrapTight>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99681" cy="2099684"/>
                          </a:xfrm>
                          <a:prstGeom prst="rect">
                            <a:avLst/>
                          </a:prstGeom>
                          <a:noFill/>
                          <a:ln>
                            <a:noFill/>
                          </a:ln>
                        </pic:spPr>
                      </pic:pic>
                    </a:graphicData>
                  </a:graphic>
                </wp:anchor>
              </w:drawing>
            </w:r>
          </w:p>
        </w:tc>
      </w:tr>
      <w:tr w:rsidR="00F908E1" w14:paraId="20A15112" w14:textId="77777777" w:rsidTr="00D90119">
        <w:tc>
          <w:tcPr>
            <w:tcW w:w="4605" w:type="dxa"/>
          </w:tcPr>
          <w:p w14:paraId="2C0299A3" w14:textId="77777777" w:rsidR="00F908E1" w:rsidRDefault="00F908E1" w:rsidP="00D90119">
            <w:pPr>
              <w:rPr>
                <w:noProof/>
              </w:rPr>
            </w:pPr>
            <w:r>
              <w:rPr>
                <w:noProof/>
              </w:rPr>
              <w:drawing>
                <wp:inline distT="0" distB="0" distL="0" distR="0" wp14:anchorId="4767EE72" wp14:editId="79335E48">
                  <wp:extent cx="2827655" cy="2120663"/>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41325" cy="2130915"/>
                          </a:xfrm>
                          <a:prstGeom prst="rect">
                            <a:avLst/>
                          </a:prstGeom>
                          <a:noFill/>
                          <a:ln>
                            <a:noFill/>
                          </a:ln>
                        </pic:spPr>
                      </pic:pic>
                    </a:graphicData>
                  </a:graphic>
                </wp:inline>
              </w:drawing>
            </w:r>
          </w:p>
        </w:tc>
        <w:tc>
          <w:tcPr>
            <w:tcW w:w="4606" w:type="dxa"/>
          </w:tcPr>
          <w:p w14:paraId="7ACCDF59" w14:textId="77777777" w:rsidR="00F908E1" w:rsidRDefault="00F908E1" w:rsidP="00D90119">
            <w:pPr>
              <w:rPr>
                <w:noProof/>
              </w:rPr>
            </w:pPr>
            <w:r>
              <w:rPr>
                <w:noProof/>
              </w:rPr>
              <w:drawing>
                <wp:inline distT="0" distB="0" distL="0" distR="0" wp14:anchorId="42B4EC50" wp14:editId="31DA9227">
                  <wp:extent cx="2799080" cy="2099233"/>
                  <wp:effectExtent l="0" t="0" r="127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28576" cy="2121354"/>
                          </a:xfrm>
                          <a:prstGeom prst="rect">
                            <a:avLst/>
                          </a:prstGeom>
                          <a:noFill/>
                          <a:ln>
                            <a:noFill/>
                          </a:ln>
                        </pic:spPr>
                      </pic:pic>
                    </a:graphicData>
                  </a:graphic>
                </wp:inline>
              </w:drawing>
            </w:r>
          </w:p>
        </w:tc>
      </w:tr>
    </w:tbl>
    <w:p w14:paraId="262FA55D" w14:textId="77777777" w:rsidR="00F908E1" w:rsidRPr="00EB342D" w:rsidRDefault="00F908E1" w:rsidP="00F908E1">
      <w:pPr>
        <w:jc w:val="center"/>
        <w:rPr>
          <w:color w:val="0070C0"/>
          <w:szCs w:val="20"/>
        </w:rPr>
      </w:pPr>
    </w:p>
    <w:p w14:paraId="3B51172C" w14:textId="77777777" w:rsidR="00D13689" w:rsidRPr="00EB342D" w:rsidRDefault="00D13689" w:rsidP="001732B1"/>
    <w:p w14:paraId="53CCC10F" w14:textId="77777777" w:rsidR="00F908E1" w:rsidRDefault="00F908E1" w:rsidP="00F908E1">
      <w:pPr>
        <w:pStyle w:val="Figura"/>
        <w:ind w:hanging="1287"/>
      </w:pPr>
      <w:r>
        <w:t>Fotos da ponte existente.</w:t>
      </w:r>
    </w:p>
    <w:p w14:paraId="30F2BDD7" w14:textId="111A4953" w:rsidR="001732B1" w:rsidRDefault="001732B1" w:rsidP="001732B1"/>
    <w:p w14:paraId="387BB8AA" w14:textId="77777777" w:rsidR="00F908E1" w:rsidRPr="00EB342D" w:rsidRDefault="00F908E1" w:rsidP="001732B1"/>
    <w:p w14:paraId="6B69A630" w14:textId="77777777" w:rsidR="009D47C3" w:rsidRPr="00EB342D" w:rsidRDefault="009D47C3" w:rsidP="007A18DB">
      <w:pPr>
        <w:pStyle w:val="Ttulo1"/>
      </w:pPr>
      <w:bookmarkStart w:id="8" w:name="_Toc79737332"/>
      <w:r w:rsidRPr="00EB342D">
        <w:t>DESCRIÇÃO DOS SERVIÇOS</w:t>
      </w:r>
      <w:bookmarkEnd w:id="8"/>
    </w:p>
    <w:p w14:paraId="4F196B69" w14:textId="77777777" w:rsidR="00ED1DFE" w:rsidRPr="00EB342D" w:rsidRDefault="00ED1DFE" w:rsidP="00ED1DFE"/>
    <w:p w14:paraId="4C8CF4D0" w14:textId="77777777" w:rsidR="00D8172F" w:rsidRDefault="00D8172F" w:rsidP="00D8172F">
      <w:pPr>
        <w:pStyle w:val="Ttulo2"/>
        <w:tabs>
          <w:tab w:val="left" w:pos="0"/>
          <w:tab w:val="left" w:pos="567"/>
        </w:tabs>
        <w:ind w:left="0" w:firstLine="0"/>
      </w:pPr>
      <w:r>
        <w:t>O objetivo do presente certame licitatório compreende basicamente os seguintes serviços;</w:t>
      </w:r>
    </w:p>
    <w:p w14:paraId="5698A79A" w14:textId="77777777" w:rsidR="00D8172F" w:rsidRPr="00BF5CC8" w:rsidRDefault="00D8172F" w:rsidP="00D8172F"/>
    <w:p w14:paraId="3962A932" w14:textId="77777777" w:rsidR="00D8172F" w:rsidRDefault="00D8172F" w:rsidP="00170123">
      <w:pPr>
        <w:pStyle w:val="PargrafodaLista"/>
        <w:numPr>
          <w:ilvl w:val="0"/>
          <w:numId w:val="49"/>
        </w:numPr>
      </w:pPr>
      <w:r>
        <w:t>Serviços de topografia e de geotecnia;</w:t>
      </w:r>
    </w:p>
    <w:p w14:paraId="1901AC5F" w14:textId="77777777" w:rsidR="00D8172F" w:rsidRDefault="00D8172F" w:rsidP="00170123">
      <w:pPr>
        <w:pStyle w:val="PargrafodaLista"/>
        <w:numPr>
          <w:ilvl w:val="0"/>
          <w:numId w:val="49"/>
        </w:numPr>
      </w:pPr>
      <w:r>
        <w:t>Estudos ambientais;</w:t>
      </w:r>
    </w:p>
    <w:p w14:paraId="703E7DBE" w14:textId="77777777" w:rsidR="00D8172F" w:rsidRPr="00D8172F" w:rsidRDefault="00D8172F" w:rsidP="00170123">
      <w:pPr>
        <w:pStyle w:val="PargrafodaLista"/>
        <w:numPr>
          <w:ilvl w:val="0"/>
          <w:numId w:val="49"/>
        </w:numPr>
      </w:pPr>
      <w:r w:rsidRPr="00D8172F">
        <w:t>Elaboração do projeto básico da ponte;</w:t>
      </w:r>
    </w:p>
    <w:p w14:paraId="286ADBEF" w14:textId="77777777" w:rsidR="00D8172F" w:rsidRPr="00D8172F" w:rsidRDefault="00D8172F" w:rsidP="00170123">
      <w:pPr>
        <w:pStyle w:val="PargrafodaLista"/>
        <w:numPr>
          <w:ilvl w:val="0"/>
          <w:numId w:val="49"/>
        </w:numPr>
      </w:pPr>
      <w:r w:rsidRPr="00D8172F">
        <w:t>Estudos complementares.</w:t>
      </w:r>
    </w:p>
    <w:p w14:paraId="255AACF3" w14:textId="77777777" w:rsidR="00ED305F" w:rsidRPr="00D8172F" w:rsidRDefault="00ED305F" w:rsidP="001732B1"/>
    <w:p w14:paraId="22A9AA2A" w14:textId="77777777" w:rsidR="00D14553" w:rsidRPr="00D8172F" w:rsidRDefault="00D14553" w:rsidP="00D14553">
      <w:pPr>
        <w:pStyle w:val="Ttulo2"/>
        <w:tabs>
          <w:tab w:val="left" w:pos="0"/>
          <w:tab w:val="left" w:pos="567"/>
        </w:tabs>
        <w:ind w:left="0" w:firstLine="0"/>
      </w:pPr>
      <w:r w:rsidRPr="00D8172F">
        <w:t>A elaboração dos serviços objeto deste Termo de Referência deverá ser em conformidade à legislação vigente e, em especial a:</w:t>
      </w:r>
    </w:p>
    <w:p w14:paraId="61F1D676" w14:textId="77777777" w:rsidR="00D14553" w:rsidRPr="00D8172F" w:rsidRDefault="00D14553" w:rsidP="00D14553">
      <w:pPr>
        <w:rPr>
          <w:szCs w:val="20"/>
        </w:rPr>
      </w:pPr>
    </w:p>
    <w:p w14:paraId="15BD5878" w14:textId="77777777" w:rsidR="00D14553" w:rsidRPr="00D8172F" w:rsidRDefault="00D14553" w:rsidP="00170123">
      <w:pPr>
        <w:pStyle w:val="PargrafodaLista"/>
        <w:numPr>
          <w:ilvl w:val="0"/>
          <w:numId w:val="12"/>
        </w:numPr>
        <w:ind w:left="851" w:hanging="284"/>
        <w:rPr>
          <w:szCs w:val="20"/>
        </w:rPr>
      </w:pPr>
      <w:r w:rsidRPr="00D8172F">
        <w:rPr>
          <w:szCs w:val="20"/>
        </w:rPr>
        <w:t xml:space="preserve">Lei Federal n° </w:t>
      </w:r>
      <w:r w:rsidR="007643D9" w:rsidRPr="00D8172F">
        <w:rPr>
          <w:szCs w:val="20"/>
        </w:rPr>
        <w:t>13.303</w:t>
      </w:r>
      <w:r w:rsidRPr="00D8172F">
        <w:rPr>
          <w:szCs w:val="20"/>
        </w:rPr>
        <w:t xml:space="preserve">, de </w:t>
      </w:r>
      <w:r w:rsidR="007643D9" w:rsidRPr="00D8172F">
        <w:rPr>
          <w:szCs w:val="20"/>
        </w:rPr>
        <w:t>30 de junho de 2016</w:t>
      </w:r>
      <w:r w:rsidRPr="00D8172F">
        <w:rPr>
          <w:szCs w:val="20"/>
        </w:rPr>
        <w:t xml:space="preserve"> e respectivas alterações;</w:t>
      </w:r>
    </w:p>
    <w:p w14:paraId="1BF7A0C7" w14:textId="77777777" w:rsidR="00D14553" w:rsidRPr="00D8172F" w:rsidRDefault="00D14553" w:rsidP="00170123">
      <w:pPr>
        <w:pStyle w:val="PargrafodaLista"/>
        <w:numPr>
          <w:ilvl w:val="0"/>
          <w:numId w:val="12"/>
        </w:numPr>
        <w:ind w:left="851" w:hanging="284"/>
        <w:rPr>
          <w:szCs w:val="20"/>
        </w:rPr>
      </w:pPr>
      <w:r w:rsidRPr="00D8172F">
        <w:rPr>
          <w:szCs w:val="20"/>
        </w:rPr>
        <w:t>Lei Federal n° 9.433, de 08 de janeiro de 1997 e respectivas alterações;</w:t>
      </w:r>
    </w:p>
    <w:p w14:paraId="05DFBA14" w14:textId="77777777" w:rsidR="00D14553" w:rsidRPr="00D8172F" w:rsidRDefault="00D14553" w:rsidP="00170123">
      <w:pPr>
        <w:pStyle w:val="PargrafodaLista"/>
        <w:numPr>
          <w:ilvl w:val="0"/>
          <w:numId w:val="12"/>
        </w:numPr>
        <w:ind w:left="851" w:hanging="284"/>
        <w:rPr>
          <w:szCs w:val="20"/>
        </w:rPr>
      </w:pPr>
      <w:r w:rsidRPr="00D8172F">
        <w:rPr>
          <w:szCs w:val="20"/>
        </w:rPr>
        <w:t>Regulamentações de orçamento da Codevasf, definidos pela tabela divulgada pelo Sistema Nacional de Pesquisa de Custos e Índices da Construção Civil - SINAPI;</w:t>
      </w:r>
    </w:p>
    <w:p w14:paraId="72F24530" w14:textId="77777777" w:rsidR="00D14553" w:rsidRPr="00D8172F" w:rsidRDefault="00D14553" w:rsidP="00170123">
      <w:pPr>
        <w:pStyle w:val="PargrafodaLista"/>
        <w:numPr>
          <w:ilvl w:val="0"/>
          <w:numId w:val="12"/>
        </w:numPr>
        <w:ind w:left="851" w:hanging="284"/>
        <w:rPr>
          <w:szCs w:val="20"/>
        </w:rPr>
      </w:pPr>
      <w:r w:rsidRPr="00D8172F">
        <w:rPr>
          <w:szCs w:val="20"/>
        </w:rPr>
        <w:t>Normas NR-10, NR-18 e NR-35, do Ministério do Trabalho e Emprego;</w:t>
      </w:r>
    </w:p>
    <w:p w14:paraId="53553DEB" w14:textId="77777777" w:rsidR="00D14553" w:rsidRPr="00D8172F" w:rsidRDefault="00D14553" w:rsidP="00170123">
      <w:pPr>
        <w:pStyle w:val="PargrafodaLista"/>
        <w:numPr>
          <w:ilvl w:val="0"/>
          <w:numId w:val="12"/>
        </w:numPr>
        <w:ind w:left="851" w:hanging="284"/>
        <w:rPr>
          <w:szCs w:val="20"/>
        </w:rPr>
      </w:pPr>
      <w:r w:rsidRPr="00D8172F">
        <w:rPr>
          <w:szCs w:val="20"/>
        </w:rPr>
        <w:t>Normas Técnicas da Codevasf para apresentação de desenhos em CAD;</w:t>
      </w:r>
    </w:p>
    <w:p w14:paraId="08354767" w14:textId="77777777" w:rsidR="00D14553" w:rsidRPr="00D8172F" w:rsidRDefault="00D14553" w:rsidP="00170123">
      <w:pPr>
        <w:pStyle w:val="PargrafodaLista"/>
        <w:numPr>
          <w:ilvl w:val="0"/>
          <w:numId w:val="12"/>
        </w:numPr>
        <w:ind w:left="851" w:hanging="284"/>
        <w:rPr>
          <w:szCs w:val="20"/>
        </w:rPr>
      </w:pPr>
      <w:r w:rsidRPr="00D8172F">
        <w:rPr>
          <w:szCs w:val="20"/>
        </w:rPr>
        <w:t>Normas técnicas existentes na Codevasf para elaboração de projeto básico de engenharia e executivo, projetos estruturais, projetos elétricos, projetos hidráulicos, estudos hidrológicos, topográficos, sondagens e orçamentos;</w:t>
      </w:r>
    </w:p>
    <w:p w14:paraId="7F00E486" w14:textId="77777777" w:rsidR="00D14553" w:rsidRPr="007167A0" w:rsidRDefault="00D14553" w:rsidP="00170123">
      <w:pPr>
        <w:pStyle w:val="PargrafodaLista"/>
        <w:numPr>
          <w:ilvl w:val="0"/>
          <w:numId w:val="12"/>
        </w:numPr>
        <w:ind w:left="851" w:hanging="284"/>
        <w:rPr>
          <w:szCs w:val="20"/>
        </w:rPr>
      </w:pPr>
      <w:r w:rsidRPr="007167A0">
        <w:rPr>
          <w:szCs w:val="20"/>
        </w:rPr>
        <w:lastRenderedPageBreak/>
        <w:t>Portaria Nº 518/04 do Ministério da Saúde;</w:t>
      </w:r>
    </w:p>
    <w:p w14:paraId="604BEC07" w14:textId="069803BE" w:rsidR="00D14553" w:rsidRPr="007167A0" w:rsidRDefault="00D14553" w:rsidP="00170123">
      <w:pPr>
        <w:pStyle w:val="PargrafodaLista"/>
        <w:numPr>
          <w:ilvl w:val="0"/>
          <w:numId w:val="12"/>
        </w:numPr>
        <w:ind w:left="851" w:hanging="284"/>
        <w:rPr>
          <w:szCs w:val="20"/>
        </w:rPr>
      </w:pPr>
      <w:r w:rsidRPr="007167A0">
        <w:rPr>
          <w:szCs w:val="20"/>
        </w:rPr>
        <w:t>Normas da Associação Brasileira de Normas Técnicas - ABNT;</w:t>
      </w:r>
    </w:p>
    <w:p w14:paraId="10D44992" w14:textId="13B41EB6" w:rsidR="00D8172F" w:rsidRPr="007167A0" w:rsidRDefault="00D8172F" w:rsidP="00170123">
      <w:pPr>
        <w:pStyle w:val="PargrafodaLista"/>
        <w:numPr>
          <w:ilvl w:val="0"/>
          <w:numId w:val="12"/>
        </w:numPr>
        <w:ind w:left="851" w:hanging="284"/>
        <w:rPr>
          <w:szCs w:val="20"/>
        </w:rPr>
      </w:pPr>
      <w:r w:rsidRPr="007167A0">
        <w:rPr>
          <w:szCs w:val="20"/>
        </w:rPr>
        <w:t>Diretrizes Básicas para Elaboração de Estudos e Projetos Rodoviários - DNIT/2005;</w:t>
      </w:r>
    </w:p>
    <w:p w14:paraId="5BAAB26A" w14:textId="77777777" w:rsidR="00D14553" w:rsidRPr="007167A0" w:rsidRDefault="00D14553" w:rsidP="00170123">
      <w:pPr>
        <w:pStyle w:val="PargrafodaLista"/>
        <w:numPr>
          <w:ilvl w:val="0"/>
          <w:numId w:val="12"/>
        </w:numPr>
        <w:ind w:left="851" w:hanging="284"/>
        <w:rPr>
          <w:szCs w:val="20"/>
        </w:rPr>
      </w:pPr>
      <w:r w:rsidRPr="007167A0">
        <w:rPr>
          <w:szCs w:val="20"/>
        </w:rPr>
        <w:t>Código de Obras das respectivas Administrações Municipais.</w:t>
      </w:r>
    </w:p>
    <w:p w14:paraId="3E8B7F99" w14:textId="77777777" w:rsidR="00D14553" w:rsidRPr="007167A0" w:rsidRDefault="00D14553" w:rsidP="00D14553">
      <w:pPr>
        <w:rPr>
          <w:szCs w:val="20"/>
        </w:rPr>
      </w:pPr>
    </w:p>
    <w:p w14:paraId="08AAEA6D" w14:textId="4A28E3F4" w:rsidR="00D14553" w:rsidRPr="007167A0" w:rsidRDefault="00D14553" w:rsidP="00D14553">
      <w:pPr>
        <w:pStyle w:val="Ttulo2"/>
        <w:tabs>
          <w:tab w:val="left" w:pos="0"/>
          <w:tab w:val="left" w:pos="567"/>
        </w:tabs>
        <w:ind w:left="0" w:firstLine="0"/>
      </w:pPr>
      <w:r w:rsidRPr="007167A0">
        <w:t xml:space="preserve">Os serviços objeto deste Termo de Referência compreendem a elaboração de projeto básico de engenharia, com o objetivo de </w:t>
      </w:r>
      <w:r w:rsidR="00604C84" w:rsidRPr="007167A0">
        <w:t>execução de uma ponte</w:t>
      </w:r>
      <w:r w:rsidRPr="007167A0">
        <w:t>, no estado d</w:t>
      </w:r>
      <w:r w:rsidR="00604C84" w:rsidRPr="007167A0">
        <w:t>e Alagoas</w:t>
      </w:r>
      <w:r w:rsidR="0011000D" w:rsidRPr="007167A0">
        <w:t>.</w:t>
      </w:r>
    </w:p>
    <w:p w14:paraId="1FF002E9" w14:textId="77777777" w:rsidR="00D14553" w:rsidRPr="00EB342D" w:rsidRDefault="00D14553" w:rsidP="00D14553">
      <w:pPr>
        <w:pStyle w:val="Ttulo2"/>
        <w:numPr>
          <w:ilvl w:val="0"/>
          <w:numId w:val="0"/>
        </w:numPr>
        <w:tabs>
          <w:tab w:val="left" w:pos="567"/>
        </w:tabs>
        <w:ind w:left="567"/>
        <w:rPr>
          <w:color w:val="0070C0"/>
        </w:rPr>
      </w:pPr>
    </w:p>
    <w:p w14:paraId="4FAC2FB5" w14:textId="77777777" w:rsidR="00D14553" w:rsidRPr="00EB342D" w:rsidRDefault="00D14553" w:rsidP="00D14553">
      <w:pPr>
        <w:rPr>
          <w:color w:val="0070C0"/>
          <w:szCs w:val="20"/>
        </w:rPr>
      </w:pPr>
    </w:p>
    <w:p w14:paraId="1BAF24DF" w14:textId="77777777" w:rsidR="00D14553" w:rsidRPr="007167A0" w:rsidRDefault="00D14553" w:rsidP="00170123">
      <w:pPr>
        <w:pStyle w:val="PargrafodaLista"/>
        <w:numPr>
          <w:ilvl w:val="0"/>
          <w:numId w:val="13"/>
        </w:numPr>
        <w:ind w:left="709" w:hanging="283"/>
        <w:rPr>
          <w:szCs w:val="20"/>
        </w:rPr>
      </w:pPr>
      <w:r w:rsidRPr="007167A0">
        <w:rPr>
          <w:szCs w:val="20"/>
        </w:rPr>
        <w:t>Etapa 1 – Diagnóstico e Estudo de Alternativas, para cada uma das localidades previstas neste Termo de Referência;</w:t>
      </w:r>
    </w:p>
    <w:p w14:paraId="29264AFE" w14:textId="77777777" w:rsidR="00D14553" w:rsidRPr="007167A0" w:rsidRDefault="00D14553" w:rsidP="00170123">
      <w:pPr>
        <w:pStyle w:val="PargrafodaLista"/>
        <w:numPr>
          <w:ilvl w:val="0"/>
          <w:numId w:val="13"/>
        </w:numPr>
        <w:ind w:left="709" w:hanging="283"/>
        <w:rPr>
          <w:szCs w:val="20"/>
        </w:rPr>
      </w:pPr>
      <w:r w:rsidRPr="007167A0">
        <w:rPr>
          <w:szCs w:val="20"/>
        </w:rPr>
        <w:t>Etapa 2 - elaboração de Projeto Básico de Engenharia, referente à alternativa selecionada na Etapa 1, para cada uma das localidades previstas neste Termo de Referência.</w:t>
      </w:r>
    </w:p>
    <w:p w14:paraId="3D17ACCB" w14:textId="77777777" w:rsidR="00D14553" w:rsidRPr="00EB342D" w:rsidRDefault="00D14553" w:rsidP="00D14553">
      <w:pPr>
        <w:tabs>
          <w:tab w:val="left" w:pos="1253"/>
        </w:tabs>
        <w:rPr>
          <w:color w:val="0070C0"/>
          <w:szCs w:val="20"/>
        </w:rPr>
      </w:pPr>
    </w:p>
    <w:p w14:paraId="504CBC44" w14:textId="77777777" w:rsidR="00D14553" w:rsidRPr="007167A0" w:rsidRDefault="00D14553" w:rsidP="00D14553">
      <w:pPr>
        <w:pStyle w:val="Ttulo2"/>
        <w:tabs>
          <w:tab w:val="left" w:pos="0"/>
          <w:tab w:val="left" w:pos="567"/>
        </w:tabs>
        <w:ind w:left="0" w:firstLine="0"/>
        <w:rPr>
          <w:b/>
        </w:rPr>
      </w:pPr>
      <w:r w:rsidRPr="007167A0">
        <w:rPr>
          <w:b/>
        </w:rPr>
        <w:t>Etapa 1 - Diagnóstico e Estudo de Alternativas</w:t>
      </w:r>
    </w:p>
    <w:p w14:paraId="2ADF5259" w14:textId="77777777" w:rsidR="00D14553" w:rsidRPr="007167A0" w:rsidRDefault="00D14553" w:rsidP="00D14553">
      <w:pPr>
        <w:pStyle w:val="Ttulo2"/>
        <w:numPr>
          <w:ilvl w:val="0"/>
          <w:numId w:val="0"/>
        </w:numPr>
        <w:tabs>
          <w:tab w:val="left" w:pos="567"/>
        </w:tabs>
        <w:ind w:left="567"/>
      </w:pPr>
    </w:p>
    <w:p w14:paraId="5466EB69" w14:textId="7215646B" w:rsidR="00D14553" w:rsidRPr="007167A0" w:rsidRDefault="00D14553" w:rsidP="00D14553">
      <w:pPr>
        <w:rPr>
          <w:szCs w:val="20"/>
        </w:rPr>
      </w:pPr>
      <w:r w:rsidRPr="007167A0">
        <w:rPr>
          <w:szCs w:val="20"/>
        </w:rPr>
        <w:t xml:space="preserve">Etapa na qual deverá ser descrita a </w:t>
      </w:r>
      <w:r w:rsidRPr="007167A0">
        <w:rPr>
          <w:b/>
          <w:szCs w:val="20"/>
        </w:rPr>
        <w:t xml:space="preserve">situação atual </w:t>
      </w:r>
      <w:r w:rsidR="007167A0" w:rsidRPr="007167A0">
        <w:rPr>
          <w:b/>
          <w:szCs w:val="20"/>
        </w:rPr>
        <w:t>da ponte</w:t>
      </w:r>
      <w:r w:rsidRPr="007167A0">
        <w:rPr>
          <w:b/>
          <w:szCs w:val="20"/>
        </w:rPr>
        <w:t>, contemplando estudo de alternativas e seleção da melhor opção de viabilidade técnica, econômica e ambiental</w:t>
      </w:r>
      <w:r w:rsidRPr="007167A0">
        <w:rPr>
          <w:szCs w:val="20"/>
        </w:rPr>
        <w:t>, por localidade objeto deste Termo de Referência, considerando em especial, os seguintes aspectos:</w:t>
      </w:r>
    </w:p>
    <w:p w14:paraId="0B61F523" w14:textId="77777777" w:rsidR="00D14553" w:rsidRPr="00EB342D" w:rsidRDefault="00D14553" w:rsidP="00D14553">
      <w:pPr>
        <w:rPr>
          <w:color w:val="0070C0"/>
          <w:szCs w:val="20"/>
        </w:rPr>
      </w:pPr>
    </w:p>
    <w:p w14:paraId="4805F8F6" w14:textId="77777777" w:rsidR="00D14553" w:rsidRPr="00A025AD" w:rsidRDefault="00D14553" w:rsidP="00D14553">
      <w:pPr>
        <w:pStyle w:val="Ttulo3"/>
        <w:tabs>
          <w:tab w:val="left" w:pos="709"/>
        </w:tabs>
        <w:ind w:left="1497" w:hanging="1497"/>
      </w:pPr>
      <w:r w:rsidRPr="00A025AD">
        <w:t>Estudos Preliminares</w:t>
      </w:r>
    </w:p>
    <w:p w14:paraId="282CC684" w14:textId="77777777" w:rsidR="00D14553" w:rsidRPr="00A025AD" w:rsidRDefault="00D14553" w:rsidP="00D14553">
      <w:pPr>
        <w:rPr>
          <w:szCs w:val="20"/>
        </w:rPr>
      </w:pPr>
    </w:p>
    <w:p w14:paraId="58C884ED" w14:textId="77777777" w:rsidR="00D14553" w:rsidRPr="00A025AD" w:rsidRDefault="00D14553" w:rsidP="00D14553">
      <w:pPr>
        <w:rPr>
          <w:szCs w:val="20"/>
        </w:rPr>
      </w:pPr>
      <w:r w:rsidRPr="00A025AD">
        <w:rPr>
          <w:szCs w:val="20"/>
        </w:rPr>
        <w:t>Os estudos preliminares devem abranger os aspectos sociais, econômicos, ambientais e políticos (legal e institucional), a caracterização física, operacional, administrativa e financeira, bem como outros aspectos identificados no diagnóstico, abordando, no mínimo:</w:t>
      </w:r>
    </w:p>
    <w:p w14:paraId="1FA0632C" w14:textId="77777777" w:rsidR="00D14553" w:rsidRPr="00A025AD" w:rsidRDefault="00D14553" w:rsidP="00D14553">
      <w:pPr>
        <w:rPr>
          <w:szCs w:val="20"/>
        </w:rPr>
      </w:pPr>
    </w:p>
    <w:p w14:paraId="6709581D" w14:textId="77777777" w:rsidR="00D14553" w:rsidRPr="00A025AD" w:rsidRDefault="00D14553" w:rsidP="00D14553">
      <w:pPr>
        <w:pStyle w:val="Ttulo4"/>
        <w:tabs>
          <w:tab w:val="left" w:pos="0"/>
          <w:tab w:val="left" w:pos="851"/>
        </w:tabs>
      </w:pPr>
      <w:r w:rsidRPr="00A025AD">
        <w:t>Dados gerais das localidades como: localização no estado, características climáticas da região, caracterização dos acessos às localidades, dados populacionais, perfil sócio-econômico, e demais relevantes.</w:t>
      </w:r>
    </w:p>
    <w:p w14:paraId="1DB042A8" w14:textId="77777777" w:rsidR="00D14553" w:rsidRPr="00A025AD" w:rsidRDefault="00D14553" w:rsidP="00D14553">
      <w:pPr>
        <w:pStyle w:val="Ttulo4"/>
        <w:numPr>
          <w:ilvl w:val="0"/>
          <w:numId w:val="0"/>
        </w:numPr>
        <w:tabs>
          <w:tab w:val="left" w:pos="0"/>
          <w:tab w:val="left" w:pos="851"/>
        </w:tabs>
      </w:pPr>
    </w:p>
    <w:p w14:paraId="0DF9EC7E" w14:textId="3E10227A" w:rsidR="00D14553" w:rsidRPr="00A025AD" w:rsidRDefault="00D14553" w:rsidP="00D14553">
      <w:pPr>
        <w:pStyle w:val="Ttulo4"/>
        <w:tabs>
          <w:tab w:val="left" w:pos="0"/>
          <w:tab w:val="left" w:pos="851"/>
        </w:tabs>
        <w:rPr>
          <w:u w:val="single"/>
        </w:rPr>
      </w:pPr>
      <w:r w:rsidRPr="00A025AD">
        <w:rPr>
          <w:u w:val="single"/>
        </w:rPr>
        <w:t xml:space="preserve">Estudo de reconhecimento e diagnóstico </w:t>
      </w:r>
      <w:r w:rsidR="00926538" w:rsidRPr="00A025AD">
        <w:rPr>
          <w:u w:val="single"/>
        </w:rPr>
        <w:t>da ponte</w:t>
      </w:r>
      <w:r w:rsidRPr="00A025AD">
        <w:rPr>
          <w:u w:val="single"/>
        </w:rPr>
        <w:t xml:space="preserve"> existente;</w:t>
      </w:r>
    </w:p>
    <w:p w14:paraId="305D70E7" w14:textId="77777777" w:rsidR="00D14553" w:rsidRPr="00A025AD" w:rsidRDefault="00D14553" w:rsidP="00D14553">
      <w:pPr>
        <w:pStyle w:val="Ttulo4"/>
        <w:numPr>
          <w:ilvl w:val="0"/>
          <w:numId w:val="0"/>
        </w:numPr>
        <w:tabs>
          <w:tab w:val="left" w:pos="0"/>
          <w:tab w:val="left" w:pos="851"/>
        </w:tabs>
      </w:pPr>
    </w:p>
    <w:p w14:paraId="0BC12404" w14:textId="77777777" w:rsidR="00D14553" w:rsidRPr="00A025AD" w:rsidRDefault="00D14553" w:rsidP="00751B02">
      <w:pPr>
        <w:pStyle w:val="Ttulo4"/>
        <w:tabs>
          <w:tab w:val="left" w:pos="0"/>
          <w:tab w:val="left" w:pos="851"/>
        </w:tabs>
      </w:pPr>
      <w:r w:rsidRPr="00A025AD">
        <w:t>Levantamentos de campo (topografia) e ensaios de laboratório (geotecnia), os quais deverão ser executados conforme especificações técnicas constantes do</w:t>
      </w:r>
      <w:r w:rsidR="00100455" w:rsidRPr="00A025AD">
        <w:t xml:space="preserve"> Anexo III deste </w:t>
      </w:r>
      <w:r w:rsidRPr="00A025AD">
        <w:t>Termo de Referência. Os serviços topográficos contarão com levantamentos de curva de nível e com o cadastro de unidades existentes e malha urbana, onde se fizer necessário;</w:t>
      </w:r>
    </w:p>
    <w:p w14:paraId="5CBAF0EA" w14:textId="77777777" w:rsidR="00D14553" w:rsidRPr="00A025AD" w:rsidRDefault="00D14553" w:rsidP="00D14553">
      <w:pPr>
        <w:pStyle w:val="Ttulo3"/>
        <w:numPr>
          <w:ilvl w:val="0"/>
          <w:numId w:val="0"/>
        </w:numPr>
      </w:pPr>
    </w:p>
    <w:p w14:paraId="0AB92D48" w14:textId="77777777" w:rsidR="00D14553" w:rsidRPr="00A025AD" w:rsidRDefault="00D14553" w:rsidP="00D14553">
      <w:pPr>
        <w:pStyle w:val="Ttulo3"/>
        <w:tabs>
          <w:tab w:val="left" w:pos="709"/>
        </w:tabs>
        <w:ind w:left="1497" w:hanging="1497"/>
      </w:pPr>
      <w:r w:rsidRPr="00A025AD">
        <w:t>Estudo de Alternativas de Engenharia</w:t>
      </w:r>
    </w:p>
    <w:p w14:paraId="7D0AE8B0" w14:textId="77777777" w:rsidR="00D14553" w:rsidRPr="00A025AD" w:rsidRDefault="00D14553" w:rsidP="00D14553">
      <w:pPr>
        <w:rPr>
          <w:szCs w:val="20"/>
        </w:rPr>
      </w:pPr>
    </w:p>
    <w:p w14:paraId="268D975C" w14:textId="28016EF4" w:rsidR="00D14553" w:rsidRPr="00A025AD" w:rsidRDefault="00D14553" w:rsidP="00D14553">
      <w:pPr>
        <w:pStyle w:val="Ttulo4"/>
        <w:tabs>
          <w:tab w:val="left" w:pos="851"/>
        </w:tabs>
      </w:pPr>
      <w:r w:rsidRPr="00A025AD">
        <w:t xml:space="preserve">O Estudo de Alternativas deverá ser desenvolvido para definir a melhor opção de </w:t>
      </w:r>
      <w:r w:rsidR="00A025AD" w:rsidRPr="00A025AD">
        <w:t>ponte</w:t>
      </w:r>
      <w:r w:rsidRPr="00A025AD">
        <w:t xml:space="preserve">. </w:t>
      </w:r>
    </w:p>
    <w:p w14:paraId="1379E0C7" w14:textId="77777777" w:rsidR="00D14553" w:rsidRPr="00A025AD" w:rsidRDefault="00D14553" w:rsidP="00D14553">
      <w:pPr>
        <w:tabs>
          <w:tab w:val="left" w:pos="851"/>
        </w:tabs>
        <w:rPr>
          <w:szCs w:val="20"/>
        </w:rPr>
      </w:pPr>
    </w:p>
    <w:p w14:paraId="45B0EDA3" w14:textId="77777777" w:rsidR="00D14553" w:rsidRPr="00A025AD" w:rsidRDefault="00D14553" w:rsidP="00D14553">
      <w:pPr>
        <w:pStyle w:val="Ttulo4"/>
        <w:tabs>
          <w:tab w:val="left" w:pos="851"/>
        </w:tabs>
      </w:pPr>
      <w:r w:rsidRPr="00A025AD">
        <w:t>Durante o processo de seleção de alternativa deverá ser considerada a viabilidade global, em todas as suas dimensões, contendo minimamente os seguintes aspectos:</w:t>
      </w:r>
    </w:p>
    <w:p w14:paraId="2F995AA9" w14:textId="77777777" w:rsidR="00D14553" w:rsidRPr="00A025AD" w:rsidRDefault="00D14553" w:rsidP="00D14553">
      <w:pPr>
        <w:rPr>
          <w:szCs w:val="20"/>
        </w:rPr>
      </w:pPr>
    </w:p>
    <w:p w14:paraId="2937D412" w14:textId="77777777" w:rsidR="00D14553" w:rsidRPr="00A025AD" w:rsidRDefault="00D14553" w:rsidP="00170123">
      <w:pPr>
        <w:pStyle w:val="PargrafodaLista"/>
        <w:numPr>
          <w:ilvl w:val="0"/>
          <w:numId w:val="14"/>
        </w:numPr>
        <w:rPr>
          <w:szCs w:val="20"/>
        </w:rPr>
      </w:pPr>
      <w:r w:rsidRPr="00A025AD">
        <w:rPr>
          <w:szCs w:val="20"/>
        </w:rPr>
        <w:t>Caracterização dos estados atual e o desejado para a localidade, bem como a operação e a manutenção dos sistemas existentes e propostos;</w:t>
      </w:r>
    </w:p>
    <w:p w14:paraId="0BA558C8" w14:textId="77777777" w:rsidR="00D14553" w:rsidRPr="00A025AD" w:rsidRDefault="00D14553" w:rsidP="00170123">
      <w:pPr>
        <w:pStyle w:val="PargrafodaLista"/>
        <w:numPr>
          <w:ilvl w:val="0"/>
          <w:numId w:val="14"/>
        </w:numPr>
        <w:rPr>
          <w:szCs w:val="20"/>
        </w:rPr>
      </w:pPr>
      <w:r w:rsidRPr="00A025AD">
        <w:rPr>
          <w:szCs w:val="20"/>
        </w:rPr>
        <w:t>Objetivos e a forma de consecução;</w:t>
      </w:r>
    </w:p>
    <w:p w14:paraId="614B9E5C" w14:textId="5A0A43DB" w:rsidR="00D14553" w:rsidRPr="00A025AD" w:rsidRDefault="00D14553" w:rsidP="00170123">
      <w:pPr>
        <w:pStyle w:val="PargrafodaLista"/>
        <w:numPr>
          <w:ilvl w:val="0"/>
          <w:numId w:val="14"/>
        </w:numPr>
        <w:rPr>
          <w:szCs w:val="20"/>
        </w:rPr>
      </w:pPr>
      <w:r w:rsidRPr="00A025AD">
        <w:rPr>
          <w:szCs w:val="20"/>
        </w:rPr>
        <w:t>Estudos de viabilidade técnica, econômica, financeira e ambiental, contemplando alternativas de seleção de plantas, custos de implantação, de operação e de manutenção;</w:t>
      </w:r>
    </w:p>
    <w:p w14:paraId="2D0727FC" w14:textId="77777777" w:rsidR="00D14553" w:rsidRPr="00A025AD" w:rsidRDefault="00D14553" w:rsidP="00170123">
      <w:pPr>
        <w:pStyle w:val="PargrafodaLista"/>
        <w:numPr>
          <w:ilvl w:val="0"/>
          <w:numId w:val="14"/>
        </w:numPr>
        <w:rPr>
          <w:szCs w:val="20"/>
        </w:rPr>
      </w:pPr>
      <w:r w:rsidRPr="00A025AD">
        <w:rPr>
          <w:szCs w:val="20"/>
        </w:rPr>
        <w:t>Custos e benefícios identificados e quantificados;</w:t>
      </w:r>
    </w:p>
    <w:p w14:paraId="0695ABFE" w14:textId="77777777" w:rsidR="00D14553" w:rsidRPr="00A025AD" w:rsidRDefault="00D14553" w:rsidP="00170123">
      <w:pPr>
        <w:pStyle w:val="PargrafodaLista"/>
        <w:numPr>
          <w:ilvl w:val="0"/>
          <w:numId w:val="14"/>
        </w:numPr>
        <w:rPr>
          <w:szCs w:val="20"/>
        </w:rPr>
      </w:pPr>
      <w:r w:rsidRPr="00A025AD">
        <w:rPr>
          <w:szCs w:val="20"/>
        </w:rPr>
        <w:t>Planejamento para implementação do empreendimento em sua totalidade, considerando-se as fases e etapas de implantação;</w:t>
      </w:r>
    </w:p>
    <w:p w14:paraId="36F3E0A7" w14:textId="56DA1D42" w:rsidR="00D14553" w:rsidRPr="00A025AD" w:rsidRDefault="00D14553" w:rsidP="00170123">
      <w:pPr>
        <w:pStyle w:val="PargrafodaLista"/>
        <w:numPr>
          <w:ilvl w:val="0"/>
          <w:numId w:val="14"/>
        </w:numPr>
        <w:rPr>
          <w:szCs w:val="20"/>
        </w:rPr>
      </w:pPr>
      <w:r w:rsidRPr="00A025AD">
        <w:rPr>
          <w:szCs w:val="20"/>
        </w:rPr>
        <w:t>Estudos para obtenções das autorizações de órgãos competentes para implantação;</w:t>
      </w:r>
    </w:p>
    <w:p w14:paraId="44FE350B" w14:textId="77777777" w:rsidR="00D14553" w:rsidRPr="00A025AD" w:rsidRDefault="00D14553" w:rsidP="00170123">
      <w:pPr>
        <w:pStyle w:val="PargrafodaLista"/>
        <w:numPr>
          <w:ilvl w:val="0"/>
          <w:numId w:val="14"/>
        </w:numPr>
        <w:rPr>
          <w:szCs w:val="20"/>
        </w:rPr>
      </w:pPr>
      <w:r w:rsidRPr="00A025AD">
        <w:rPr>
          <w:szCs w:val="20"/>
        </w:rPr>
        <w:t>Informações que auxiliem na obtenção da liberação de áreas, identificando os detentores da titularidade das áreas (direito de domínio ou posse) que sejam afetadas diretamente pelo empreendimento, incluindo georeferenciamento e apresentação de memoriais descritivos.</w:t>
      </w:r>
    </w:p>
    <w:p w14:paraId="6745C0AF" w14:textId="095EDB62" w:rsidR="00D14553" w:rsidRPr="006F0D78" w:rsidRDefault="00D14553" w:rsidP="00170123">
      <w:pPr>
        <w:pStyle w:val="PargrafodaLista"/>
        <w:numPr>
          <w:ilvl w:val="0"/>
          <w:numId w:val="14"/>
        </w:numPr>
        <w:rPr>
          <w:szCs w:val="20"/>
        </w:rPr>
      </w:pPr>
      <w:r w:rsidRPr="006F0D78">
        <w:rPr>
          <w:szCs w:val="20"/>
        </w:rPr>
        <w:lastRenderedPageBreak/>
        <w:t>Estudo de caracterização e quantificação de jazidas para empréstimo;</w:t>
      </w:r>
    </w:p>
    <w:p w14:paraId="79FDE3AB" w14:textId="77777777" w:rsidR="00D14553" w:rsidRPr="006F0D78" w:rsidRDefault="00D14553" w:rsidP="00170123">
      <w:pPr>
        <w:pStyle w:val="PargrafodaLista"/>
        <w:numPr>
          <w:ilvl w:val="0"/>
          <w:numId w:val="14"/>
        </w:numPr>
        <w:rPr>
          <w:szCs w:val="20"/>
        </w:rPr>
      </w:pPr>
      <w:r w:rsidRPr="006F0D78">
        <w:rPr>
          <w:szCs w:val="20"/>
        </w:rPr>
        <w:t>Identificação de interferências com redes de água, elétricas e de telefonia, sempre que possível;</w:t>
      </w:r>
    </w:p>
    <w:p w14:paraId="1C141F1E" w14:textId="70F530D2" w:rsidR="00D14553" w:rsidRPr="006F0D78" w:rsidRDefault="00D14553" w:rsidP="00170123">
      <w:pPr>
        <w:pStyle w:val="PargrafodaLista"/>
        <w:numPr>
          <w:ilvl w:val="0"/>
          <w:numId w:val="14"/>
        </w:numPr>
        <w:rPr>
          <w:szCs w:val="20"/>
        </w:rPr>
      </w:pPr>
      <w:r w:rsidRPr="006F0D78">
        <w:rPr>
          <w:szCs w:val="20"/>
        </w:rPr>
        <w:t>Avaliação técnica com indicação dos ensaios e diagnósticos para os serviços a serem executados, a exemplo de estruturas de concreto;</w:t>
      </w:r>
    </w:p>
    <w:p w14:paraId="4AFA8F73" w14:textId="4CDDBAF0" w:rsidR="00D14553" w:rsidRPr="006F0D78" w:rsidRDefault="00D14553" w:rsidP="00170123">
      <w:pPr>
        <w:pStyle w:val="PargrafodaLista"/>
        <w:numPr>
          <w:ilvl w:val="0"/>
          <w:numId w:val="14"/>
        </w:numPr>
        <w:rPr>
          <w:szCs w:val="20"/>
        </w:rPr>
      </w:pPr>
      <w:r w:rsidRPr="006F0D78">
        <w:rPr>
          <w:szCs w:val="20"/>
        </w:rPr>
        <w:t>Documentação técnica necessária ao processo de obtenção de licenciamento ambiental junto aos Órgãos Ambientais competentes em todos os níveis da administração pública; e de liberações para possíveis supressão de vegetação; contendo, no mínimo:</w:t>
      </w:r>
    </w:p>
    <w:p w14:paraId="095E088C" w14:textId="77777777" w:rsidR="00D14553" w:rsidRPr="006F0D78" w:rsidRDefault="00D14553" w:rsidP="00170123">
      <w:pPr>
        <w:pStyle w:val="PargrafodaLista"/>
        <w:numPr>
          <w:ilvl w:val="0"/>
          <w:numId w:val="35"/>
        </w:numPr>
        <w:ind w:left="993" w:hanging="284"/>
        <w:rPr>
          <w:szCs w:val="20"/>
        </w:rPr>
      </w:pPr>
      <w:r w:rsidRPr="006F0D78">
        <w:rPr>
          <w:szCs w:val="20"/>
        </w:rPr>
        <w:t>Avaliação dos impactos ambientais de intervenção, com as medidas mitigadoras e compensatórias para minimização ou maximização dos impactos identificados;</w:t>
      </w:r>
    </w:p>
    <w:p w14:paraId="777A8732" w14:textId="77777777" w:rsidR="00D14553" w:rsidRPr="006F0D78" w:rsidRDefault="00D14553" w:rsidP="00170123">
      <w:pPr>
        <w:pStyle w:val="PargrafodaLista"/>
        <w:numPr>
          <w:ilvl w:val="0"/>
          <w:numId w:val="35"/>
        </w:numPr>
        <w:ind w:left="993" w:hanging="284"/>
        <w:rPr>
          <w:szCs w:val="20"/>
        </w:rPr>
      </w:pPr>
      <w:r w:rsidRPr="006F0D78">
        <w:rPr>
          <w:szCs w:val="20"/>
        </w:rPr>
        <w:t>Identificação da intensidade dos diferentes impactos na área de intervenção, considerando-os e classificando-os quanto à duração, reversibilidade, significância e amplitude;</w:t>
      </w:r>
    </w:p>
    <w:p w14:paraId="32A18D0A" w14:textId="77777777" w:rsidR="00D14553" w:rsidRPr="006F0D78" w:rsidRDefault="00D14553" w:rsidP="00170123">
      <w:pPr>
        <w:pStyle w:val="PargrafodaLista"/>
        <w:numPr>
          <w:ilvl w:val="0"/>
          <w:numId w:val="35"/>
        </w:numPr>
        <w:ind w:left="993" w:hanging="284"/>
        <w:rPr>
          <w:szCs w:val="20"/>
        </w:rPr>
      </w:pPr>
      <w:r w:rsidRPr="006F0D78">
        <w:rPr>
          <w:szCs w:val="20"/>
        </w:rPr>
        <w:t>Identificação das áreas de jazidas para fornecimento de areia e cascalho e suas regularidades ambientais;</w:t>
      </w:r>
    </w:p>
    <w:p w14:paraId="7AAC867B" w14:textId="77777777" w:rsidR="00D14553" w:rsidRPr="006F0D78" w:rsidRDefault="00D14553" w:rsidP="00170123">
      <w:pPr>
        <w:pStyle w:val="PargrafodaLista"/>
        <w:numPr>
          <w:ilvl w:val="0"/>
          <w:numId w:val="35"/>
        </w:numPr>
        <w:ind w:left="993" w:hanging="284"/>
        <w:rPr>
          <w:szCs w:val="20"/>
        </w:rPr>
      </w:pPr>
      <w:r w:rsidRPr="006F0D78">
        <w:rPr>
          <w:szCs w:val="20"/>
        </w:rPr>
        <w:t>Apresentação de um “Programa de Recuperação de Áreas Degradadas” com as respectivas medidas mitigadoras dos impactos ambientais, devendo seguir no mínimo a Instrução Normativa nº 04 do Ibama, de 13 de abril de 2011, que trata da Recuperação de Áreas Degradadas – PRAD ou Áreas Alteradas;</w:t>
      </w:r>
    </w:p>
    <w:p w14:paraId="47B01252" w14:textId="77777777" w:rsidR="00D14553" w:rsidRPr="006F0D78" w:rsidRDefault="00D14553" w:rsidP="00170123">
      <w:pPr>
        <w:pStyle w:val="PargrafodaLista"/>
        <w:numPr>
          <w:ilvl w:val="0"/>
          <w:numId w:val="35"/>
        </w:numPr>
        <w:ind w:left="993" w:hanging="284"/>
        <w:rPr>
          <w:szCs w:val="20"/>
        </w:rPr>
      </w:pPr>
      <w:r w:rsidRPr="006F0D78">
        <w:rPr>
          <w:szCs w:val="20"/>
        </w:rPr>
        <w:t>Estudo de Impacto de Vizinhança – EIV, conforme os artigos 36 a 38 da Lei Federal nº 10.257/2001, através do qual será possível identificar medidas de controle dos efeitos do planejamento urbano e ambiental do empreendimento, do impacto que poderá ou não causar sobre a vizinhança, propondo ações mitigadoras e compensatórias que minimizem os danos ambientais e descontroles urbanísticos;</w:t>
      </w:r>
    </w:p>
    <w:p w14:paraId="389D3A66" w14:textId="77777777" w:rsidR="00D14553" w:rsidRPr="00EB342D" w:rsidRDefault="00D14553" w:rsidP="00D14553">
      <w:pPr>
        <w:rPr>
          <w:color w:val="0070C0"/>
          <w:szCs w:val="20"/>
        </w:rPr>
      </w:pPr>
    </w:p>
    <w:p w14:paraId="02D63C17" w14:textId="77777777" w:rsidR="00D14553" w:rsidRPr="006F0D78" w:rsidRDefault="00D14553" w:rsidP="00D14553">
      <w:pPr>
        <w:pStyle w:val="Ttulo2"/>
        <w:tabs>
          <w:tab w:val="left" w:pos="0"/>
          <w:tab w:val="left" w:pos="567"/>
        </w:tabs>
        <w:ind w:left="0" w:firstLine="0"/>
        <w:rPr>
          <w:b/>
        </w:rPr>
      </w:pPr>
      <w:r w:rsidRPr="006F0D78">
        <w:rPr>
          <w:b/>
        </w:rPr>
        <w:t>Etapa 2 - Projeto Básico de Engenharia</w:t>
      </w:r>
    </w:p>
    <w:p w14:paraId="6FCBFA72" w14:textId="77777777" w:rsidR="00D14553" w:rsidRPr="006F0D78" w:rsidRDefault="00D14553" w:rsidP="00D14553">
      <w:pPr>
        <w:rPr>
          <w:szCs w:val="20"/>
        </w:rPr>
      </w:pPr>
    </w:p>
    <w:p w14:paraId="7F53DB2D" w14:textId="4E460500" w:rsidR="00D14553" w:rsidRPr="006F0D78" w:rsidRDefault="00D14553" w:rsidP="00D14553">
      <w:pPr>
        <w:pStyle w:val="Ttulo3"/>
      </w:pPr>
      <w:r w:rsidRPr="006F0D78">
        <w:t>Compreendem a execução de serviços de campo e de escritório necessários para detalhar a alternativa escolhida na Etapa 1 (Item 5.3), permitindo a implantação da obra em conformidade com o estabelecido na concepção definitiva da obra e, posteriormente, a preparação de documentação para a licitação das obras de engenharia e aquisição de materiais e equipamentos especificados.</w:t>
      </w:r>
    </w:p>
    <w:p w14:paraId="4F0C568A" w14:textId="77777777" w:rsidR="00D14553" w:rsidRPr="006F0D78" w:rsidRDefault="00D14553" w:rsidP="00D14553">
      <w:pPr>
        <w:ind w:left="709" w:hanging="709"/>
      </w:pPr>
    </w:p>
    <w:p w14:paraId="2760DC74" w14:textId="77777777" w:rsidR="00D14553" w:rsidRPr="006F0D78" w:rsidRDefault="00D14553" w:rsidP="00D14553">
      <w:pPr>
        <w:pStyle w:val="Ttulo3"/>
      </w:pPr>
      <w:r w:rsidRPr="006F0D78">
        <w:t>Durante o planejamento e o desenvolvimento do projeto deverão ser identificados e analisados os aspectos técnicos, ambientais, econômicos e sociais; e, após avaliação destas condições, deverão ser apresentados para análise:</w:t>
      </w:r>
    </w:p>
    <w:p w14:paraId="49F60C55" w14:textId="77777777" w:rsidR="00D14553" w:rsidRPr="006F0D78" w:rsidRDefault="00D14553" w:rsidP="00D14553">
      <w:pPr>
        <w:rPr>
          <w:szCs w:val="20"/>
        </w:rPr>
      </w:pPr>
    </w:p>
    <w:p w14:paraId="7F43E993" w14:textId="77777777" w:rsidR="00D14553" w:rsidRPr="006F0D78" w:rsidRDefault="00D14553" w:rsidP="00170123">
      <w:pPr>
        <w:widowControl w:val="0"/>
        <w:numPr>
          <w:ilvl w:val="0"/>
          <w:numId w:val="15"/>
        </w:numPr>
        <w:suppressAutoHyphens/>
        <w:spacing w:beforeLines="30" w:before="72" w:afterLines="20" w:after="48" w:line="252" w:lineRule="auto"/>
      </w:pPr>
      <w:r w:rsidRPr="006F0D78">
        <w:t>Soluções técnicas globais e localizadas, suficientemente detalhadas;</w:t>
      </w:r>
    </w:p>
    <w:p w14:paraId="6B649E4B" w14:textId="77777777" w:rsidR="00D14553" w:rsidRPr="006F0D78" w:rsidRDefault="00D14553" w:rsidP="00170123">
      <w:pPr>
        <w:widowControl w:val="0"/>
        <w:numPr>
          <w:ilvl w:val="0"/>
          <w:numId w:val="15"/>
        </w:numPr>
        <w:suppressAutoHyphens/>
        <w:spacing w:beforeLines="30" w:before="72" w:afterLines="20" w:after="48" w:line="252" w:lineRule="auto"/>
      </w:pPr>
      <w:r w:rsidRPr="006F0D78">
        <w:t>Descrição dos serviços a executar, dos materiais a incorporar à obra e dos equipamentos necessários, bem como suas respectivas especificações, de modo a assegurar resultados eficientes e eficazes para o empreendimento, sem frustrar o caráter competitivo da execução;</w:t>
      </w:r>
    </w:p>
    <w:p w14:paraId="0E1980AF" w14:textId="77777777" w:rsidR="00D14553" w:rsidRPr="006F0D78" w:rsidRDefault="00D14553" w:rsidP="00170123">
      <w:pPr>
        <w:pStyle w:val="PargrafodaLista"/>
        <w:numPr>
          <w:ilvl w:val="0"/>
          <w:numId w:val="15"/>
        </w:numPr>
        <w:rPr>
          <w:szCs w:val="20"/>
        </w:rPr>
      </w:pPr>
      <w:r w:rsidRPr="006F0D78">
        <w:rPr>
          <w:szCs w:val="20"/>
        </w:rPr>
        <w:t>Informações necessárias à perfeita gestão da obra, possibilitando: utilização de métodos construtivos; execução de instalações provisórias e definitivas; adoção de procedimentos organizacionais, programação e estratégia de suprimento; aplicação das normas de fiscalização, e das normas de inspeção dos bens e equipamentos a serem aplicados;</w:t>
      </w:r>
    </w:p>
    <w:p w14:paraId="036A8089" w14:textId="77777777" w:rsidR="00D14553" w:rsidRPr="006F0D78" w:rsidRDefault="00D14553" w:rsidP="00170123">
      <w:pPr>
        <w:pStyle w:val="PargrafodaLista"/>
        <w:numPr>
          <w:ilvl w:val="0"/>
          <w:numId w:val="15"/>
        </w:numPr>
        <w:rPr>
          <w:szCs w:val="20"/>
          <w:u w:val="single"/>
        </w:rPr>
      </w:pPr>
      <w:r w:rsidRPr="006F0D78">
        <w:rPr>
          <w:szCs w:val="20"/>
          <w:u w:val="single"/>
        </w:rPr>
        <w:t>Orçamento detalhado contendo os valores unitários, além do custo global da obra, por localidade, fundamentado em quantitativos de serviços, materiais e equipamentos a serem utilizados no empreendimento, inclusive serviços especializados ou decorrentes de exigência ambiental;</w:t>
      </w:r>
    </w:p>
    <w:p w14:paraId="27D1BBC6" w14:textId="77777777" w:rsidR="00D14553" w:rsidRPr="006F0D78" w:rsidRDefault="00D14553" w:rsidP="00170123">
      <w:pPr>
        <w:pStyle w:val="PargrafodaLista"/>
        <w:numPr>
          <w:ilvl w:val="0"/>
          <w:numId w:val="15"/>
        </w:numPr>
        <w:rPr>
          <w:szCs w:val="20"/>
        </w:rPr>
      </w:pPr>
      <w:r w:rsidRPr="006F0D78">
        <w:rPr>
          <w:szCs w:val="20"/>
        </w:rPr>
        <w:t>Relação das condicionantes e restrições ambientais para implantação da alternativa selecionada, inclusive determinação e detalhamento da solução do projeto;</w:t>
      </w:r>
    </w:p>
    <w:p w14:paraId="341D50A8" w14:textId="77777777" w:rsidR="00D14553" w:rsidRPr="006F0D78" w:rsidRDefault="00D14553" w:rsidP="00170123">
      <w:pPr>
        <w:pStyle w:val="PargrafodaLista"/>
        <w:numPr>
          <w:ilvl w:val="0"/>
          <w:numId w:val="15"/>
        </w:numPr>
        <w:rPr>
          <w:szCs w:val="20"/>
        </w:rPr>
      </w:pPr>
      <w:r w:rsidRPr="006F0D78">
        <w:rPr>
          <w:szCs w:val="20"/>
        </w:rPr>
        <w:t>Caracterização de jazidas e locais para descarte de bota fora, por localidade, bem como a obtenção de licença de liberação de exploração destas</w:t>
      </w:r>
      <w:r w:rsidRPr="006F0D78">
        <w:rPr>
          <w:b/>
          <w:szCs w:val="20"/>
        </w:rPr>
        <w:t xml:space="preserve"> </w:t>
      </w:r>
      <w:r w:rsidRPr="006F0D78">
        <w:rPr>
          <w:szCs w:val="20"/>
        </w:rPr>
        <w:t>junto ao órgão competente.</w:t>
      </w:r>
    </w:p>
    <w:p w14:paraId="63ABF992" w14:textId="77777777" w:rsidR="00D14553" w:rsidRPr="006F0D78" w:rsidRDefault="00D14553" w:rsidP="00D14553">
      <w:pPr>
        <w:rPr>
          <w:szCs w:val="20"/>
        </w:rPr>
      </w:pPr>
    </w:p>
    <w:p w14:paraId="57924D40" w14:textId="77777777" w:rsidR="00D14553" w:rsidRPr="006F0D78" w:rsidRDefault="00D14553" w:rsidP="00D14553">
      <w:pPr>
        <w:pStyle w:val="Ttulo3"/>
      </w:pPr>
      <w:r w:rsidRPr="006F0D78">
        <w:t xml:space="preserve">O dimensionamento das unidades deverá ser realizado de forma a assegurar a qualidade do projeto, inclusive no que tange a identificação de todos os elementos constitutivos, </w:t>
      </w:r>
      <w:r w:rsidRPr="006F0D78">
        <w:lastRenderedPageBreak/>
        <w:t>com detalhamento tal que possibilite a caracterização da unidade (capacidade e eficiência) e que permita uma estimativa de custos que represente o valor mais real possível das obras, facilitando a sua execução. Com este objetivo, devem ser produzidos de forma elucidativa</w:t>
      </w:r>
      <w:r w:rsidRPr="006F0D78">
        <w:rPr>
          <w:szCs w:val="24"/>
        </w:rPr>
        <w:t xml:space="preserve">, para cada localidade objeto deste Termo de Referência, </w:t>
      </w:r>
      <w:r w:rsidRPr="006F0D78">
        <w:t>os seguintes documentos:</w:t>
      </w:r>
    </w:p>
    <w:p w14:paraId="22AA69B7" w14:textId="77777777" w:rsidR="00D14553" w:rsidRPr="006F0D78" w:rsidRDefault="00D14553" w:rsidP="00D14553">
      <w:pPr>
        <w:rPr>
          <w:szCs w:val="20"/>
        </w:rPr>
      </w:pPr>
    </w:p>
    <w:p w14:paraId="7EA666AC" w14:textId="345DE1DB" w:rsidR="00D14553" w:rsidRPr="006F0D78" w:rsidRDefault="00D14553" w:rsidP="00170123">
      <w:pPr>
        <w:pStyle w:val="PargrafodaLista"/>
        <w:numPr>
          <w:ilvl w:val="0"/>
          <w:numId w:val="30"/>
        </w:numPr>
        <w:rPr>
          <w:szCs w:val="20"/>
        </w:rPr>
      </w:pPr>
      <w:r w:rsidRPr="006F0D78">
        <w:rPr>
          <w:szCs w:val="20"/>
        </w:rPr>
        <w:t>Memoriais de cálculo (dimensionamentos) e descritivo das unidades constituintes do projeto, bem como a apresentação das especificações;</w:t>
      </w:r>
    </w:p>
    <w:p w14:paraId="50BDC27A" w14:textId="35FA8F8B" w:rsidR="00D14553" w:rsidRPr="006F0D78" w:rsidRDefault="00D14553" w:rsidP="00170123">
      <w:pPr>
        <w:pStyle w:val="PargrafodaLista"/>
        <w:numPr>
          <w:ilvl w:val="0"/>
          <w:numId w:val="30"/>
        </w:numPr>
        <w:rPr>
          <w:szCs w:val="20"/>
        </w:rPr>
      </w:pPr>
      <w:r w:rsidRPr="006F0D78">
        <w:rPr>
          <w:szCs w:val="20"/>
        </w:rPr>
        <w:t xml:space="preserve">Desenhos e detalhes das seguintes unidades projetadas e demais obras complementares (acessos, etc.), com a apresentação dos seguintes desenhos: </w:t>
      </w:r>
    </w:p>
    <w:p w14:paraId="1ADAB50A" w14:textId="77777777" w:rsidR="00D14553" w:rsidRPr="006F0D78" w:rsidRDefault="00D14553" w:rsidP="00170123">
      <w:pPr>
        <w:pStyle w:val="Corpodetexto2"/>
        <w:widowControl w:val="0"/>
        <w:numPr>
          <w:ilvl w:val="1"/>
          <w:numId w:val="29"/>
        </w:numPr>
        <w:suppressAutoHyphens/>
        <w:spacing w:beforeLines="30" w:before="72" w:afterLines="20" w:after="48" w:line="252" w:lineRule="auto"/>
        <w:ind w:left="993" w:hanging="284"/>
      </w:pPr>
      <w:r w:rsidRPr="006F0D78">
        <w:t xml:space="preserve">Planta de </w:t>
      </w:r>
      <w:r w:rsidRPr="006F0D78">
        <w:rPr>
          <w:i/>
        </w:rPr>
        <w:t>lay-out</w:t>
      </w:r>
      <w:r w:rsidRPr="006F0D78">
        <w:t xml:space="preserve"> do sistema com definição e identificação das bacias de contribuição e demais unidades existentes e projetadas, apresentando tabelas que contenham as principais características de cada uma delas;</w:t>
      </w:r>
    </w:p>
    <w:p w14:paraId="535FF7A1" w14:textId="549C22A3" w:rsidR="00D14553" w:rsidRPr="006F0D78" w:rsidRDefault="00D14553" w:rsidP="00170123">
      <w:pPr>
        <w:pStyle w:val="Corpodetexto2"/>
        <w:widowControl w:val="0"/>
        <w:numPr>
          <w:ilvl w:val="1"/>
          <w:numId w:val="29"/>
        </w:numPr>
        <w:suppressAutoHyphens/>
        <w:spacing w:beforeLines="30" w:before="72" w:afterLines="20" w:after="48" w:line="252" w:lineRule="auto"/>
        <w:ind w:left="993" w:hanging="284"/>
      </w:pPr>
      <w:r w:rsidRPr="006F0D78">
        <w:t xml:space="preserve">Projeto estrutural, contendo as cotas de implantação, </w:t>
      </w:r>
      <w:r w:rsidR="006F0D78" w:rsidRPr="006F0D78">
        <w:t>cortes</w:t>
      </w:r>
      <w:r w:rsidRPr="006F0D78">
        <w:t xml:space="preserve"> e</w:t>
      </w:r>
      <w:r w:rsidRPr="006F0D78">
        <w:rPr>
          <w:lang w:eastAsia="pt-BR"/>
        </w:rPr>
        <w:t xml:space="preserve"> </w:t>
      </w:r>
      <w:r w:rsidRPr="006F0D78">
        <w:t>etc.</w:t>
      </w:r>
      <w:r w:rsidRPr="006F0D78">
        <w:rPr>
          <w:lang w:eastAsia="pt-BR"/>
        </w:rPr>
        <w:t>;</w:t>
      </w:r>
    </w:p>
    <w:p w14:paraId="23ABC1C4" w14:textId="5E10B249" w:rsidR="00D14553" w:rsidRPr="006F0D78" w:rsidRDefault="00D14553" w:rsidP="00170123">
      <w:pPr>
        <w:pStyle w:val="Corpodetexto2"/>
        <w:widowControl w:val="0"/>
        <w:numPr>
          <w:ilvl w:val="1"/>
          <w:numId w:val="29"/>
        </w:numPr>
        <w:suppressAutoHyphens/>
        <w:spacing w:beforeLines="30" w:before="72" w:afterLines="20" w:after="48" w:line="252" w:lineRule="auto"/>
        <w:ind w:left="993" w:hanging="284"/>
      </w:pPr>
      <w:r w:rsidRPr="006F0D78">
        <w:t>Projeto de terraplenagem, arquitetônico</w:t>
      </w:r>
      <w:r w:rsidR="006F0D78" w:rsidRPr="006F0D78">
        <w:t xml:space="preserve"> e etc.</w:t>
      </w:r>
      <w:r w:rsidRPr="006F0D78">
        <w:t>;</w:t>
      </w:r>
    </w:p>
    <w:p w14:paraId="0BD999AE" w14:textId="77777777" w:rsidR="00D14553" w:rsidRPr="006F0D78" w:rsidRDefault="00D14553" w:rsidP="00170123">
      <w:pPr>
        <w:pStyle w:val="Corpodetexto2"/>
        <w:widowControl w:val="0"/>
        <w:numPr>
          <w:ilvl w:val="1"/>
          <w:numId w:val="29"/>
        </w:numPr>
        <w:suppressAutoHyphens/>
        <w:spacing w:beforeLines="30" w:before="72" w:afterLines="20" w:after="48" w:line="252" w:lineRule="auto"/>
        <w:ind w:left="993" w:hanging="284"/>
      </w:pPr>
      <w:r w:rsidRPr="006F0D78">
        <w:t>Plantas de cadastro e identificação de pavimento nos logradouros onde houver necessidade de intervenção;</w:t>
      </w:r>
    </w:p>
    <w:p w14:paraId="35E967E7" w14:textId="77777777" w:rsidR="00D14553" w:rsidRPr="006F0D78" w:rsidRDefault="00D14553" w:rsidP="00170123">
      <w:pPr>
        <w:pStyle w:val="Corpodetexto2"/>
        <w:widowControl w:val="0"/>
        <w:numPr>
          <w:ilvl w:val="1"/>
          <w:numId w:val="29"/>
        </w:numPr>
        <w:suppressAutoHyphens/>
        <w:spacing w:beforeLines="30" w:before="72" w:afterLines="20" w:after="48" w:line="252" w:lineRule="auto"/>
        <w:ind w:left="993" w:hanging="284"/>
      </w:pPr>
      <w:r w:rsidRPr="006F0D78">
        <w:t xml:space="preserve">Projetos auxiliares de travessias, redes elétricas de alta tensão, acessos, drenagem pluvial em logradouros, identificação de interferências, pavimentação e outros necessários; </w:t>
      </w:r>
    </w:p>
    <w:p w14:paraId="5643CB87" w14:textId="77777777" w:rsidR="00D14553" w:rsidRPr="006F0D78" w:rsidRDefault="00D14553" w:rsidP="00170123">
      <w:pPr>
        <w:pStyle w:val="Corpodetexto2"/>
        <w:widowControl w:val="0"/>
        <w:numPr>
          <w:ilvl w:val="1"/>
          <w:numId w:val="29"/>
        </w:numPr>
        <w:suppressAutoHyphens/>
        <w:spacing w:beforeLines="30" w:before="72" w:afterLines="20" w:after="48" w:line="252" w:lineRule="auto"/>
        <w:ind w:left="993" w:hanging="284"/>
      </w:pPr>
      <w:r w:rsidRPr="006F0D78">
        <w:t>Planta de cadastro das áreas a serem desapropriadas, em formato A-4, contendo as informações básicas e necessárias para as ações de regularização fundiária; a exemplo de dados do proprietário (a), com cópia da certidão de propriedade, localização, norte magnético, valores da área (unitário e total, em reais);</w:t>
      </w:r>
    </w:p>
    <w:p w14:paraId="01E3E63E" w14:textId="77777777" w:rsidR="00D14553" w:rsidRPr="006F0D78" w:rsidRDefault="00D14553" w:rsidP="00170123">
      <w:pPr>
        <w:pStyle w:val="PargrafodaLista"/>
        <w:numPr>
          <w:ilvl w:val="0"/>
          <w:numId w:val="30"/>
        </w:numPr>
        <w:rPr>
          <w:szCs w:val="20"/>
        </w:rPr>
      </w:pPr>
      <w:r w:rsidRPr="006F0D78">
        <w:rPr>
          <w:szCs w:val="20"/>
        </w:rPr>
        <w:t>Quantitativos de serviços e materiais necessários à execução do empreendimento, com definição dos custos unitários e totais;</w:t>
      </w:r>
    </w:p>
    <w:p w14:paraId="1F049717" w14:textId="7D138347" w:rsidR="00D14553" w:rsidRPr="006F0D78" w:rsidRDefault="00D14553" w:rsidP="00170123">
      <w:pPr>
        <w:pStyle w:val="PargrafodaLista"/>
        <w:numPr>
          <w:ilvl w:val="0"/>
          <w:numId w:val="30"/>
        </w:numPr>
        <w:rPr>
          <w:szCs w:val="20"/>
        </w:rPr>
      </w:pPr>
      <w:r w:rsidRPr="006F0D78">
        <w:rPr>
          <w:szCs w:val="20"/>
        </w:rPr>
        <w:t xml:space="preserve">Plantas e detalhamentos típicos de localização, vias de acesso, topografia, canteiro de obras, caminho de acesso, estradas de serviço, escavações (cortes, aterros, empréstimos), e estruturas </w:t>
      </w:r>
      <w:r w:rsidR="006F0D78" w:rsidRPr="006F0D78">
        <w:rPr>
          <w:szCs w:val="20"/>
        </w:rPr>
        <w:t xml:space="preserve">já </w:t>
      </w:r>
      <w:r w:rsidRPr="006F0D78">
        <w:rPr>
          <w:szCs w:val="20"/>
        </w:rPr>
        <w:t>mencionadas</w:t>
      </w:r>
      <w:r w:rsidR="006F0D78" w:rsidRPr="006F0D78">
        <w:rPr>
          <w:szCs w:val="20"/>
        </w:rPr>
        <w:t>.</w:t>
      </w:r>
    </w:p>
    <w:p w14:paraId="0E251A8A" w14:textId="77777777" w:rsidR="00D14553" w:rsidRPr="00EB342D" w:rsidRDefault="00D14553" w:rsidP="00D14553">
      <w:pPr>
        <w:rPr>
          <w:color w:val="0070C0"/>
          <w:szCs w:val="20"/>
        </w:rPr>
      </w:pPr>
    </w:p>
    <w:p w14:paraId="4077C7B2" w14:textId="77777777" w:rsidR="00D14553" w:rsidRPr="00A33AFA" w:rsidRDefault="00D14553" w:rsidP="00D14553">
      <w:pPr>
        <w:pStyle w:val="Ttulo3"/>
      </w:pPr>
      <w:r w:rsidRPr="00A33AFA">
        <w:t>Desenvolvimento do Projeto Básico de Engenharia</w:t>
      </w:r>
    </w:p>
    <w:p w14:paraId="4E34CDE8" w14:textId="77777777" w:rsidR="00D14553" w:rsidRPr="00A33AFA" w:rsidRDefault="00D14553" w:rsidP="00D14553">
      <w:pPr>
        <w:pStyle w:val="Ttulo4"/>
        <w:numPr>
          <w:ilvl w:val="0"/>
          <w:numId w:val="0"/>
        </w:numPr>
        <w:tabs>
          <w:tab w:val="left" w:pos="851"/>
        </w:tabs>
      </w:pPr>
    </w:p>
    <w:p w14:paraId="5ACC19BE" w14:textId="7D4576E7" w:rsidR="00D14553" w:rsidRPr="00A33AFA" w:rsidRDefault="00D14553" w:rsidP="00D14553">
      <w:pPr>
        <w:pStyle w:val="Ttulo4"/>
        <w:numPr>
          <w:ilvl w:val="0"/>
          <w:numId w:val="0"/>
        </w:numPr>
        <w:tabs>
          <w:tab w:val="left" w:pos="851"/>
        </w:tabs>
      </w:pPr>
      <w:r w:rsidRPr="00A33AFA">
        <w:t>A elaboração de projeto básico de engenharia para implantação, deverá envolver, dentre outras, as seguintes etapas: estudos preliminares,</w:t>
      </w:r>
      <w:r w:rsidRPr="00A33AFA">
        <w:rPr>
          <w:strike/>
        </w:rPr>
        <w:t xml:space="preserve"> </w:t>
      </w:r>
      <w:r w:rsidRPr="00A33AFA">
        <w:t xml:space="preserve"> concepção do sistema proposto e elaboração de planilhas de quantitativos e orçamento.</w:t>
      </w:r>
    </w:p>
    <w:p w14:paraId="63046D68" w14:textId="77777777" w:rsidR="00D14553" w:rsidRPr="00A33AFA" w:rsidRDefault="00D14553" w:rsidP="00D14553">
      <w:pPr>
        <w:rPr>
          <w:szCs w:val="20"/>
        </w:rPr>
      </w:pPr>
      <w:r w:rsidRPr="00A33AFA">
        <w:rPr>
          <w:szCs w:val="20"/>
        </w:rPr>
        <w:t xml:space="preserve">  </w:t>
      </w:r>
    </w:p>
    <w:p w14:paraId="3BE61163" w14:textId="77777777" w:rsidR="00D14553" w:rsidRPr="00A33AFA" w:rsidRDefault="00D14553" w:rsidP="00D14553">
      <w:pPr>
        <w:pStyle w:val="Ttulo4"/>
        <w:tabs>
          <w:tab w:val="left" w:pos="851"/>
        </w:tabs>
      </w:pPr>
      <w:r w:rsidRPr="00A33AFA">
        <w:t>Estudos Preliminares</w:t>
      </w:r>
    </w:p>
    <w:p w14:paraId="0435DE4E" w14:textId="77777777" w:rsidR="00D14553" w:rsidRPr="00A33AFA" w:rsidRDefault="00D14553" w:rsidP="00D14553">
      <w:pPr>
        <w:rPr>
          <w:szCs w:val="20"/>
        </w:rPr>
      </w:pPr>
    </w:p>
    <w:p w14:paraId="219E19EC" w14:textId="5FAE1832" w:rsidR="00D14553" w:rsidRPr="00A33AFA" w:rsidRDefault="00D14553" w:rsidP="00D14553">
      <w:pPr>
        <w:rPr>
          <w:szCs w:val="20"/>
        </w:rPr>
      </w:pPr>
      <w:r w:rsidRPr="00A33AFA">
        <w:rPr>
          <w:szCs w:val="20"/>
        </w:rPr>
        <w:t xml:space="preserve">Serão executados na Etapa 1, conforme descrito no Item 5.3, e aproveitados na Etapa 2, que corresponde à execução do </w:t>
      </w:r>
      <w:r w:rsidRPr="00A33AFA">
        <w:rPr>
          <w:b/>
        </w:rPr>
        <w:t xml:space="preserve">Projeto Básico de Engenharia, contemplando </w:t>
      </w:r>
      <w:r w:rsidRPr="00A33AFA">
        <w:rPr>
          <w:szCs w:val="20"/>
        </w:rPr>
        <w:t>o desenvolvimento de todas as atividades de descrição, dimensionamento, detalhamento e especificação, a ser executado com base na definição da melhor alternativa técnica-econômica, com aproveitamento pleno de elementos como:</w:t>
      </w:r>
    </w:p>
    <w:p w14:paraId="4955466E" w14:textId="77777777" w:rsidR="00D14553" w:rsidRPr="00466B34" w:rsidRDefault="00D14553" w:rsidP="00D14553">
      <w:pPr>
        <w:rPr>
          <w:szCs w:val="20"/>
        </w:rPr>
      </w:pPr>
    </w:p>
    <w:p w14:paraId="677BBFAD" w14:textId="77777777" w:rsidR="00D14553" w:rsidRPr="00466B34" w:rsidRDefault="00D14553" w:rsidP="00170123">
      <w:pPr>
        <w:pStyle w:val="PargrafodaLista"/>
        <w:numPr>
          <w:ilvl w:val="0"/>
          <w:numId w:val="31"/>
        </w:numPr>
        <w:rPr>
          <w:szCs w:val="20"/>
        </w:rPr>
      </w:pPr>
      <w:r w:rsidRPr="00466B34">
        <w:rPr>
          <w:szCs w:val="20"/>
        </w:rPr>
        <w:t>Principais características socioeconômicas;</w:t>
      </w:r>
    </w:p>
    <w:p w14:paraId="5B61E1D8" w14:textId="2484A672" w:rsidR="00D14553" w:rsidRPr="00466B34" w:rsidRDefault="00D14553" w:rsidP="00170123">
      <w:pPr>
        <w:pStyle w:val="PargrafodaLista"/>
        <w:numPr>
          <w:ilvl w:val="0"/>
          <w:numId w:val="31"/>
        </w:numPr>
        <w:rPr>
          <w:szCs w:val="20"/>
        </w:rPr>
      </w:pPr>
      <w:r w:rsidRPr="00466B34">
        <w:rPr>
          <w:szCs w:val="20"/>
        </w:rPr>
        <w:t>Diagnóstico situacional</w:t>
      </w:r>
      <w:r w:rsidR="000961DF" w:rsidRPr="00466B34">
        <w:rPr>
          <w:szCs w:val="20"/>
        </w:rPr>
        <w:t>;</w:t>
      </w:r>
    </w:p>
    <w:p w14:paraId="5521FB73" w14:textId="5A428E12" w:rsidR="00D14553" w:rsidRPr="00466B34" w:rsidRDefault="00D14553" w:rsidP="00170123">
      <w:pPr>
        <w:pStyle w:val="PargrafodaLista"/>
        <w:numPr>
          <w:ilvl w:val="0"/>
          <w:numId w:val="31"/>
        </w:numPr>
        <w:rPr>
          <w:szCs w:val="20"/>
        </w:rPr>
      </w:pPr>
      <w:r w:rsidRPr="00466B34">
        <w:rPr>
          <w:szCs w:val="20"/>
        </w:rPr>
        <w:t>Estudos topográficos</w:t>
      </w:r>
      <w:r w:rsidR="000961DF" w:rsidRPr="00466B34">
        <w:rPr>
          <w:szCs w:val="20"/>
        </w:rPr>
        <w:t>;</w:t>
      </w:r>
    </w:p>
    <w:p w14:paraId="05D227BF" w14:textId="624A83C5" w:rsidR="00AE0BF4" w:rsidRPr="00466B34" w:rsidRDefault="00D14553" w:rsidP="00170123">
      <w:pPr>
        <w:pStyle w:val="PargrafodaLista"/>
        <w:numPr>
          <w:ilvl w:val="0"/>
          <w:numId w:val="31"/>
        </w:numPr>
        <w:rPr>
          <w:szCs w:val="20"/>
        </w:rPr>
      </w:pPr>
      <w:r w:rsidRPr="00466B34">
        <w:rPr>
          <w:szCs w:val="20"/>
        </w:rPr>
        <w:t>Estudos de investigação de solos (sondagens);</w:t>
      </w:r>
    </w:p>
    <w:p w14:paraId="1965818C" w14:textId="77777777" w:rsidR="00D14553" w:rsidRPr="00466B34" w:rsidRDefault="00D14553" w:rsidP="00170123">
      <w:pPr>
        <w:pStyle w:val="PargrafodaLista"/>
        <w:numPr>
          <w:ilvl w:val="0"/>
          <w:numId w:val="31"/>
        </w:numPr>
        <w:rPr>
          <w:szCs w:val="20"/>
        </w:rPr>
      </w:pPr>
      <w:r w:rsidRPr="00466B34">
        <w:rPr>
          <w:szCs w:val="20"/>
        </w:rPr>
        <w:t>Preenchimento de toda a documentação necessária ao processo de obtenção de licenciamento ambiental em todos os níveis da administração pública;</w:t>
      </w:r>
    </w:p>
    <w:p w14:paraId="6A6183EB" w14:textId="37209E3C" w:rsidR="00466B34" w:rsidRPr="00466B34" w:rsidRDefault="00D14553" w:rsidP="00170123">
      <w:pPr>
        <w:pStyle w:val="PargrafodaLista"/>
        <w:numPr>
          <w:ilvl w:val="0"/>
          <w:numId w:val="31"/>
        </w:numPr>
        <w:rPr>
          <w:szCs w:val="20"/>
        </w:rPr>
      </w:pPr>
      <w:r w:rsidRPr="00466B34">
        <w:rPr>
          <w:szCs w:val="20"/>
        </w:rPr>
        <w:t>Identificação das áreas particulares e respectivos detentores da titularidade fundiária</w:t>
      </w:r>
      <w:r w:rsidR="00466B34" w:rsidRPr="00466B34">
        <w:rPr>
          <w:szCs w:val="20"/>
        </w:rPr>
        <w:t>, entre outros.</w:t>
      </w:r>
    </w:p>
    <w:p w14:paraId="18387B79" w14:textId="77777777" w:rsidR="00D14553" w:rsidRPr="00466B34" w:rsidRDefault="00D14553" w:rsidP="00D14553">
      <w:pPr>
        <w:rPr>
          <w:szCs w:val="20"/>
        </w:rPr>
      </w:pPr>
    </w:p>
    <w:p w14:paraId="49E59EBB" w14:textId="77777777" w:rsidR="00D14553" w:rsidRPr="00466B34" w:rsidRDefault="00D14553" w:rsidP="00D14553">
      <w:pPr>
        <w:pStyle w:val="Ttulo4"/>
        <w:tabs>
          <w:tab w:val="left" w:pos="851"/>
        </w:tabs>
      </w:pPr>
      <w:r w:rsidRPr="00466B34">
        <w:t>Concepção do Sistema Proposto</w:t>
      </w:r>
    </w:p>
    <w:p w14:paraId="09075A9B" w14:textId="77777777" w:rsidR="00D14553" w:rsidRPr="00EB342D" w:rsidRDefault="00D14553" w:rsidP="00D14553">
      <w:pPr>
        <w:rPr>
          <w:color w:val="0070C0"/>
          <w:szCs w:val="20"/>
        </w:rPr>
      </w:pPr>
    </w:p>
    <w:p w14:paraId="7A2BAAA5" w14:textId="22C459C8" w:rsidR="00D14553" w:rsidRPr="00466B34" w:rsidRDefault="00D14553" w:rsidP="00D14553">
      <w:pPr>
        <w:rPr>
          <w:szCs w:val="20"/>
        </w:rPr>
      </w:pPr>
      <w:r w:rsidRPr="00466B34">
        <w:rPr>
          <w:szCs w:val="20"/>
        </w:rPr>
        <w:lastRenderedPageBreak/>
        <w:t xml:space="preserve">O projeto deverá descrever todas as etapas do sistema proposto, por localidade integrante deste Termo de Referência, com o detalhamento das unidades projetadas, tudo em conformidade com as </w:t>
      </w:r>
      <w:r w:rsidR="00466B34" w:rsidRPr="00466B34">
        <w:rPr>
          <w:szCs w:val="20"/>
        </w:rPr>
        <w:t xml:space="preserve">normas </w:t>
      </w:r>
      <w:r w:rsidRPr="00466B34">
        <w:rPr>
          <w:szCs w:val="20"/>
        </w:rPr>
        <w:t>técnicas, destacando os seguintes aspectos:</w:t>
      </w:r>
    </w:p>
    <w:p w14:paraId="783E80F0" w14:textId="77777777" w:rsidR="00D14553" w:rsidRPr="00466B34" w:rsidRDefault="00D14553" w:rsidP="00D14553">
      <w:pPr>
        <w:rPr>
          <w:szCs w:val="20"/>
        </w:rPr>
      </w:pPr>
    </w:p>
    <w:p w14:paraId="10E560EA" w14:textId="77777777" w:rsidR="00D14553" w:rsidRPr="00466B34" w:rsidRDefault="00D14553" w:rsidP="00170123">
      <w:pPr>
        <w:pStyle w:val="PargrafodaLista"/>
        <w:numPr>
          <w:ilvl w:val="0"/>
          <w:numId w:val="32"/>
        </w:numPr>
        <w:rPr>
          <w:szCs w:val="20"/>
        </w:rPr>
      </w:pPr>
      <w:r w:rsidRPr="00466B34">
        <w:rPr>
          <w:szCs w:val="20"/>
        </w:rPr>
        <w:t xml:space="preserve">Quantificação, caracterização e análise crítica do sistema existente e respectivas unidades; </w:t>
      </w:r>
    </w:p>
    <w:p w14:paraId="4AC3AFDF" w14:textId="77777777" w:rsidR="00D14553" w:rsidRPr="00466B34" w:rsidRDefault="00D14553" w:rsidP="00170123">
      <w:pPr>
        <w:pStyle w:val="PargrafodaLista"/>
        <w:numPr>
          <w:ilvl w:val="0"/>
          <w:numId w:val="32"/>
        </w:numPr>
        <w:rPr>
          <w:szCs w:val="20"/>
        </w:rPr>
      </w:pPr>
      <w:r w:rsidRPr="00466B34">
        <w:rPr>
          <w:szCs w:val="20"/>
        </w:rPr>
        <w:t>Tipo de tratamento proposto, com definição e descrição em relação ao corpo receptor e legislação ambiental vigente;</w:t>
      </w:r>
    </w:p>
    <w:p w14:paraId="18331D9E" w14:textId="7EAF3A91" w:rsidR="00D14553" w:rsidRPr="00466B34" w:rsidRDefault="00D14553" w:rsidP="00170123">
      <w:pPr>
        <w:pStyle w:val="PargrafodaLista"/>
        <w:numPr>
          <w:ilvl w:val="0"/>
          <w:numId w:val="32"/>
        </w:numPr>
        <w:rPr>
          <w:szCs w:val="20"/>
        </w:rPr>
      </w:pPr>
      <w:r w:rsidRPr="00466B34">
        <w:rPr>
          <w:szCs w:val="20"/>
        </w:rPr>
        <w:t>Estudo técnico, econômico, financeiro e ambiental do sistema proposto, contendo o memorial descritivo, justificativo e de cálculo, o detalhamento gráfico do projeto</w:t>
      </w:r>
      <w:r w:rsidR="00466B34" w:rsidRPr="00466B34">
        <w:rPr>
          <w:szCs w:val="20"/>
        </w:rPr>
        <w:t>;</w:t>
      </w:r>
    </w:p>
    <w:p w14:paraId="7C03F0D7" w14:textId="2366D13A" w:rsidR="00D14553" w:rsidRPr="00466B34" w:rsidRDefault="00D14553" w:rsidP="00170123">
      <w:pPr>
        <w:pStyle w:val="PargrafodaLista"/>
        <w:numPr>
          <w:ilvl w:val="0"/>
          <w:numId w:val="32"/>
        </w:numPr>
        <w:rPr>
          <w:szCs w:val="20"/>
        </w:rPr>
      </w:pPr>
      <w:r w:rsidRPr="00466B34">
        <w:rPr>
          <w:szCs w:val="20"/>
        </w:rPr>
        <w:t>Memoriais descritivos, justificativos e de cálculo do dimensionamento estrutural, com apresentação de planilhas, detalhamento gráfico e desenhos de cada uma das unidades projetadas, incluindo a apresentação das taxas de resistência do terreno e do concreto armado;</w:t>
      </w:r>
    </w:p>
    <w:p w14:paraId="755405C7" w14:textId="77777777" w:rsidR="00D14553" w:rsidRPr="00466B34" w:rsidRDefault="00D14553" w:rsidP="00170123">
      <w:pPr>
        <w:pStyle w:val="PargrafodaLista"/>
        <w:numPr>
          <w:ilvl w:val="0"/>
          <w:numId w:val="32"/>
        </w:numPr>
        <w:rPr>
          <w:szCs w:val="20"/>
        </w:rPr>
      </w:pPr>
      <w:r w:rsidRPr="00466B34">
        <w:rPr>
          <w:szCs w:val="20"/>
        </w:rPr>
        <w:t>Os desenhos deverão ser apresentados em escalas apropriadas e devidamente identificados, na quantidade necessária, nos formatos A1 ou A3, de acordo com o tamanho da edificação e/ou sistema, para a perfeita compreensão e execução da obra, e elaborados em meio digital de acordo com o conjunto de normas e especificações da CODEVASF;</w:t>
      </w:r>
    </w:p>
    <w:p w14:paraId="34C584DB" w14:textId="77777777" w:rsidR="00D14553" w:rsidRPr="00466B34" w:rsidRDefault="00D14553" w:rsidP="00170123">
      <w:pPr>
        <w:pStyle w:val="PargrafodaLista"/>
        <w:numPr>
          <w:ilvl w:val="0"/>
          <w:numId w:val="32"/>
        </w:numPr>
        <w:rPr>
          <w:szCs w:val="20"/>
        </w:rPr>
      </w:pPr>
      <w:r w:rsidRPr="00466B34">
        <w:rPr>
          <w:szCs w:val="20"/>
        </w:rPr>
        <w:t>Ficha técnica do projeto;</w:t>
      </w:r>
    </w:p>
    <w:p w14:paraId="35E2D7B5" w14:textId="77777777" w:rsidR="00D14553" w:rsidRPr="00A97B47" w:rsidRDefault="00D14553" w:rsidP="00D14553">
      <w:pPr>
        <w:pStyle w:val="Ttulo4"/>
        <w:numPr>
          <w:ilvl w:val="0"/>
          <w:numId w:val="0"/>
        </w:numPr>
        <w:tabs>
          <w:tab w:val="left" w:pos="851"/>
        </w:tabs>
      </w:pPr>
    </w:p>
    <w:p w14:paraId="5A7A14BE" w14:textId="77777777" w:rsidR="00D14553" w:rsidRPr="00A97B47" w:rsidRDefault="00D14553" w:rsidP="00D14553">
      <w:pPr>
        <w:pStyle w:val="Ttulo4"/>
        <w:tabs>
          <w:tab w:val="left" w:pos="851"/>
        </w:tabs>
      </w:pPr>
      <w:r w:rsidRPr="00A97B47">
        <w:t>Quantitativos e Orçamentos dos Projetos</w:t>
      </w:r>
    </w:p>
    <w:p w14:paraId="187A9CA2" w14:textId="77777777" w:rsidR="00D14553" w:rsidRPr="00A97B47" w:rsidRDefault="00D14553" w:rsidP="00D14553">
      <w:pPr>
        <w:rPr>
          <w:szCs w:val="20"/>
          <w:u w:val="single"/>
        </w:rPr>
      </w:pPr>
    </w:p>
    <w:p w14:paraId="32D7C400" w14:textId="0F5865D4" w:rsidR="00D14553" w:rsidRPr="00A97B47" w:rsidRDefault="00D14553" w:rsidP="00D14553">
      <w:pPr>
        <w:rPr>
          <w:szCs w:val="20"/>
        </w:rPr>
      </w:pPr>
      <w:r w:rsidRPr="00A97B47">
        <w:rPr>
          <w:szCs w:val="20"/>
        </w:rPr>
        <w:t xml:space="preserve">Os quantitativos e orçamentos dos projetos deverão ser desenvolvidos para </w:t>
      </w:r>
      <w:r w:rsidR="00466B34" w:rsidRPr="00A97B47">
        <w:rPr>
          <w:szCs w:val="20"/>
        </w:rPr>
        <w:t>a</w:t>
      </w:r>
      <w:r w:rsidRPr="00A97B47">
        <w:rPr>
          <w:szCs w:val="20"/>
        </w:rPr>
        <w:t xml:space="preserve"> localidade objeto deste Termo de Referência, e deverá estar em conformidade com os procedimentos para elaboração de planilha da CODEVASF, com utilização de software específico, a critério desta, assegurada a disponibilização deste por parte da contratant</w:t>
      </w:r>
      <w:r w:rsidR="00466B34" w:rsidRPr="00A97B47">
        <w:rPr>
          <w:szCs w:val="20"/>
        </w:rPr>
        <w:t>e</w:t>
      </w:r>
      <w:r w:rsidRPr="00A97B47">
        <w:rPr>
          <w:szCs w:val="20"/>
        </w:rPr>
        <w:t>.</w:t>
      </w:r>
    </w:p>
    <w:p w14:paraId="1A8702FA" w14:textId="77777777" w:rsidR="00D14553" w:rsidRPr="00A97B47" w:rsidRDefault="00D14553" w:rsidP="00D14553">
      <w:pPr>
        <w:rPr>
          <w:szCs w:val="20"/>
          <w:u w:val="single"/>
        </w:rPr>
      </w:pPr>
    </w:p>
    <w:p w14:paraId="4889F588" w14:textId="77777777" w:rsidR="00D14553" w:rsidRPr="00A97B47" w:rsidRDefault="00D14553" w:rsidP="00170123">
      <w:pPr>
        <w:pStyle w:val="PargrafodaLista"/>
        <w:numPr>
          <w:ilvl w:val="0"/>
          <w:numId w:val="33"/>
        </w:numPr>
        <w:rPr>
          <w:szCs w:val="20"/>
        </w:rPr>
      </w:pPr>
      <w:r w:rsidRPr="00A97B47">
        <w:rPr>
          <w:szCs w:val="20"/>
        </w:rPr>
        <w:t>Os quantitativos deverão ser fiéis aos serviços e insumos propostos no projeto concebido, definidos por unidade integrante dos sistemas e com base em memoriais de cálculos devidamente justificados e apresentados de forma clara e inquestionável;</w:t>
      </w:r>
    </w:p>
    <w:p w14:paraId="6F9D2B89" w14:textId="77777777" w:rsidR="00D14553" w:rsidRPr="00A97B47" w:rsidRDefault="00D14553" w:rsidP="00170123">
      <w:pPr>
        <w:pStyle w:val="PargrafodaLista"/>
        <w:numPr>
          <w:ilvl w:val="0"/>
          <w:numId w:val="33"/>
        </w:numPr>
        <w:rPr>
          <w:szCs w:val="20"/>
        </w:rPr>
      </w:pPr>
      <w:r w:rsidRPr="00A97B47">
        <w:rPr>
          <w:szCs w:val="20"/>
        </w:rPr>
        <w:t>Os orçamentos deverão conter as composições de custo, e a confecção de um anexo apresentando a relação de fornecedores consultados, com referência de nome, endereço, indicação do preço e data de consulta, inclusive contendo a regulamentação dos serviços.</w:t>
      </w:r>
    </w:p>
    <w:p w14:paraId="7B9C0B65" w14:textId="2731BC86" w:rsidR="00D14553" w:rsidRPr="00A97B47" w:rsidRDefault="00D14553" w:rsidP="00170123">
      <w:pPr>
        <w:pStyle w:val="PargrafodaLista"/>
        <w:numPr>
          <w:ilvl w:val="0"/>
          <w:numId w:val="33"/>
        </w:numPr>
        <w:rPr>
          <w:szCs w:val="20"/>
        </w:rPr>
      </w:pPr>
      <w:r w:rsidRPr="00A97B47">
        <w:rPr>
          <w:szCs w:val="20"/>
        </w:rPr>
        <w:t xml:space="preserve">Para os insumos de maior representatividade financeira, deverá ser apresentada cópia de documento comprobatório de coleta de preços acompanhados das composições de custo e das especificações para </w:t>
      </w:r>
      <w:r w:rsidR="00466B34" w:rsidRPr="00A97B47">
        <w:rPr>
          <w:szCs w:val="20"/>
        </w:rPr>
        <w:t>o item em</w:t>
      </w:r>
      <w:r w:rsidRPr="00A97B47">
        <w:rPr>
          <w:szCs w:val="20"/>
        </w:rPr>
        <w:t xml:space="preserve"> específicos.</w:t>
      </w:r>
    </w:p>
    <w:p w14:paraId="2C6E1FCC" w14:textId="398FB881" w:rsidR="00D14553" w:rsidRPr="00A97B47" w:rsidRDefault="00D14553" w:rsidP="00170123">
      <w:pPr>
        <w:pStyle w:val="PargrafodaLista"/>
        <w:numPr>
          <w:ilvl w:val="0"/>
          <w:numId w:val="33"/>
        </w:numPr>
        <w:rPr>
          <w:szCs w:val="20"/>
        </w:rPr>
      </w:pPr>
      <w:r w:rsidRPr="00A97B47">
        <w:rPr>
          <w:szCs w:val="20"/>
        </w:rPr>
        <w:t>A folha resumo de orçamento deverá conter, além dos custos unitários dos serviços, necessários à viabilização do empreendimento.</w:t>
      </w:r>
    </w:p>
    <w:p w14:paraId="17C6A390" w14:textId="77777777" w:rsidR="00D14553" w:rsidRPr="00A97B47" w:rsidRDefault="00D14553" w:rsidP="00D14553">
      <w:pPr>
        <w:rPr>
          <w:szCs w:val="20"/>
        </w:rPr>
      </w:pPr>
    </w:p>
    <w:p w14:paraId="3A7D859B" w14:textId="5770B509" w:rsidR="00D14553" w:rsidRPr="00A97B47" w:rsidRDefault="00D14553" w:rsidP="00D14553">
      <w:pPr>
        <w:pStyle w:val="Ttulo4"/>
        <w:tabs>
          <w:tab w:val="left" w:pos="851"/>
        </w:tabs>
      </w:pPr>
      <w:r w:rsidRPr="00A97B47">
        <w:t>Manual de manutenção</w:t>
      </w:r>
    </w:p>
    <w:p w14:paraId="7C7B7148" w14:textId="77777777" w:rsidR="00D14553" w:rsidRPr="00A97B47" w:rsidRDefault="00D14553" w:rsidP="00D14553">
      <w:pPr>
        <w:rPr>
          <w:szCs w:val="20"/>
        </w:rPr>
      </w:pPr>
    </w:p>
    <w:p w14:paraId="26B5DF87" w14:textId="6FC8E1B9" w:rsidR="00D14553" w:rsidRPr="00A97B47" w:rsidRDefault="00D14553" w:rsidP="00D14553">
      <w:pPr>
        <w:rPr>
          <w:szCs w:val="20"/>
        </w:rPr>
      </w:pPr>
      <w:r w:rsidRPr="00A97B47">
        <w:rPr>
          <w:szCs w:val="20"/>
        </w:rPr>
        <w:t xml:space="preserve">Deverá ser objetivo e elucidativo, de fácil compreensão, </w:t>
      </w:r>
      <w:r w:rsidRPr="00A97B47">
        <w:t xml:space="preserve">desenvolvido para </w:t>
      </w:r>
      <w:r w:rsidR="00A97B47" w:rsidRPr="00A97B47">
        <w:t>a</w:t>
      </w:r>
      <w:r w:rsidRPr="00A97B47">
        <w:t xml:space="preserve"> localidade objeto destes Termos de Referência, devendo abordar minimamente os seguintes aspectos</w:t>
      </w:r>
      <w:r w:rsidRPr="00A97B47">
        <w:rPr>
          <w:szCs w:val="20"/>
        </w:rPr>
        <w:t>:</w:t>
      </w:r>
    </w:p>
    <w:p w14:paraId="2A4D0800" w14:textId="77777777" w:rsidR="00D14553" w:rsidRPr="00A97B47" w:rsidRDefault="00D14553" w:rsidP="00D14553">
      <w:pPr>
        <w:rPr>
          <w:szCs w:val="20"/>
        </w:rPr>
      </w:pPr>
    </w:p>
    <w:p w14:paraId="4D31A124" w14:textId="77777777" w:rsidR="00D14553" w:rsidRPr="00A97B47" w:rsidRDefault="00D14553" w:rsidP="00170123">
      <w:pPr>
        <w:pStyle w:val="PargrafodaLista"/>
        <w:numPr>
          <w:ilvl w:val="0"/>
          <w:numId w:val="34"/>
        </w:numPr>
        <w:rPr>
          <w:szCs w:val="20"/>
        </w:rPr>
      </w:pPr>
      <w:r w:rsidRPr="00A97B47">
        <w:rPr>
          <w:szCs w:val="20"/>
        </w:rPr>
        <w:t>Diagrama de decisão e de procedimentos dos processos operacionais nas situações normais e emergenciais;</w:t>
      </w:r>
    </w:p>
    <w:p w14:paraId="03FFBC72" w14:textId="08886A0D" w:rsidR="00D14553" w:rsidRPr="00A97B47" w:rsidRDefault="00D14553" w:rsidP="00170123">
      <w:pPr>
        <w:pStyle w:val="PargrafodaLista"/>
        <w:numPr>
          <w:ilvl w:val="0"/>
          <w:numId w:val="34"/>
        </w:numPr>
        <w:rPr>
          <w:szCs w:val="20"/>
        </w:rPr>
      </w:pPr>
      <w:r w:rsidRPr="00A97B47">
        <w:rPr>
          <w:szCs w:val="20"/>
        </w:rPr>
        <w:t>Procedimentos para manutenção preventiva;</w:t>
      </w:r>
    </w:p>
    <w:p w14:paraId="04ED1724" w14:textId="7459214D" w:rsidR="00D14553" w:rsidRPr="00A97B47" w:rsidRDefault="00D14553" w:rsidP="00170123">
      <w:pPr>
        <w:pStyle w:val="PargrafodaLista"/>
        <w:numPr>
          <w:ilvl w:val="0"/>
          <w:numId w:val="34"/>
        </w:numPr>
        <w:rPr>
          <w:szCs w:val="20"/>
        </w:rPr>
      </w:pPr>
      <w:r w:rsidRPr="00A97B47">
        <w:rPr>
          <w:szCs w:val="20"/>
        </w:rPr>
        <w:t>Procedimentos para manutenção corretiva;</w:t>
      </w:r>
    </w:p>
    <w:p w14:paraId="1B23935A" w14:textId="77777777" w:rsidR="00D14553" w:rsidRPr="00A97B47" w:rsidRDefault="00D14553" w:rsidP="00D14553">
      <w:pPr>
        <w:rPr>
          <w:szCs w:val="20"/>
        </w:rPr>
      </w:pPr>
    </w:p>
    <w:p w14:paraId="3ED8B704" w14:textId="77777777" w:rsidR="00D14553" w:rsidRPr="00A97B47" w:rsidRDefault="00D14553" w:rsidP="00D14553">
      <w:pPr>
        <w:pStyle w:val="Ttulo2"/>
        <w:tabs>
          <w:tab w:val="left" w:pos="0"/>
          <w:tab w:val="left" w:pos="567"/>
        </w:tabs>
        <w:ind w:left="0" w:firstLine="0"/>
      </w:pPr>
      <w:r w:rsidRPr="00A97B47">
        <w:t>A concepção geral das estruturas, obras civis e outros deverá estar fundamentada no princípio da simplicidade e da operacionalidade.</w:t>
      </w:r>
    </w:p>
    <w:p w14:paraId="1AF1EDB2" w14:textId="77777777" w:rsidR="00D14553" w:rsidRPr="00A97B47" w:rsidRDefault="00D14553" w:rsidP="00D14553">
      <w:pPr>
        <w:rPr>
          <w:szCs w:val="20"/>
        </w:rPr>
      </w:pPr>
    </w:p>
    <w:p w14:paraId="4E3885F4" w14:textId="77777777" w:rsidR="00D14553" w:rsidRPr="00A97B47" w:rsidRDefault="00D14553" w:rsidP="00D14553">
      <w:pPr>
        <w:pStyle w:val="Ttulo2"/>
        <w:tabs>
          <w:tab w:val="left" w:pos="0"/>
          <w:tab w:val="left" w:pos="567"/>
        </w:tabs>
        <w:ind w:left="0" w:firstLine="0"/>
      </w:pPr>
      <w:r w:rsidRPr="00A97B47">
        <w:t>As definições devem ser baseadas em comparações de alternativas, maximizando o uso das condições naturais locais, bem como das disponibilidades de materiais de construção e da preservação ambiental.</w:t>
      </w:r>
    </w:p>
    <w:p w14:paraId="6977B5A2" w14:textId="77777777" w:rsidR="00D14553" w:rsidRPr="00EB342D" w:rsidRDefault="00D14553" w:rsidP="00D14553"/>
    <w:p w14:paraId="307FF972" w14:textId="77777777" w:rsidR="00D14553" w:rsidRPr="00EB342D" w:rsidRDefault="00D14553" w:rsidP="00ED1DFE"/>
    <w:p w14:paraId="38914BFA" w14:textId="77777777" w:rsidR="006E253F" w:rsidRPr="00EB342D" w:rsidRDefault="006E253F" w:rsidP="007A18DB">
      <w:pPr>
        <w:pStyle w:val="Ttulo1"/>
      </w:pPr>
      <w:bookmarkStart w:id="9" w:name="_Toc79737333"/>
      <w:r w:rsidRPr="00EB342D">
        <w:t>CONDIÇÕES DE PARTICIPAÇÃO</w:t>
      </w:r>
      <w:bookmarkEnd w:id="9"/>
    </w:p>
    <w:p w14:paraId="391C8D30" w14:textId="77777777" w:rsidR="006E253F" w:rsidRPr="00EB342D" w:rsidRDefault="006E253F" w:rsidP="006E253F">
      <w:pPr>
        <w:rPr>
          <w:szCs w:val="20"/>
        </w:rPr>
      </w:pPr>
    </w:p>
    <w:p w14:paraId="17613C56" w14:textId="35D7B359" w:rsidR="00557C61" w:rsidRPr="00EB342D" w:rsidRDefault="00D52EFE" w:rsidP="00E031BE">
      <w:pPr>
        <w:pStyle w:val="Ttulo2"/>
        <w:ind w:left="0" w:firstLine="0"/>
      </w:pPr>
      <w:bookmarkStart w:id="10" w:name="_Ref449450707"/>
      <w:r w:rsidRPr="00EB342D">
        <w:lastRenderedPageBreak/>
        <w:t xml:space="preserve">Poderão participar da presente licitação empresas do ramo pertinente e compatível com o objeto desta </w:t>
      </w:r>
      <w:r w:rsidRPr="00A97B47">
        <w:t xml:space="preserve">licitação, </w:t>
      </w:r>
      <w:r w:rsidR="001D3E4E" w:rsidRPr="00A97B47">
        <w:t>individuais</w:t>
      </w:r>
      <w:r w:rsidRPr="00A97B47">
        <w:t>,</w:t>
      </w:r>
      <w:r w:rsidR="005F6AC8" w:rsidRPr="00A97B47">
        <w:t xml:space="preserve"> </w:t>
      </w:r>
      <w:r w:rsidRPr="00A97B47">
        <w:t xml:space="preserve">que atendam </w:t>
      </w:r>
      <w:r w:rsidR="00625B03" w:rsidRPr="00A97B47">
        <w:t>às</w:t>
      </w:r>
      <w:r w:rsidRPr="00A97B47">
        <w:t xml:space="preserve"> exigências do </w:t>
      </w:r>
      <w:r w:rsidR="00ED305F" w:rsidRPr="00A97B47">
        <w:t>TR</w:t>
      </w:r>
      <w:r w:rsidRPr="00A97B47">
        <w:t xml:space="preserve"> e seus anexos.</w:t>
      </w:r>
    </w:p>
    <w:p w14:paraId="0854772D" w14:textId="77777777" w:rsidR="00D52EFE" w:rsidRPr="00A266DB" w:rsidRDefault="00D52EFE" w:rsidP="00D52EFE"/>
    <w:p w14:paraId="2B6CBB36" w14:textId="77777777" w:rsidR="0001193D" w:rsidRPr="00A266DB" w:rsidRDefault="0001193D" w:rsidP="00673BC3">
      <w:pPr>
        <w:pStyle w:val="Ttulo2"/>
        <w:ind w:left="0" w:firstLine="0"/>
        <w:rPr>
          <w:b/>
        </w:rPr>
      </w:pPr>
      <w:bookmarkStart w:id="11" w:name="_Ref441152334"/>
      <w:bookmarkEnd w:id="10"/>
      <w:r w:rsidRPr="00A266DB">
        <w:rPr>
          <w:b/>
        </w:rPr>
        <w:t>CONSÓRCIO</w:t>
      </w:r>
    </w:p>
    <w:p w14:paraId="737128F3" w14:textId="77777777" w:rsidR="009C7989" w:rsidRPr="00A266DB" w:rsidRDefault="009C7989" w:rsidP="00A97B47"/>
    <w:p w14:paraId="573CD64E" w14:textId="77777777" w:rsidR="009C7989" w:rsidRPr="00A266DB" w:rsidRDefault="009C7989" w:rsidP="009C7989">
      <w:pPr>
        <w:pStyle w:val="Ttulo3"/>
        <w:numPr>
          <w:ilvl w:val="0"/>
          <w:numId w:val="0"/>
        </w:numPr>
        <w:ind w:left="709"/>
      </w:pPr>
      <w:r w:rsidRPr="00A266DB">
        <w:t xml:space="preserve">6.2.1. </w:t>
      </w:r>
      <w:r w:rsidRPr="00A266DB">
        <w:rPr>
          <w:b/>
        </w:rPr>
        <w:t xml:space="preserve">Não será permitida a participação de consórcio. </w:t>
      </w:r>
    </w:p>
    <w:p w14:paraId="53F65B0E" w14:textId="77777777" w:rsidR="009C7989" w:rsidRPr="00A266DB" w:rsidRDefault="009C7989" w:rsidP="009C7989"/>
    <w:p w14:paraId="5D5FADA7" w14:textId="77777777" w:rsidR="00A61E80" w:rsidRPr="00A266DB" w:rsidRDefault="00A61E80" w:rsidP="00673BC3">
      <w:pPr>
        <w:pStyle w:val="Ttulo2"/>
        <w:ind w:left="0" w:firstLine="0"/>
        <w:rPr>
          <w:b/>
        </w:rPr>
      </w:pPr>
      <w:bookmarkStart w:id="12" w:name="_Ref455652949"/>
      <w:r w:rsidRPr="00A266DB">
        <w:rPr>
          <w:b/>
        </w:rPr>
        <w:t>SUBCONTRATAÇÃO</w:t>
      </w:r>
      <w:bookmarkEnd w:id="11"/>
      <w:bookmarkEnd w:id="12"/>
    </w:p>
    <w:p w14:paraId="3A95BF94" w14:textId="77777777" w:rsidR="00A61E80" w:rsidRPr="00A266DB" w:rsidRDefault="00A61E80" w:rsidP="00A61E80">
      <w:pPr>
        <w:rPr>
          <w:szCs w:val="20"/>
        </w:rPr>
      </w:pPr>
    </w:p>
    <w:p w14:paraId="359DAF17" w14:textId="77777777" w:rsidR="002A55C8" w:rsidRPr="00A266DB" w:rsidRDefault="002A55C8" w:rsidP="002A55C8">
      <w:r w:rsidRPr="00A266DB">
        <w:t>6.3.1. Não será permitida a subcontratação total ou parcial dos serviços objeto deste Termo de Referência.</w:t>
      </w:r>
    </w:p>
    <w:p w14:paraId="7D52CB8F" w14:textId="77777777" w:rsidR="002A55C8" w:rsidRPr="00A266DB" w:rsidRDefault="002A55C8" w:rsidP="002A55C8">
      <w:pPr>
        <w:rPr>
          <w:szCs w:val="20"/>
        </w:rPr>
      </w:pPr>
    </w:p>
    <w:p w14:paraId="42DC074C" w14:textId="77777777" w:rsidR="005B2B2E" w:rsidRPr="00A266DB" w:rsidRDefault="005B2B2E" w:rsidP="00673BC3">
      <w:pPr>
        <w:pStyle w:val="Ttulo2"/>
        <w:ind w:left="0" w:firstLine="0"/>
        <w:rPr>
          <w:b/>
        </w:rPr>
      </w:pPr>
      <w:r w:rsidRPr="00A266DB">
        <w:rPr>
          <w:b/>
        </w:rPr>
        <w:t>VISITA AO LOCAL D</w:t>
      </w:r>
      <w:r w:rsidR="00A3505B" w:rsidRPr="00A266DB">
        <w:rPr>
          <w:b/>
        </w:rPr>
        <w:t>OS SERVIÇOS</w:t>
      </w:r>
    </w:p>
    <w:p w14:paraId="0E10D03F" w14:textId="77777777" w:rsidR="005B2B2E" w:rsidRPr="00A266DB" w:rsidRDefault="005B2B2E" w:rsidP="005B2B2E">
      <w:pPr>
        <w:rPr>
          <w:szCs w:val="20"/>
        </w:rPr>
      </w:pPr>
    </w:p>
    <w:p w14:paraId="3611A800" w14:textId="77777777" w:rsidR="005B2B2E" w:rsidRPr="00EB342D" w:rsidRDefault="005B2B2E" w:rsidP="002A55C8">
      <w:pPr>
        <w:pStyle w:val="Ttulo3"/>
        <w:ind w:left="0" w:firstLine="11"/>
      </w:pPr>
      <w:r w:rsidRPr="00A266DB">
        <w:t xml:space="preserve">A visita aos locais de prestação dos serviços </w:t>
      </w:r>
      <w:r w:rsidRPr="00A266DB">
        <w:rPr>
          <w:b/>
          <w:u w:val="single"/>
        </w:rPr>
        <w:t>NÃO será obrigatória</w:t>
      </w:r>
      <w:r w:rsidR="007548ED" w:rsidRPr="00A266DB">
        <w:t>, porém, recomenda-se ao</w:t>
      </w:r>
      <w:r w:rsidRPr="00A266DB">
        <w:t xml:space="preserve">s licitantes que seja realizada a visita aos locais onde serão executados os serviços e suas circunvizinhanças, por intermédio de seu representante legal ou responsável técnico, para tomar pleno conhecimento das condições e peculiaridades inerentes à natureza dos trabalhos a serem executados, avaliando os problemas futuros de modo que os custos propostos cubram </w:t>
      </w:r>
      <w:r w:rsidRPr="00EB342D">
        <w:t xml:space="preserve">quaisquer dificuldades decorrentes de sua execução, e </w:t>
      </w:r>
      <w:r w:rsidR="00FF238B" w:rsidRPr="00EB342D">
        <w:t xml:space="preserve">para </w:t>
      </w:r>
      <w:r w:rsidRPr="00EB342D">
        <w:t>obter, sob sua exclusiva responsabilidade, todas as informações que possam ser necessárias para a elaboração da proposta e execução do contrato.</w:t>
      </w:r>
    </w:p>
    <w:p w14:paraId="5E66DACB" w14:textId="77777777" w:rsidR="006E1563" w:rsidRPr="00EB342D" w:rsidRDefault="006E1563" w:rsidP="006E1563"/>
    <w:p w14:paraId="10CF29BE" w14:textId="77777777" w:rsidR="00874FDF" w:rsidRPr="00EB342D" w:rsidRDefault="00874FDF" w:rsidP="006E1563"/>
    <w:p w14:paraId="76811B89" w14:textId="02FF32D6" w:rsidR="005B2B2E" w:rsidRPr="00EB342D" w:rsidRDefault="007548ED" w:rsidP="002A55C8">
      <w:pPr>
        <w:pStyle w:val="Ttulo3"/>
        <w:ind w:left="0" w:firstLine="0"/>
      </w:pPr>
      <w:r w:rsidRPr="00EB342D">
        <w:t>É de inteira responsabilidade do</w:t>
      </w:r>
      <w:r w:rsidR="005B2B2E" w:rsidRPr="00EB342D">
        <w:t xml:space="preserve"> licitante a verificação "in loco" das dificuldades e dimensionamento dos dados necessários à apresentação da Proposta. A não verificação dessas dificuldades não poderá ser </w:t>
      </w:r>
      <w:r w:rsidR="00625B03">
        <w:t>in</w:t>
      </w:r>
      <w:r w:rsidR="005B2B2E" w:rsidRPr="00EB342D">
        <w:t>vocada no desenrolar dos trabalhos como fonte de alteração dos termos contratuais estabelecidos.</w:t>
      </w:r>
    </w:p>
    <w:p w14:paraId="520A5BD7" w14:textId="77777777" w:rsidR="005B2B2E" w:rsidRPr="00EB342D" w:rsidRDefault="005B2B2E" w:rsidP="00984B64">
      <w:pPr>
        <w:pStyle w:val="Ttulo2"/>
        <w:numPr>
          <w:ilvl w:val="0"/>
          <w:numId w:val="0"/>
        </w:numPr>
      </w:pPr>
    </w:p>
    <w:p w14:paraId="727237B8" w14:textId="77777777" w:rsidR="005B2B2E" w:rsidRPr="00EB342D" w:rsidRDefault="005B2B2E" w:rsidP="002A55C8">
      <w:pPr>
        <w:pStyle w:val="Ttulo3"/>
        <w:ind w:left="0" w:firstLine="11"/>
      </w:pPr>
      <w:r w:rsidRPr="00EB342D">
        <w:t xml:space="preserve">Os custos de visita aos locais </w:t>
      </w:r>
      <w:r w:rsidR="00A3505B" w:rsidRPr="00EB342D">
        <w:t xml:space="preserve">dos </w:t>
      </w:r>
      <w:r w:rsidRPr="00EB342D">
        <w:t>serviços correrão por</w:t>
      </w:r>
      <w:r w:rsidR="00C35FEA" w:rsidRPr="00EB342D">
        <w:t xml:space="preserve"> </w:t>
      </w:r>
      <w:r w:rsidRPr="00EB342D">
        <w:t xml:space="preserve">exclusiva </w:t>
      </w:r>
      <w:r w:rsidR="006978C8" w:rsidRPr="00EB342D">
        <w:t xml:space="preserve">conta </w:t>
      </w:r>
      <w:r w:rsidR="007548ED" w:rsidRPr="00EB342D">
        <w:t>do</w:t>
      </w:r>
      <w:r w:rsidRPr="00EB342D">
        <w:t xml:space="preserve"> licitante.</w:t>
      </w:r>
    </w:p>
    <w:p w14:paraId="22D08E46" w14:textId="77777777" w:rsidR="005B2B2E" w:rsidRPr="00EB342D" w:rsidRDefault="005B2B2E" w:rsidP="00984B64">
      <w:pPr>
        <w:pStyle w:val="Ttulo2"/>
        <w:numPr>
          <w:ilvl w:val="0"/>
          <w:numId w:val="0"/>
        </w:numPr>
      </w:pPr>
    </w:p>
    <w:p w14:paraId="35EED3CB" w14:textId="661D3CA8" w:rsidR="00611D5E" w:rsidRPr="00EB342D" w:rsidRDefault="005B2B2E" w:rsidP="002A55C8">
      <w:pPr>
        <w:pStyle w:val="Ttulo3"/>
        <w:ind w:left="0" w:firstLine="11"/>
        <w:rPr>
          <w:color w:val="0070C0"/>
        </w:rPr>
      </w:pPr>
      <w:r w:rsidRPr="00EB342D">
        <w:t>Em caso de dúvidas sobre a visi</w:t>
      </w:r>
      <w:r w:rsidR="00CA35AF" w:rsidRPr="00EB342D">
        <w:t>ta ao local onde serão executado</w:t>
      </w:r>
      <w:r w:rsidRPr="00EB342D">
        <w:t xml:space="preserve">s </w:t>
      </w:r>
      <w:r w:rsidR="00A3505B" w:rsidRPr="00EB342D">
        <w:t xml:space="preserve">os </w:t>
      </w:r>
      <w:r w:rsidR="007548ED" w:rsidRPr="00EB342D">
        <w:t>serviços</w:t>
      </w:r>
      <w:r w:rsidR="00CA35AF" w:rsidRPr="00EB342D">
        <w:t>,</w:t>
      </w:r>
      <w:r w:rsidR="007548ED" w:rsidRPr="00EB342D">
        <w:t xml:space="preserve"> o</w:t>
      </w:r>
      <w:r w:rsidRPr="00EB342D">
        <w:t xml:space="preserve">s licitantes deverão contatar com a Gerência Regional de </w:t>
      </w:r>
      <w:r w:rsidR="00A97B47">
        <w:t xml:space="preserve">Infraestrutura -5ªGRD </w:t>
      </w:r>
      <w:r w:rsidRPr="00EB342D">
        <w:t xml:space="preserve">da </w:t>
      </w:r>
      <w:r w:rsidR="00773508" w:rsidRPr="00EB342D">
        <w:t>Codevasf</w:t>
      </w:r>
      <w:r w:rsidRPr="00EB342D">
        <w:t>, em</w:t>
      </w:r>
      <w:r w:rsidR="00A97B47">
        <w:t xml:space="preserve"> Penedo/AL</w:t>
      </w:r>
      <w:r w:rsidRPr="00EB342D">
        <w:t xml:space="preserve"> nos telefones: (</w:t>
      </w:r>
      <w:r w:rsidR="00A97B47">
        <w:t>82</w:t>
      </w:r>
      <w:r w:rsidRPr="00EB342D">
        <w:t>)</w:t>
      </w:r>
      <w:r w:rsidR="00A97B47">
        <w:t xml:space="preserve"> 3551-9463 ou 3551-9420</w:t>
      </w:r>
      <w:r w:rsidRPr="00EB342D">
        <w:t>.</w:t>
      </w:r>
    </w:p>
    <w:p w14:paraId="263FEDB6" w14:textId="77777777" w:rsidR="005B2B2E" w:rsidRPr="00EB342D" w:rsidRDefault="005B2B2E" w:rsidP="00984B64">
      <w:pPr>
        <w:pStyle w:val="Ttulo2"/>
        <w:numPr>
          <w:ilvl w:val="0"/>
          <w:numId w:val="0"/>
        </w:numPr>
      </w:pPr>
    </w:p>
    <w:p w14:paraId="77BA4101" w14:textId="77777777" w:rsidR="006978C8" w:rsidRPr="00A266DB" w:rsidRDefault="006978C8" w:rsidP="006978C8">
      <w:pPr>
        <w:pStyle w:val="Ttulo3"/>
        <w:ind w:left="0" w:firstLine="11"/>
      </w:pPr>
      <w:bookmarkStart w:id="13" w:name="_Ref441155895"/>
      <w:r w:rsidRPr="00A266DB">
        <w:t xml:space="preserve">A declaração de que conhece o local onde serão executados os serviços e suas circunvizinhanças será obrigatoriamente emitida pela empresa licitante (Modelo de Declaração – </w:t>
      </w:r>
      <w:r w:rsidR="00170123" w:rsidRPr="00A266DB">
        <w:fldChar w:fldCharType="begin"/>
      </w:r>
      <w:r w:rsidR="00170123" w:rsidRPr="00A266DB">
        <w:instrText xml:space="preserve"> REF _Ref450205804 \h  \* MERGEFORMAT </w:instrText>
      </w:r>
      <w:r w:rsidR="00170123" w:rsidRPr="00A266DB">
        <w:fldChar w:fldCharType="separate"/>
      </w:r>
      <w:r w:rsidR="009B3B3F" w:rsidRPr="00A266DB">
        <w:t xml:space="preserve">Anexo </w:t>
      </w:r>
      <w:r w:rsidR="009B3B3F" w:rsidRPr="00A266DB">
        <w:rPr>
          <w:noProof/>
        </w:rPr>
        <w:t>II</w:t>
      </w:r>
      <w:r w:rsidR="00170123" w:rsidRPr="00A266DB">
        <w:fldChar w:fldCharType="end"/>
      </w:r>
      <w:r w:rsidRPr="00A266DB">
        <w:t xml:space="preserve"> deste TR), através dos seus prepostos.</w:t>
      </w:r>
      <w:bookmarkEnd w:id="13"/>
    </w:p>
    <w:p w14:paraId="3F5CBD92" w14:textId="77777777" w:rsidR="00C51CED" w:rsidRPr="00EB342D" w:rsidRDefault="00C51CED" w:rsidP="00C51CED"/>
    <w:p w14:paraId="63E16DC4" w14:textId="77777777" w:rsidR="00E5560C" w:rsidRPr="00EB342D" w:rsidRDefault="00E5560C" w:rsidP="007A18DB">
      <w:pPr>
        <w:pStyle w:val="Ttulo1"/>
      </w:pPr>
      <w:bookmarkStart w:id="14" w:name="_Toc79737334"/>
      <w:r w:rsidRPr="00EB342D">
        <w:t>PROPOSTA</w:t>
      </w:r>
      <w:bookmarkEnd w:id="14"/>
      <w:r w:rsidRPr="00EB342D">
        <w:t xml:space="preserve"> </w:t>
      </w:r>
    </w:p>
    <w:p w14:paraId="5A3CEF56" w14:textId="77777777" w:rsidR="00E5560C" w:rsidRPr="00EB342D" w:rsidRDefault="00E5560C" w:rsidP="00E5560C">
      <w:pPr>
        <w:rPr>
          <w:szCs w:val="20"/>
        </w:rPr>
      </w:pPr>
    </w:p>
    <w:p w14:paraId="6EB6AF19" w14:textId="2B7BDF27" w:rsidR="00E5560C" w:rsidRPr="00EB342D" w:rsidRDefault="00E5560C" w:rsidP="009F259F">
      <w:pPr>
        <w:pStyle w:val="Ttulo2"/>
        <w:ind w:left="0" w:firstLine="0"/>
      </w:pPr>
      <w:r w:rsidRPr="00EB342D">
        <w:t xml:space="preserve">A Proposta </w:t>
      </w:r>
      <w:r w:rsidR="0001583D" w:rsidRPr="00EB342D">
        <w:t>de Preço</w:t>
      </w:r>
      <w:r w:rsidRPr="00EB342D">
        <w:rPr>
          <w:b/>
          <w:sz w:val="22"/>
        </w:rPr>
        <w:t>,</w:t>
      </w:r>
      <w:r w:rsidRPr="00EB342D">
        <w:t xml:space="preserve"> deverá ser firme e precisa, limitada rigorosamente ao objeto desta licitação, e não poderá conter condições ou alternativas não previstas neste TR e seus </w:t>
      </w:r>
      <w:r w:rsidR="00C51CED" w:rsidRPr="00EB342D">
        <w:t>a</w:t>
      </w:r>
      <w:r w:rsidRPr="00EB342D">
        <w:t>nexos constitutivos.</w:t>
      </w:r>
    </w:p>
    <w:p w14:paraId="716851C2" w14:textId="77777777" w:rsidR="00E5560C" w:rsidRPr="00EB342D" w:rsidRDefault="00E5560C" w:rsidP="009F259F">
      <w:pPr>
        <w:rPr>
          <w:szCs w:val="20"/>
        </w:rPr>
      </w:pPr>
    </w:p>
    <w:p w14:paraId="4A156D19" w14:textId="77777777" w:rsidR="00E5560C" w:rsidRPr="00051C19" w:rsidRDefault="0001583D" w:rsidP="009F259F">
      <w:pPr>
        <w:pStyle w:val="Ttulo2"/>
        <w:ind w:left="0" w:firstLine="0"/>
      </w:pPr>
      <w:r w:rsidRPr="00EB342D">
        <w:t xml:space="preserve">A </w:t>
      </w:r>
      <w:r w:rsidRPr="00051C19">
        <w:t>Proposta</w:t>
      </w:r>
      <w:r w:rsidR="00E5560C" w:rsidRPr="00051C19">
        <w:t xml:space="preserve"> constitui-se dos seguintes documentos:</w:t>
      </w:r>
    </w:p>
    <w:p w14:paraId="33072808" w14:textId="77777777" w:rsidR="00E5560C" w:rsidRPr="00051C19" w:rsidRDefault="00E5560C" w:rsidP="00E5560C"/>
    <w:p w14:paraId="34978D7A" w14:textId="183BED42" w:rsidR="00D94A95" w:rsidRPr="00051C19" w:rsidRDefault="005037EE" w:rsidP="00170123">
      <w:pPr>
        <w:pStyle w:val="PargrafodaLista"/>
        <w:numPr>
          <w:ilvl w:val="0"/>
          <w:numId w:val="11"/>
        </w:numPr>
        <w:suppressAutoHyphens/>
        <w:spacing w:before="120"/>
        <w:ind w:left="1134" w:hanging="426"/>
      </w:pPr>
      <w:r w:rsidRPr="00051C19">
        <w:rPr>
          <w:szCs w:val="20"/>
        </w:rPr>
        <w:t>Planilha de Custos dos serviços com todos os seus itens, devidamente preenchida, com clareza e sem rasuras, conforme modelo constante do</w:t>
      </w:r>
      <w:r w:rsidR="00955244" w:rsidRPr="00051C19">
        <w:rPr>
          <w:szCs w:val="20"/>
        </w:rPr>
        <w:t xml:space="preserve"> </w:t>
      </w:r>
      <w:r w:rsidR="00170123" w:rsidRPr="00051C19">
        <w:fldChar w:fldCharType="begin"/>
      </w:r>
      <w:r w:rsidR="00170123" w:rsidRPr="00051C19">
        <w:instrText xml:space="preserve"> REF _Ref450205840 \h  \* MERGEFORMAT </w:instrText>
      </w:r>
      <w:r w:rsidR="00170123" w:rsidRPr="00051C19">
        <w:fldChar w:fldCharType="separate"/>
      </w:r>
      <w:r w:rsidR="009B3B3F" w:rsidRPr="00051C19">
        <w:t xml:space="preserve">Anexo </w:t>
      </w:r>
      <w:r w:rsidR="009B3B3F" w:rsidRPr="00051C19">
        <w:rPr>
          <w:noProof/>
        </w:rPr>
        <w:t>IV</w:t>
      </w:r>
      <w:r w:rsidR="00170123" w:rsidRPr="00051C19">
        <w:fldChar w:fldCharType="end"/>
      </w:r>
      <w:r w:rsidR="00955244" w:rsidRPr="00051C19">
        <w:rPr>
          <w:szCs w:val="20"/>
        </w:rPr>
        <w:t xml:space="preserve"> </w:t>
      </w:r>
      <w:r w:rsidRPr="00051C19">
        <w:rPr>
          <w:szCs w:val="20"/>
        </w:rPr>
        <w:t>(Formulários PFP, PFP-</w:t>
      </w:r>
      <w:r w:rsidR="00051C19" w:rsidRPr="00051C19">
        <w:rPr>
          <w:szCs w:val="20"/>
        </w:rPr>
        <w:t>1.1</w:t>
      </w:r>
      <w:r w:rsidRPr="00051C19">
        <w:rPr>
          <w:szCs w:val="20"/>
        </w:rPr>
        <w:t>, PFP-</w:t>
      </w:r>
      <w:r w:rsidR="00051C19" w:rsidRPr="00051C19">
        <w:rPr>
          <w:szCs w:val="20"/>
        </w:rPr>
        <w:t>1.2</w:t>
      </w:r>
      <w:r w:rsidRPr="00051C19">
        <w:rPr>
          <w:szCs w:val="20"/>
        </w:rPr>
        <w:t>, PFP-</w:t>
      </w:r>
      <w:r w:rsidR="00051C19" w:rsidRPr="00051C19">
        <w:rPr>
          <w:szCs w:val="20"/>
        </w:rPr>
        <w:t>1.3</w:t>
      </w:r>
      <w:r w:rsidRPr="00051C19">
        <w:rPr>
          <w:szCs w:val="20"/>
        </w:rPr>
        <w:t>, PFP-</w:t>
      </w:r>
      <w:r w:rsidR="00051C19" w:rsidRPr="00051C19">
        <w:rPr>
          <w:szCs w:val="20"/>
        </w:rPr>
        <w:t>2.1</w:t>
      </w:r>
      <w:r w:rsidRPr="00051C19">
        <w:rPr>
          <w:szCs w:val="20"/>
        </w:rPr>
        <w:t>, PFP-</w:t>
      </w:r>
      <w:r w:rsidR="00051C19" w:rsidRPr="00051C19">
        <w:rPr>
          <w:szCs w:val="20"/>
        </w:rPr>
        <w:t>2.2</w:t>
      </w:r>
      <w:r w:rsidRPr="00051C19">
        <w:rPr>
          <w:szCs w:val="20"/>
        </w:rPr>
        <w:t>, PFP-</w:t>
      </w:r>
      <w:r w:rsidR="00051C19" w:rsidRPr="00051C19">
        <w:rPr>
          <w:szCs w:val="20"/>
        </w:rPr>
        <w:t>3</w:t>
      </w:r>
      <w:r w:rsidRPr="00051C19">
        <w:rPr>
          <w:szCs w:val="20"/>
        </w:rPr>
        <w:t xml:space="preserve">, </w:t>
      </w:r>
      <w:r w:rsidR="00051C19" w:rsidRPr="00051C19">
        <w:rPr>
          <w:szCs w:val="20"/>
        </w:rPr>
        <w:t>CRO1</w:t>
      </w:r>
      <w:r w:rsidRPr="00051C19">
        <w:rPr>
          <w:szCs w:val="20"/>
        </w:rPr>
        <w:t xml:space="preserve">, </w:t>
      </w:r>
      <w:r w:rsidR="00051C19" w:rsidRPr="00051C19">
        <w:rPr>
          <w:szCs w:val="20"/>
        </w:rPr>
        <w:t xml:space="preserve">CRO2 </w:t>
      </w:r>
      <w:r w:rsidRPr="00051C19">
        <w:rPr>
          <w:szCs w:val="20"/>
        </w:rPr>
        <w:t xml:space="preserve">e </w:t>
      </w:r>
      <w:r w:rsidR="00051C19" w:rsidRPr="00051C19">
        <w:rPr>
          <w:szCs w:val="20"/>
        </w:rPr>
        <w:t>CCU</w:t>
      </w:r>
      <w:r w:rsidRPr="00051C19">
        <w:rPr>
          <w:szCs w:val="20"/>
        </w:rPr>
        <w:t xml:space="preserve">) que é parte integrante deste </w:t>
      </w:r>
      <w:r w:rsidR="00C53712" w:rsidRPr="00051C19">
        <w:rPr>
          <w:szCs w:val="20"/>
        </w:rPr>
        <w:t>TR</w:t>
      </w:r>
      <w:r w:rsidRPr="00051C19">
        <w:rPr>
          <w:szCs w:val="20"/>
        </w:rPr>
        <w:t xml:space="preserve">, observando-se os preços máximos globais orçados pela </w:t>
      </w:r>
      <w:r w:rsidR="00773508" w:rsidRPr="00051C19">
        <w:rPr>
          <w:szCs w:val="20"/>
        </w:rPr>
        <w:t>Codevasf</w:t>
      </w:r>
      <w:r w:rsidR="00D94A95" w:rsidRPr="00051C19">
        <w:rPr>
          <w:szCs w:val="20"/>
        </w:rPr>
        <w:t>.</w:t>
      </w:r>
    </w:p>
    <w:p w14:paraId="351B619B" w14:textId="4CC3B2B3" w:rsidR="00D94A95" w:rsidRPr="00051C19" w:rsidRDefault="00D94A95" w:rsidP="002C444B">
      <w:pPr>
        <w:pStyle w:val="PargrafodaLista"/>
        <w:numPr>
          <w:ilvl w:val="0"/>
          <w:numId w:val="4"/>
        </w:numPr>
        <w:tabs>
          <w:tab w:val="left" w:pos="709"/>
        </w:tabs>
        <w:ind w:left="1843" w:hanging="427"/>
        <w:rPr>
          <w:szCs w:val="20"/>
        </w:rPr>
      </w:pPr>
      <w:r w:rsidRPr="00051C19">
        <w:rPr>
          <w:szCs w:val="20"/>
        </w:rPr>
        <w:t xml:space="preserve">Junto com a proposta, as </w:t>
      </w:r>
      <w:r w:rsidR="0050178F" w:rsidRPr="00051C19">
        <w:rPr>
          <w:szCs w:val="20"/>
        </w:rPr>
        <w:t>Planilhas de Custos dos Serviço</w:t>
      </w:r>
      <w:r w:rsidR="00955244" w:rsidRPr="00051C19">
        <w:rPr>
          <w:szCs w:val="20"/>
        </w:rPr>
        <w:t>s</w:t>
      </w:r>
      <w:r w:rsidR="0092676B" w:rsidRPr="00051C19">
        <w:rPr>
          <w:szCs w:val="20"/>
        </w:rPr>
        <w:t xml:space="preserve"> </w:t>
      </w:r>
      <w:r w:rsidRPr="00051C19">
        <w:rPr>
          <w:szCs w:val="20"/>
        </w:rPr>
        <w:t>deverão ser apresentadas em meio eletrônico (Microsoft Excel ou software livre), sem proteção do arquivo, objetivando facilitar a conferência da</w:t>
      </w:r>
      <w:r w:rsidR="00C51CED" w:rsidRPr="00051C19">
        <w:rPr>
          <w:szCs w:val="20"/>
        </w:rPr>
        <w:t>s</w:t>
      </w:r>
      <w:r w:rsidRPr="00051C19">
        <w:rPr>
          <w:szCs w:val="20"/>
        </w:rPr>
        <w:t xml:space="preserve"> mesma</w:t>
      </w:r>
      <w:r w:rsidR="00C51CED" w:rsidRPr="00051C19">
        <w:rPr>
          <w:szCs w:val="20"/>
        </w:rPr>
        <w:t>s</w:t>
      </w:r>
      <w:r w:rsidRPr="00051C19">
        <w:rPr>
          <w:szCs w:val="20"/>
        </w:rPr>
        <w:t>;</w:t>
      </w:r>
    </w:p>
    <w:p w14:paraId="695BFCE9" w14:textId="77777777" w:rsidR="00D94A95" w:rsidRPr="00051C19" w:rsidRDefault="00D94A95" w:rsidP="002C444B">
      <w:pPr>
        <w:tabs>
          <w:tab w:val="left" w:pos="709"/>
        </w:tabs>
        <w:ind w:left="708"/>
        <w:rPr>
          <w:szCs w:val="20"/>
        </w:rPr>
      </w:pPr>
    </w:p>
    <w:p w14:paraId="090273C7" w14:textId="24294586" w:rsidR="00D94A95" w:rsidRPr="00051C19" w:rsidRDefault="00D94A95" w:rsidP="00170123">
      <w:pPr>
        <w:pStyle w:val="PargrafodaLista"/>
        <w:numPr>
          <w:ilvl w:val="0"/>
          <w:numId w:val="11"/>
        </w:numPr>
        <w:suppressAutoHyphens/>
        <w:ind w:left="1134" w:hanging="426"/>
      </w:pPr>
      <w:r w:rsidRPr="00051C19">
        <w:rPr>
          <w:szCs w:val="20"/>
        </w:rPr>
        <w:t xml:space="preserve">Detalhamento dos Encargos Sociais </w:t>
      </w:r>
      <w:r w:rsidR="00681CBD" w:rsidRPr="00051C19">
        <w:rPr>
          <w:szCs w:val="20"/>
        </w:rPr>
        <w:t>– Formulário PFP-</w:t>
      </w:r>
      <w:r w:rsidR="00051C19" w:rsidRPr="00051C19">
        <w:rPr>
          <w:szCs w:val="20"/>
        </w:rPr>
        <w:t>2.1</w:t>
      </w:r>
      <w:r w:rsidR="00681CBD" w:rsidRPr="00051C19">
        <w:rPr>
          <w:szCs w:val="20"/>
        </w:rPr>
        <w:t xml:space="preserve"> (ver</w:t>
      </w:r>
      <w:r w:rsidR="00955244" w:rsidRPr="00051C19">
        <w:rPr>
          <w:szCs w:val="20"/>
        </w:rPr>
        <w:t xml:space="preserve"> </w:t>
      </w:r>
      <w:r w:rsidR="00170123" w:rsidRPr="00051C19">
        <w:fldChar w:fldCharType="begin"/>
      </w:r>
      <w:r w:rsidR="00170123" w:rsidRPr="00051C19">
        <w:instrText xml:space="preserve"> REF _Ref450205840 \h  \* MERGEFORMAT </w:instrText>
      </w:r>
      <w:r w:rsidR="00170123" w:rsidRPr="00051C19">
        <w:fldChar w:fldCharType="separate"/>
      </w:r>
      <w:r w:rsidR="009B3B3F" w:rsidRPr="00051C19">
        <w:t xml:space="preserve">Anexo </w:t>
      </w:r>
      <w:r w:rsidR="009B3B3F" w:rsidRPr="00051C19">
        <w:rPr>
          <w:noProof/>
        </w:rPr>
        <w:t>IV</w:t>
      </w:r>
      <w:r w:rsidR="00170123" w:rsidRPr="00051C19">
        <w:fldChar w:fldCharType="end"/>
      </w:r>
      <w:r w:rsidR="00681CBD" w:rsidRPr="00051C19">
        <w:rPr>
          <w:szCs w:val="20"/>
        </w:rPr>
        <w:t>).</w:t>
      </w:r>
    </w:p>
    <w:p w14:paraId="3E2059CF" w14:textId="23C1B8FF" w:rsidR="00D94A95" w:rsidRPr="00051C19" w:rsidRDefault="00681CBD" w:rsidP="00170123">
      <w:pPr>
        <w:pStyle w:val="PargrafodaLista"/>
        <w:numPr>
          <w:ilvl w:val="0"/>
          <w:numId w:val="11"/>
        </w:numPr>
        <w:suppressAutoHyphens/>
        <w:spacing w:before="120"/>
        <w:ind w:left="1134" w:hanging="426"/>
      </w:pPr>
      <w:r w:rsidRPr="00051C19">
        <w:rPr>
          <w:szCs w:val="20"/>
        </w:rPr>
        <w:lastRenderedPageBreak/>
        <w:t xml:space="preserve">Cronograma Físico-Financeiro dos itens principais da planilha </w:t>
      </w:r>
      <w:r w:rsidR="0092676B" w:rsidRPr="00051C19">
        <w:rPr>
          <w:szCs w:val="20"/>
        </w:rPr>
        <w:t>de custos</w:t>
      </w:r>
      <w:r w:rsidRPr="00051C19">
        <w:rPr>
          <w:szCs w:val="20"/>
        </w:rPr>
        <w:t xml:space="preserve"> – Formulários </w:t>
      </w:r>
      <w:r w:rsidR="00051C19" w:rsidRPr="00051C19">
        <w:rPr>
          <w:szCs w:val="20"/>
        </w:rPr>
        <w:t>CRO1</w:t>
      </w:r>
      <w:r w:rsidRPr="00051C19">
        <w:rPr>
          <w:szCs w:val="20"/>
        </w:rPr>
        <w:t xml:space="preserve"> e </w:t>
      </w:r>
      <w:r w:rsidR="00051C19" w:rsidRPr="00051C19">
        <w:rPr>
          <w:szCs w:val="20"/>
        </w:rPr>
        <w:t>CRO2</w:t>
      </w:r>
      <w:r w:rsidRPr="00051C19">
        <w:rPr>
          <w:szCs w:val="20"/>
        </w:rPr>
        <w:t xml:space="preserve"> (</w:t>
      </w:r>
      <w:r w:rsidR="00170123" w:rsidRPr="00051C19">
        <w:fldChar w:fldCharType="begin"/>
      </w:r>
      <w:r w:rsidR="00170123" w:rsidRPr="00051C19">
        <w:instrText xml:space="preserve"> REF _Ref450205840 \h  \* MERGEFORMAT </w:instrText>
      </w:r>
      <w:r w:rsidR="00170123" w:rsidRPr="00051C19">
        <w:fldChar w:fldCharType="separate"/>
      </w:r>
      <w:r w:rsidR="009B3B3F" w:rsidRPr="00051C19">
        <w:t xml:space="preserve">Anexo </w:t>
      </w:r>
      <w:r w:rsidR="009B3B3F" w:rsidRPr="00051C19">
        <w:rPr>
          <w:noProof/>
        </w:rPr>
        <w:t>IV</w:t>
      </w:r>
      <w:r w:rsidR="00170123" w:rsidRPr="00051C19">
        <w:fldChar w:fldCharType="end"/>
      </w:r>
      <w:r w:rsidRPr="00051C19">
        <w:rPr>
          <w:szCs w:val="20"/>
        </w:rPr>
        <w:t xml:space="preserve">), observando os prazos estabelecidos para a execução dos serviços </w:t>
      </w:r>
      <w:r w:rsidR="00235D41" w:rsidRPr="00051C19">
        <w:rPr>
          <w:szCs w:val="20"/>
        </w:rPr>
        <w:t>neste</w:t>
      </w:r>
      <w:r w:rsidRPr="00051C19">
        <w:rPr>
          <w:szCs w:val="20"/>
        </w:rPr>
        <w:t xml:space="preserve"> TR e os eventos de faturamento conforme </w:t>
      </w:r>
      <w:r w:rsidR="00170123" w:rsidRPr="00051C19">
        <w:fldChar w:fldCharType="begin"/>
      </w:r>
      <w:r w:rsidR="00170123" w:rsidRPr="00051C19">
        <w:instrText xml:space="preserve"> REF _Ref450205759 \h  \* MERGEFORMAT </w:instrText>
      </w:r>
      <w:r w:rsidR="00170123" w:rsidRPr="00051C19">
        <w:fldChar w:fldCharType="separate"/>
      </w:r>
      <w:r w:rsidR="009B3B3F" w:rsidRPr="00051C19">
        <w:t>Anexo V</w:t>
      </w:r>
      <w:r w:rsidR="00170123" w:rsidRPr="00051C19">
        <w:fldChar w:fldCharType="end"/>
      </w:r>
      <w:r w:rsidRPr="00051C19">
        <w:rPr>
          <w:szCs w:val="20"/>
        </w:rPr>
        <w:t>.</w:t>
      </w:r>
    </w:p>
    <w:p w14:paraId="7A221CBB" w14:textId="77777777" w:rsidR="00D94A95" w:rsidRPr="00EB342D" w:rsidRDefault="00D94A95" w:rsidP="00E5560C">
      <w:pPr>
        <w:rPr>
          <w:szCs w:val="20"/>
        </w:rPr>
      </w:pPr>
    </w:p>
    <w:p w14:paraId="09B53D87" w14:textId="77777777" w:rsidR="00E5560C" w:rsidRPr="00EB342D" w:rsidRDefault="001B2CD1" w:rsidP="009B522D">
      <w:pPr>
        <w:pStyle w:val="Ttulo2"/>
        <w:ind w:left="0" w:firstLine="0"/>
      </w:pPr>
      <w:r w:rsidRPr="00EB342D">
        <w:t>A Proposta deverá ser datada e assi</w:t>
      </w:r>
      <w:r w:rsidR="007548ED" w:rsidRPr="00EB342D">
        <w:t>nada pelo representante legal do</w:t>
      </w:r>
      <w:r w:rsidRPr="00EB342D">
        <w:t xml:space="preserve"> licitante, com o valor global evidenciado em separado na 1ª folha da proposta, em algarismo e por extenso, baseado nos quantitativos dos serviços descritos na Planilha de Custos da </w:t>
      </w:r>
      <w:r w:rsidR="00773508" w:rsidRPr="00EB342D">
        <w:t>Codevasf</w:t>
      </w:r>
      <w:r w:rsidRPr="00EB342D">
        <w:t>, nela incluídos todos os impostos e taxas, emolumentos e tributos, leis, encargos sociais e previdenciários, lucro, despesas indiretas, custos relativos à mão-de-obra e ao transporte até o local dos serviços. No caso de omissão das referidas despesas, considerar-se-ão inclusas no valor global ofertado</w:t>
      </w:r>
      <w:r w:rsidR="00E5560C" w:rsidRPr="00EB342D">
        <w:t>.</w:t>
      </w:r>
    </w:p>
    <w:p w14:paraId="090626CF" w14:textId="77777777" w:rsidR="005D5886" w:rsidRPr="00EB342D" w:rsidRDefault="005D5886" w:rsidP="005D5886"/>
    <w:p w14:paraId="2428B80D" w14:textId="77777777" w:rsidR="00E5560C" w:rsidRPr="00EB342D" w:rsidRDefault="007A0D19" w:rsidP="009B522D">
      <w:pPr>
        <w:pStyle w:val="Ttulo2"/>
        <w:ind w:left="0" w:firstLine="0"/>
      </w:pPr>
      <w:r w:rsidRPr="00EB342D">
        <w:t>Não poderão ser considerados no Detalhamento das Despesas Fiscais os tributos</w:t>
      </w:r>
      <w:r w:rsidR="00C51CED" w:rsidRPr="00EB342D">
        <w:t>:</w:t>
      </w:r>
      <w:r w:rsidRPr="00EB342D">
        <w:t xml:space="preserve"> Imposto de Renda Pessoa Jurídica </w:t>
      </w:r>
      <w:r w:rsidR="00C51CED" w:rsidRPr="00EB342D">
        <w:t>(</w:t>
      </w:r>
      <w:r w:rsidRPr="00EB342D">
        <w:t>IRPJ</w:t>
      </w:r>
      <w:r w:rsidR="00C51CED" w:rsidRPr="00EB342D">
        <w:t>)</w:t>
      </w:r>
      <w:r w:rsidRPr="00EB342D">
        <w:t xml:space="preserve"> e Contribuição Social sobre o Lucro Líquido </w:t>
      </w:r>
      <w:r w:rsidR="00C51CED" w:rsidRPr="00EB342D">
        <w:t>(</w:t>
      </w:r>
      <w:r w:rsidRPr="00EB342D">
        <w:t>CSLL</w:t>
      </w:r>
      <w:r w:rsidR="00C51CED" w:rsidRPr="00EB342D">
        <w:t>)</w:t>
      </w:r>
      <w:r w:rsidRPr="00EB342D">
        <w:t>, conforme recomendação do Tribunal de Contas da União, bem como a CPMF extinta a partir de 2008. O percentual do ISS deverá ser do município sede da empresa e deverá na proposta indicar o percentual e anexar cópia da Lei Orgânica municipal para verificação da comissão de julgamento.</w:t>
      </w:r>
    </w:p>
    <w:p w14:paraId="492983BE" w14:textId="77777777" w:rsidR="001A50E1" w:rsidRPr="00EB342D" w:rsidRDefault="001A50E1" w:rsidP="001A50E1"/>
    <w:p w14:paraId="58AFF2A1" w14:textId="77777777" w:rsidR="00E5560C" w:rsidRPr="00EB342D" w:rsidRDefault="00E5560C" w:rsidP="00E5560C"/>
    <w:p w14:paraId="70FBE5D3" w14:textId="77777777" w:rsidR="005B2B2E" w:rsidRPr="00EB342D" w:rsidRDefault="005B2B2E" w:rsidP="007A18DB">
      <w:pPr>
        <w:pStyle w:val="Ttulo1"/>
      </w:pPr>
      <w:bookmarkStart w:id="15" w:name="_Toc79737335"/>
      <w:r w:rsidRPr="00EB342D">
        <w:t>DOCUMENTAÇÃO DE HABILITAÇÃO</w:t>
      </w:r>
      <w:bookmarkEnd w:id="15"/>
    </w:p>
    <w:p w14:paraId="0AACB99B" w14:textId="77777777" w:rsidR="00061FAB" w:rsidRPr="00EB342D" w:rsidRDefault="00061FAB" w:rsidP="005B2B2E">
      <w:pPr>
        <w:rPr>
          <w:szCs w:val="20"/>
        </w:rPr>
      </w:pPr>
    </w:p>
    <w:p w14:paraId="1F591CCB" w14:textId="77777777" w:rsidR="005B2B2E" w:rsidRPr="00EB342D" w:rsidRDefault="005B2B2E" w:rsidP="009B522D">
      <w:pPr>
        <w:pStyle w:val="Ttulo2"/>
        <w:ind w:left="0" w:firstLine="0"/>
        <w:rPr>
          <w:b/>
        </w:rPr>
      </w:pPr>
      <w:r w:rsidRPr="00EB342D">
        <w:rPr>
          <w:b/>
        </w:rPr>
        <w:t>QUALIFICAÇÃO TÉCNICA</w:t>
      </w:r>
    </w:p>
    <w:p w14:paraId="38B2550A" w14:textId="77777777" w:rsidR="005B2B2E" w:rsidRPr="00EB342D" w:rsidRDefault="005B2B2E" w:rsidP="005B2B2E">
      <w:pPr>
        <w:rPr>
          <w:szCs w:val="20"/>
        </w:rPr>
      </w:pPr>
    </w:p>
    <w:p w14:paraId="2C752A70" w14:textId="77777777" w:rsidR="008D4020" w:rsidRPr="00EB342D" w:rsidRDefault="007548ED" w:rsidP="00B9402B">
      <w:pPr>
        <w:pStyle w:val="Ttulo3"/>
      </w:pPr>
      <w:r w:rsidRPr="00EB342D">
        <w:t>O</w:t>
      </w:r>
      <w:r w:rsidR="008D4020" w:rsidRPr="00EB342D">
        <w:t xml:space="preserve"> Licitante deverá apresentar os seguintes documentos:</w:t>
      </w:r>
    </w:p>
    <w:p w14:paraId="25E9E14E" w14:textId="77777777" w:rsidR="005B2B2E" w:rsidRPr="00EB342D" w:rsidRDefault="005B2B2E" w:rsidP="005B2B2E">
      <w:pPr>
        <w:rPr>
          <w:szCs w:val="20"/>
        </w:rPr>
      </w:pPr>
    </w:p>
    <w:p w14:paraId="18754647" w14:textId="419161EF" w:rsidR="008D4020" w:rsidRPr="00422FF3" w:rsidRDefault="008D4020" w:rsidP="00F378B6">
      <w:pPr>
        <w:pStyle w:val="PargrafodaLista"/>
        <w:numPr>
          <w:ilvl w:val="0"/>
          <w:numId w:val="3"/>
        </w:numPr>
        <w:spacing w:after="120"/>
        <w:ind w:left="0" w:firstLine="0"/>
        <w:contextualSpacing w:val="0"/>
        <w:rPr>
          <w:szCs w:val="20"/>
        </w:rPr>
      </w:pPr>
      <w:r w:rsidRPr="00422FF3">
        <w:rPr>
          <w:szCs w:val="20"/>
        </w:rPr>
        <w:t>Registro ou inscrição da empresa no C</w:t>
      </w:r>
      <w:r w:rsidR="00AA5A1D" w:rsidRPr="00422FF3">
        <w:rPr>
          <w:szCs w:val="20"/>
        </w:rPr>
        <w:t>onselho Regional de Engenharia</w:t>
      </w:r>
      <w:r w:rsidRPr="00422FF3">
        <w:rPr>
          <w:szCs w:val="20"/>
        </w:rPr>
        <w:t xml:space="preserve"> e Agronomia (CREA)</w:t>
      </w:r>
      <w:r w:rsidR="00AA5A1D" w:rsidRPr="00422FF3">
        <w:rPr>
          <w:szCs w:val="20"/>
        </w:rPr>
        <w:t xml:space="preserve">, </w:t>
      </w:r>
      <w:r w:rsidRPr="00422FF3">
        <w:rPr>
          <w:szCs w:val="20"/>
        </w:rPr>
        <w:t xml:space="preserve">demonstrando o ramo de atividade pertinente e compatível com o objeto </w:t>
      </w:r>
      <w:r w:rsidR="00960312" w:rsidRPr="00422FF3">
        <w:rPr>
          <w:szCs w:val="20"/>
        </w:rPr>
        <w:t>deste Termo de Referência</w:t>
      </w:r>
      <w:r w:rsidRPr="00422FF3">
        <w:rPr>
          <w:szCs w:val="20"/>
        </w:rPr>
        <w:t>;</w:t>
      </w:r>
    </w:p>
    <w:p w14:paraId="6FBBB184" w14:textId="77777777" w:rsidR="00DE5EA8" w:rsidRPr="00422FF3" w:rsidRDefault="00DE5EA8" w:rsidP="00DE5EA8">
      <w:pPr>
        <w:pStyle w:val="PargrafodaLista"/>
        <w:numPr>
          <w:ilvl w:val="0"/>
          <w:numId w:val="3"/>
        </w:numPr>
        <w:spacing w:after="120"/>
        <w:ind w:left="0" w:firstLine="0"/>
        <w:contextualSpacing w:val="0"/>
        <w:rPr>
          <w:szCs w:val="20"/>
        </w:rPr>
      </w:pPr>
      <w:r w:rsidRPr="00422FF3">
        <w:rPr>
          <w:szCs w:val="20"/>
        </w:rPr>
        <w:t xml:space="preserve">DECLARAÇÃO DE CONHECIMENTO DO LOCAL DE EXECUÇÃO DOS SERVIÇOS (conforme subitem </w:t>
      </w:r>
      <w:r w:rsidR="00170123" w:rsidRPr="00422FF3">
        <w:rPr>
          <w:szCs w:val="20"/>
        </w:rPr>
        <w:fldChar w:fldCharType="begin"/>
      </w:r>
      <w:r w:rsidR="00170123" w:rsidRPr="00422FF3">
        <w:rPr>
          <w:szCs w:val="20"/>
        </w:rPr>
        <w:instrText xml:space="preserve"> REF _Ref441155895 \r \h  \* MERGEFORMAT </w:instrText>
      </w:r>
      <w:r w:rsidR="00170123" w:rsidRPr="00422FF3">
        <w:rPr>
          <w:szCs w:val="20"/>
        </w:rPr>
      </w:r>
      <w:r w:rsidR="00170123" w:rsidRPr="00422FF3">
        <w:rPr>
          <w:szCs w:val="20"/>
        </w:rPr>
        <w:fldChar w:fldCharType="separate"/>
      </w:r>
      <w:r w:rsidR="009B3B3F" w:rsidRPr="00422FF3">
        <w:rPr>
          <w:szCs w:val="20"/>
        </w:rPr>
        <w:t>6.4.5</w:t>
      </w:r>
      <w:r w:rsidR="00170123" w:rsidRPr="00422FF3">
        <w:rPr>
          <w:szCs w:val="20"/>
        </w:rPr>
        <w:fldChar w:fldCharType="end"/>
      </w:r>
      <w:r w:rsidRPr="00422FF3">
        <w:rPr>
          <w:szCs w:val="20"/>
        </w:rPr>
        <w:t xml:space="preserve"> e </w:t>
      </w:r>
      <w:r w:rsidR="00170123" w:rsidRPr="00422FF3">
        <w:rPr>
          <w:szCs w:val="20"/>
        </w:rPr>
        <w:fldChar w:fldCharType="begin"/>
      </w:r>
      <w:r w:rsidR="00170123" w:rsidRPr="00422FF3">
        <w:rPr>
          <w:szCs w:val="20"/>
        </w:rPr>
        <w:instrText xml:space="preserve"> REF _Ref450205804 \h  \* MERGEFORMAT </w:instrText>
      </w:r>
      <w:r w:rsidR="00170123" w:rsidRPr="00422FF3">
        <w:rPr>
          <w:szCs w:val="20"/>
        </w:rPr>
      </w:r>
      <w:r w:rsidR="00170123" w:rsidRPr="00422FF3">
        <w:rPr>
          <w:szCs w:val="20"/>
        </w:rPr>
        <w:fldChar w:fldCharType="separate"/>
      </w:r>
      <w:r w:rsidR="009B3B3F" w:rsidRPr="00422FF3">
        <w:rPr>
          <w:szCs w:val="20"/>
        </w:rPr>
        <w:t xml:space="preserve">Anexo </w:t>
      </w:r>
      <w:r w:rsidR="009B3B3F" w:rsidRPr="00422FF3">
        <w:rPr>
          <w:noProof/>
          <w:szCs w:val="20"/>
        </w:rPr>
        <w:t>II</w:t>
      </w:r>
      <w:r w:rsidR="00170123" w:rsidRPr="00422FF3">
        <w:rPr>
          <w:szCs w:val="20"/>
        </w:rPr>
        <w:fldChar w:fldCharType="end"/>
      </w:r>
      <w:r w:rsidRPr="00422FF3">
        <w:rPr>
          <w:szCs w:val="20"/>
        </w:rPr>
        <w:t>) informando que tem conhecimento do local onde serão executadas os serviços de engenharia</w:t>
      </w:r>
      <w:r w:rsidR="007548ED" w:rsidRPr="00422FF3">
        <w:rPr>
          <w:szCs w:val="20"/>
        </w:rPr>
        <w:t>, emitido pelo próprio</w:t>
      </w:r>
      <w:r w:rsidRPr="00422FF3">
        <w:rPr>
          <w:szCs w:val="20"/>
        </w:rPr>
        <w:t xml:space="preserve"> licitante, assinada pelo(s) o(s) Responsável(is) Técnico(s) ou Representante Legal.</w:t>
      </w:r>
    </w:p>
    <w:p w14:paraId="0E96050D" w14:textId="21EB1DCC" w:rsidR="008D0916" w:rsidRPr="00422FF3" w:rsidRDefault="00DA54AC" w:rsidP="00F378B6">
      <w:pPr>
        <w:pStyle w:val="PargrafodaLista"/>
        <w:numPr>
          <w:ilvl w:val="0"/>
          <w:numId w:val="3"/>
        </w:numPr>
        <w:spacing w:after="120"/>
        <w:ind w:left="0" w:firstLine="0"/>
        <w:contextualSpacing w:val="0"/>
        <w:rPr>
          <w:szCs w:val="20"/>
        </w:rPr>
      </w:pPr>
      <w:r w:rsidRPr="00422FF3">
        <w:rPr>
          <w:color w:val="000000"/>
          <w:szCs w:val="20"/>
          <w:shd w:val="clear" w:color="auto" w:fill="FDFDFD"/>
        </w:rPr>
        <w:t xml:space="preserve">Atestado(s) de capacidade técnica, em nome da empresa, expedido por pessoa jurídica de </w:t>
      </w:r>
      <w:r w:rsidRPr="00422FF3">
        <w:rPr>
          <w:szCs w:val="20"/>
          <w:shd w:val="clear" w:color="auto" w:fill="FDFDFD"/>
        </w:rPr>
        <w:t>direito público ou privado, que comprove(m) que o licitante tenha executado serviços em</w:t>
      </w:r>
      <w:r w:rsidR="00A266DB" w:rsidRPr="00422FF3">
        <w:rPr>
          <w:szCs w:val="20"/>
          <w:shd w:val="clear" w:color="auto" w:fill="FDFDFD"/>
        </w:rPr>
        <w:t xml:space="preserve"> projeto de ponte ou </w:t>
      </w:r>
      <w:r w:rsidR="00E764EF" w:rsidRPr="00422FF3">
        <w:rPr>
          <w:szCs w:val="20"/>
          <w:shd w:val="clear" w:color="auto" w:fill="FDFDFD"/>
        </w:rPr>
        <w:t xml:space="preserve">serviços similares, em </w:t>
      </w:r>
      <w:r w:rsidRPr="00422FF3">
        <w:rPr>
          <w:bCs/>
          <w:iCs/>
          <w:szCs w:val="20"/>
        </w:rPr>
        <w:t>porte e complexidade</w:t>
      </w:r>
      <w:r w:rsidR="00E764EF" w:rsidRPr="00422FF3">
        <w:rPr>
          <w:bCs/>
          <w:iCs/>
          <w:szCs w:val="20"/>
        </w:rPr>
        <w:t>,</w:t>
      </w:r>
      <w:r w:rsidRPr="00422FF3">
        <w:rPr>
          <w:bCs/>
          <w:iCs/>
          <w:szCs w:val="20"/>
        </w:rPr>
        <w:t xml:space="preserve"> ao objeto desta licitação</w:t>
      </w:r>
      <w:r w:rsidRPr="00422FF3">
        <w:rPr>
          <w:szCs w:val="20"/>
          <w:shd w:val="clear" w:color="auto" w:fill="FDFDFD"/>
        </w:rPr>
        <w:t>, com os seguintes quantitativos mínimos</w:t>
      </w:r>
      <w:r w:rsidR="00A266DB" w:rsidRPr="00422FF3">
        <w:rPr>
          <w:szCs w:val="20"/>
          <w:shd w:val="clear" w:color="auto" w:fill="FDFDFD"/>
        </w:rPr>
        <w:t>.</w:t>
      </w:r>
    </w:p>
    <w:p w14:paraId="2C4C6D02" w14:textId="77777777" w:rsidR="00DA54AC" w:rsidRPr="00F95368" w:rsidRDefault="00DA54AC" w:rsidP="00DA54AC">
      <w:pPr>
        <w:spacing w:after="120"/>
        <w:rPr>
          <w:szCs w:val="20"/>
        </w:rPr>
      </w:pPr>
    </w:p>
    <w:p w14:paraId="17F7BD56" w14:textId="77777777" w:rsidR="007229F2" w:rsidRPr="00F95368" w:rsidRDefault="007229F2" w:rsidP="009E7770"/>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F95368" w:rsidRPr="00F95368" w14:paraId="3EDAB290" w14:textId="77777777" w:rsidTr="007876AB">
        <w:trPr>
          <w:trHeight w:val="113"/>
          <w:jc w:val="center"/>
        </w:trPr>
        <w:tc>
          <w:tcPr>
            <w:tcW w:w="754" w:type="dxa"/>
            <w:tcBorders>
              <w:top w:val="single" w:sz="4" w:space="0" w:color="auto"/>
            </w:tcBorders>
            <w:shd w:val="clear" w:color="000000" w:fill="D8D8D8"/>
            <w:noWrap/>
            <w:vAlign w:val="center"/>
            <w:hideMark/>
          </w:tcPr>
          <w:p w14:paraId="6FF03B62" w14:textId="77777777" w:rsidR="005B2B2E" w:rsidRPr="00F95368" w:rsidRDefault="005B2B2E" w:rsidP="005B2B2E">
            <w:pPr>
              <w:jc w:val="center"/>
              <w:rPr>
                <w:b/>
                <w:bCs/>
                <w:szCs w:val="20"/>
                <w:lang w:eastAsia="pt-BR"/>
              </w:rPr>
            </w:pPr>
            <w:r w:rsidRPr="00F95368">
              <w:rPr>
                <w:b/>
                <w:bCs/>
                <w:szCs w:val="20"/>
                <w:lang w:eastAsia="pt-BR"/>
              </w:rPr>
              <w:t>ITEM</w:t>
            </w:r>
          </w:p>
        </w:tc>
        <w:tc>
          <w:tcPr>
            <w:tcW w:w="5898" w:type="dxa"/>
            <w:tcBorders>
              <w:top w:val="single" w:sz="4" w:space="0" w:color="auto"/>
            </w:tcBorders>
            <w:shd w:val="clear" w:color="000000" w:fill="D8D8D8"/>
            <w:vAlign w:val="center"/>
            <w:hideMark/>
          </w:tcPr>
          <w:p w14:paraId="6E231ECD" w14:textId="3CC5B854" w:rsidR="005B2B2E" w:rsidRPr="00F95368" w:rsidRDefault="005B2B2E" w:rsidP="005B2B2E">
            <w:pPr>
              <w:jc w:val="center"/>
              <w:rPr>
                <w:b/>
                <w:bCs/>
                <w:szCs w:val="20"/>
                <w:lang w:eastAsia="pt-BR"/>
              </w:rPr>
            </w:pPr>
            <w:r w:rsidRPr="00F95368">
              <w:rPr>
                <w:b/>
                <w:bCs/>
                <w:szCs w:val="20"/>
                <w:lang w:eastAsia="pt-BR"/>
              </w:rPr>
              <w:t>SERVIÇO</w:t>
            </w:r>
            <w:r w:rsidR="009E7770" w:rsidRPr="00F95368">
              <w:rPr>
                <w:b/>
                <w:bCs/>
                <w:szCs w:val="20"/>
                <w:lang w:eastAsia="pt-BR"/>
              </w:rPr>
              <w:t xml:space="preserve"> </w:t>
            </w:r>
          </w:p>
        </w:tc>
        <w:tc>
          <w:tcPr>
            <w:tcW w:w="1853" w:type="dxa"/>
            <w:tcBorders>
              <w:top w:val="single" w:sz="4" w:space="0" w:color="auto"/>
            </w:tcBorders>
            <w:shd w:val="clear" w:color="000000" w:fill="D8D8D8"/>
            <w:noWrap/>
            <w:vAlign w:val="center"/>
            <w:hideMark/>
          </w:tcPr>
          <w:p w14:paraId="54619695" w14:textId="77777777" w:rsidR="005B2B2E" w:rsidRPr="00F95368" w:rsidRDefault="005B2B2E" w:rsidP="005B2B2E">
            <w:pPr>
              <w:jc w:val="center"/>
              <w:rPr>
                <w:b/>
                <w:bCs/>
                <w:szCs w:val="20"/>
                <w:lang w:eastAsia="pt-BR"/>
              </w:rPr>
            </w:pPr>
            <w:r w:rsidRPr="00F95368">
              <w:rPr>
                <w:b/>
                <w:bCs/>
                <w:szCs w:val="20"/>
                <w:lang w:eastAsia="pt-BR"/>
              </w:rPr>
              <w:t>QUANTIDADE</w:t>
            </w:r>
          </w:p>
        </w:tc>
      </w:tr>
      <w:tr w:rsidR="00D71021" w:rsidRPr="00F95368" w14:paraId="6E5584A3" w14:textId="77777777" w:rsidTr="007876AB">
        <w:trPr>
          <w:trHeight w:val="113"/>
          <w:jc w:val="center"/>
        </w:trPr>
        <w:tc>
          <w:tcPr>
            <w:tcW w:w="754" w:type="dxa"/>
            <w:noWrap/>
            <w:vAlign w:val="center"/>
            <w:hideMark/>
          </w:tcPr>
          <w:p w14:paraId="67010F62" w14:textId="77777777" w:rsidR="005B2B2E" w:rsidRPr="00F95368" w:rsidRDefault="005B2B2E" w:rsidP="005B2B2E">
            <w:pPr>
              <w:jc w:val="center"/>
              <w:rPr>
                <w:szCs w:val="20"/>
                <w:lang w:eastAsia="pt-BR"/>
              </w:rPr>
            </w:pPr>
            <w:r w:rsidRPr="00F95368">
              <w:rPr>
                <w:szCs w:val="20"/>
                <w:lang w:eastAsia="pt-BR"/>
              </w:rPr>
              <w:t>1.0</w:t>
            </w:r>
          </w:p>
        </w:tc>
        <w:tc>
          <w:tcPr>
            <w:tcW w:w="5898" w:type="dxa"/>
            <w:vAlign w:val="center"/>
            <w:hideMark/>
          </w:tcPr>
          <w:p w14:paraId="2EB810F9" w14:textId="5B5DDA1C" w:rsidR="005B2B2E" w:rsidRPr="00F95368" w:rsidRDefault="00D71021" w:rsidP="00D71021">
            <w:pPr>
              <w:rPr>
                <w:szCs w:val="20"/>
              </w:rPr>
            </w:pPr>
            <w:r w:rsidRPr="00F95368">
              <w:rPr>
                <w:szCs w:val="20"/>
              </w:rPr>
              <w:t xml:space="preserve">Elaboração de projeto de engenharia para implantação </w:t>
            </w:r>
            <w:r w:rsidR="00A266DB" w:rsidRPr="00F95368">
              <w:rPr>
                <w:szCs w:val="20"/>
              </w:rPr>
              <w:t>de uma ponte.</w:t>
            </w:r>
          </w:p>
        </w:tc>
        <w:tc>
          <w:tcPr>
            <w:tcW w:w="1853" w:type="dxa"/>
            <w:noWrap/>
            <w:vAlign w:val="center"/>
            <w:hideMark/>
          </w:tcPr>
          <w:p w14:paraId="666FE949" w14:textId="77777777" w:rsidR="005B2B2E" w:rsidRPr="00F95368" w:rsidRDefault="00D71021" w:rsidP="00D71021">
            <w:pPr>
              <w:jc w:val="center"/>
              <w:rPr>
                <w:szCs w:val="20"/>
              </w:rPr>
            </w:pPr>
            <w:r w:rsidRPr="00F95368">
              <w:rPr>
                <w:szCs w:val="20"/>
              </w:rPr>
              <w:t>01 unidade</w:t>
            </w:r>
          </w:p>
        </w:tc>
      </w:tr>
    </w:tbl>
    <w:p w14:paraId="61CE495D" w14:textId="77777777" w:rsidR="00D7459C" w:rsidRPr="00F95368" w:rsidRDefault="00D7459C" w:rsidP="009E7770"/>
    <w:p w14:paraId="7E5B01B8" w14:textId="77777777" w:rsidR="00D7459C" w:rsidRPr="00F95368" w:rsidRDefault="00D7459C" w:rsidP="009E7770"/>
    <w:p w14:paraId="045DFD63" w14:textId="77777777" w:rsidR="005B2B2E" w:rsidRPr="00F95368" w:rsidRDefault="0001791C" w:rsidP="00170123">
      <w:pPr>
        <w:pStyle w:val="PargrafodaLista"/>
        <w:numPr>
          <w:ilvl w:val="0"/>
          <w:numId w:val="10"/>
        </w:numPr>
        <w:spacing w:after="120"/>
        <w:ind w:left="708" w:firstLine="0"/>
        <w:contextualSpacing w:val="0"/>
        <w:rPr>
          <w:szCs w:val="20"/>
        </w:rPr>
      </w:pPr>
      <w:r w:rsidRPr="00F95368">
        <w:rPr>
          <w:szCs w:val="20"/>
        </w:rPr>
        <w:t>Os atestados poderão ser apresentados da seguinte maneira:</w:t>
      </w:r>
    </w:p>
    <w:p w14:paraId="24CE7717" w14:textId="77777777" w:rsidR="0001791C" w:rsidRPr="00F95368" w:rsidRDefault="0001791C" w:rsidP="0001791C">
      <w:pPr>
        <w:suppressAutoHyphens/>
        <w:ind w:left="1416"/>
        <w:rPr>
          <w:szCs w:val="20"/>
        </w:rPr>
      </w:pPr>
      <w:r w:rsidRPr="00F95368">
        <w:rPr>
          <w:szCs w:val="20"/>
        </w:rPr>
        <w:t>- Um atestado para cada item exigido; ou</w:t>
      </w:r>
    </w:p>
    <w:p w14:paraId="1FBB62B5" w14:textId="77777777" w:rsidR="0001791C" w:rsidRPr="00F95368" w:rsidRDefault="0001791C" w:rsidP="0001791C">
      <w:pPr>
        <w:suppressAutoHyphens/>
        <w:ind w:left="1416"/>
        <w:rPr>
          <w:szCs w:val="20"/>
        </w:rPr>
      </w:pPr>
      <w:r w:rsidRPr="00F95368">
        <w:rPr>
          <w:szCs w:val="20"/>
        </w:rPr>
        <w:t>- Atestado que contenha um ou mais itens exigidos.</w:t>
      </w:r>
    </w:p>
    <w:p w14:paraId="72C679D1" w14:textId="77777777" w:rsidR="0001791C" w:rsidRPr="00F95368" w:rsidRDefault="0001791C" w:rsidP="0001791C">
      <w:pPr>
        <w:pStyle w:val="PargrafodaLista"/>
        <w:spacing w:after="120"/>
        <w:ind w:left="708"/>
        <w:contextualSpacing w:val="0"/>
        <w:rPr>
          <w:szCs w:val="20"/>
        </w:rPr>
      </w:pPr>
    </w:p>
    <w:p w14:paraId="433C2C61" w14:textId="5DA931FC" w:rsidR="00293015" w:rsidRPr="00F95368" w:rsidRDefault="00CE63F2" w:rsidP="00170123">
      <w:pPr>
        <w:pStyle w:val="PargrafodaLista"/>
        <w:numPr>
          <w:ilvl w:val="0"/>
          <w:numId w:val="10"/>
        </w:numPr>
        <w:spacing w:after="120"/>
        <w:ind w:left="708" w:firstLine="0"/>
        <w:contextualSpacing w:val="0"/>
        <w:rPr>
          <w:bCs/>
        </w:rPr>
      </w:pPr>
      <w:r w:rsidRPr="00F95368">
        <w:rPr>
          <w:szCs w:val="20"/>
        </w:rPr>
        <w:t>Entende-se</w:t>
      </w:r>
      <w:r w:rsidR="00293015" w:rsidRPr="00F95368">
        <w:rPr>
          <w:szCs w:val="20"/>
        </w:rPr>
        <w:t xml:space="preserve"> </w:t>
      </w:r>
      <w:r w:rsidR="00D71021" w:rsidRPr="00F95368">
        <w:rPr>
          <w:szCs w:val="20"/>
        </w:rPr>
        <w:t>por similares</w:t>
      </w:r>
      <w:r w:rsidRPr="00F95368">
        <w:rPr>
          <w:szCs w:val="20"/>
        </w:rPr>
        <w:t xml:space="preserve"> os projetos </w:t>
      </w:r>
      <w:r w:rsidR="00E77471" w:rsidRPr="00F95368">
        <w:rPr>
          <w:szCs w:val="20"/>
        </w:rPr>
        <w:t>a seguir:</w:t>
      </w:r>
    </w:p>
    <w:p w14:paraId="0F1ED790" w14:textId="65BEA412" w:rsidR="00293015" w:rsidRPr="00F95368" w:rsidRDefault="00A266DB" w:rsidP="00170123">
      <w:pPr>
        <w:pStyle w:val="PargrafodaLista"/>
        <w:numPr>
          <w:ilvl w:val="0"/>
          <w:numId w:val="28"/>
        </w:numPr>
        <w:ind w:left="1428"/>
        <w:contextualSpacing w:val="0"/>
        <w:rPr>
          <w:szCs w:val="20"/>
        </w:rPr>
      </w:pPr>
      <w:r w:rsidRPr="00F95368">
        <w:rPr>
          <w:szCs w:val="20"/>
        </w:rPr>
        <w:t xml:space="preserve">Projeto de </w:t>
      </w:r>
      <w:r w:rsidR="00F95368" w:rsidRPr="00F95368">
        <w:rPr>
          <w:szCs w:val="20"/>
        </w:rPr>
        <w:t>V</w:t>
      </w:r>
      <w:r w:rsidRPr="00F95368">
        <w:rPr>
          <w:szCs w:val="20"/>
        </w:rPr>
        <w:t>iaduto;</w:t>
      </w:r>
    </w:p>
    <w:p w14:paraId="156FFCE0" w14:textId="1565AAAB" w:rsidR="00A266DB" w:rsidRPr="00F95368" w:rsidRDefault="00CA1F9A" w:rsidP="00170123">
      <w:pPr>
        <w:pStyle w:val="PargrafodaLista"/>
        <w:numPr>
          <w:ilvl w:val="0"/>
          <w:numId w:val="28"/>
        </w:numPr>
        <w:ind w:left="1428"/>
        <w:contextualSpacing w:val="0"/>
        <w:rPr>
          <w:szCs w:val="20"/>
        </w:rPr>
      </w:pPr>
      <w:r w:rsidRPr="00F95368">
        <w:rPr>
          <w:szCs w:val="20"/>
        </w:rPr>
        <w:t>Projeto de Pontilhão;</w:t>
      </w:r>
    </w:p>
    <w:p w14:paraId="78511944" w14:textId="3D0FB230" w:rsidR="00177E5F" w:rsidRPr="00F95368" w:rsidRDefault="00F95368" w:rsidP="00170123">
      <w:pPr>
        <w:pStyle w:val="PargrafodaLista"/>
        <w:numPr>
          <w:ilvl w:val="0"/>
          <w:numId w:val="28"/>
        </w:numPr>
        <w:ind w:left="1428"/>
        <w:contextualSpacing w:val="0"/>
        <w:rPr>
          <w:szCs w:val="20"/>
        </w:rPr>
      </w:pPr>
      <w:r w:rsidRPr="00F95368">
        <w:rPr>
          <w:szCs w:val="20"/>
        </w:rPr>
        <w:t xml:space="preserve">Projeto de </w:t>
      </w:r>
      <w:r w:rsidR="002D6308">
        <w:rPr>
          <w:szCs w:val="20"/>
        </w:rPr>
        <w:t>G</w:t>
      </w:r>
      <w:r w:rsidR="00177E5F" w:rsidRPr="00F95368">
        <w:rPr>
          <w:szCs w:val="20"/>
        </w:rPr>
        <w:t>aleria em bueiros celulares</w:t>
      </w:r>
      <w:r w:rsidRPr="00F95368">
        <w:rPr>
          <w:szCs w:val="20"/>
        </w:rPr>
        <w:t>;</w:t>
      </w:r>
    </w:p>
    <w:p w14:paraId="27E43B9D" w14:textId="77777777" w:rsidR="00E77471" w:rsidRPr="00EB342D" w:rsidRDefault="00E77471" w:rsidP="00C8166F">
      <w:pPr>
        <w:ind w:left="708"/>
      </w:pPr>
    </w:p>
    <w:p w14:paraId="79CFC202" w14:textId="5FD63B95" w:rsidR="005B2B2E" w:rsidRPr="000A42DD" w:rsidRDefault="005B2B2E" w:rsidP="00170123">
      <w:pPr>
        <w:pStyle w:val="PargrafodaLista"/>
        <w:numPr>
          <w:ilvl w:val="0"/>
          <w:numId w:val="10"/>
        </w:numPr>
        <w:spacing w:after="120"/>
        <w:ind w:left="708" w:firstLine="0"/>
        <w:contextualSpacing w:val="0"/>
        <w:rPr>
          <w:szCs w:val="20"/>
        </w:rPr>
      </w:pPr>
      <w:r w:rsidRPr="00EB342D">
        <w:rPr>
          <w:szCs w:val="20"/>
        </w:rPr>
        <w:t xml:space="preserve">Deverá(ão) constar do(s) atestado(s) ou da(s) certidão(ões) expedida(s) </w:t>
      </w:r>
      <w:r w:rsidRPr="002D6308">
        <w:rPr>
          <w:szCs w:val="20"/>
        </w:rPr>
        <w:t>pelo CREA, em destaque, os seguintes dados: local de execução, nome do contratante e da pessoa jurídica contratada, nome(s) do(s) responsável(is) técnico(s), seu(s) título(s) profissional</w:t>
      </w:r>
      <w:r w:rsidRPr="00EB342D">
        <w:rPr>
          <w:szCs w:val="20"/>
        </w:rPr>
        <w:t xml:space="preserve">(is) e </w:t>
      </w:r>
      <w:r w:rsidRPr="00EB342D">
        <w:rPr>
          <w:szCs w:val="20"/>
        </w:rPr>
        <w:lastRenderedPageBreak/>
        <w:t>número(s) de registro(s</w:t>
      </w:r>
      <w:r w:rsidRPr="000A42DD">
        <w:rPr>
          <w:szCs w:val="20"/>
        </w:rPr>
        <w:t>) no CREA; descrição técnica sucinta indicando os serviços e quantitativos executados e o prazo final de execução.</w:t>
      </w:r>
    </w:p>
    <w:p w14:paraId="3252CDF9" w14:textId="77777777" w:rsidR="00542C4D" w:rsidRPr="00EB342D" w:rsidRDefault="00542C4D" w:rsidP="00170123">
      <w:pPr>
        <w:pStyle w:val="PargrafodaLista"/>
        <w:numPr>
          <w:ilvl w:val="0"/>
          <w:numId w:val="10"/>
        </w:numPr>
        <w:spacing w:after="120"/>
        <w:ind w:left="708" w:firstLine="0"/>
        <w:contextualSpacing w:val="0"/>
        <w:rPr>
          <w:szCs w:val="20"/>
        </w:rPr>
      </w:pPr>
      <w:r w:rsidRPr="000A42DD">
        <w:rPr>
          <w:szCs w:val="20"/>
        </w:rPr>
        <w:t xml:space="preserve">Em caso de apresentação por licitante de atestado de desempenho anterior emitido em favor de consórcio do qual ele tenha feito </w:t>
      </w:r>
      <w:r w:rsidRPr="00EB342D">
        <w:rPr>
          <w:szCs w:val="20"/>
        </w:rPr>
        <w:t>parte, se o atestado ou o contrato de constituição do consórcio não identificar a atividade desempenhada por cada consorciado individualmente, serão adotados os seguintes critérios na avaliação de sua qualificação técnica:</w:t>
      </w:r>
    </w:p>
    <w:p w14:paraId="2DB49E0D" w14:textId="77777777" w:rsidR="00542C4D" w:rsidRPr="00EB342D" w:rsidRDefault="00542C4D" w:rsidP="00170123">
      <w:pPr>
        <w:numPr>
          <w:ilvl w:val="0"/>
          <w:numId w:val="43"/>
        </w:numPr>
        <w:shd w:val="clear" w:color="auto" w:fill="FDFDFD"/>
        <w:rPr>
          <w:szCs w:val="20"/>
        </w:rPr>
      </w:pPr>
      <w:r w:rsidRPr="00EB342D">
        <w:rPr>
          <w:szCs w:val="20"/>
        </w:rPr>
        <w:t>caso o atestado tenha sido emitido em favor de consórcio homogêneo, todas as experiências atestadas serão reconhecidas para cada uma das empresas consorciadas, na proporção quantitativa de sua participação no consórcio;</w:t>
      </w:r>
    </w:p>
    <w:p w14:paraId="23DCBE06" w14:textId="760CF1C5" w:rsidR="00235D41" w:rsidRPr="0031661E" w:rsidRDefault="00542C4D" w:rsidP="0031661E">
      <w:pPr>
        <w:numPr>
          <w:ilvl w:val="0"/>
          <w:numId w:val="43"/>
        </w:numPr>
        <w:shd w:val="clear" w:color="auto" w:fill="FDFDFD"/>
        <w:rPr>
          <w:szCs w:val="20"/>
        </w:rPr>
      </w:pPr>
      <w:r w:rsidRPr="00EB342D">
        <w:rPr>
          <w:szCs w:val="20"/>
        </w:rPr>
        <w:t>caso o atestado tenha sido emitido em favor de consórcio heterogêneo, as experiências atestadas deverão ser reconhecidas para cada consorciado de acordo com os respectivos campos de atuação.</w:t>
      </w:r>
    </w:p>
    <w:p w14:paraId="6672C15F" w14:textId="77777777" w:rsidR="00C8166F" w:rsidRPr="00EB342D" w:rsidRDefault="00C8166F" w:rsidP="00170123">
      <w:pPr>
        <w:pStyle w:val="PargrafodaLista"/>
        <w:numPr>
          <w:ilvl w:val="0"/>
          <w:numId w:val="37"/>
        </w:numPr>
        <w:ind w:left="1276" w:hanging="567"/>
      </w:pPr>
      <w:r w:rsidRPr="00EB342D">
        <w:t xml:space="preserve">Entende-se, para fins deste </w:t>
      </w:r>
      <w:r w:rsidR="008A2F0B" w:rsidRPr="00EB342D">
        <w:t>Termo de Referência</w:t>
      </w:r>
      <w:r w:rsidRPr="00EB342D">
        <w:t xml:space="preserve">, como pertencente ao quadro permanente: </w:t>
      </w:r>
    </w:p>
    <w:p w14:paraId="5B714781" w14:textId="77777777" w:rsidR="00C8166F" w:rsidRPr="00EB342D" w:rsidRDefault="00C8166F" w:rsidP="00170123">
      <w:pPr>
        <w:numPr>
          <w:ilvl w:val="0"/>
          <w:numId w:val="36"/>
        </w:numPr>
        <w:tabs>
          <w:tab w:val="left" w:pos="1560"/>
        </w:tabs>
        <w:suppressAutoHyphens/>
        <w:rPr>
          <w:szCs w:val="20"/>
        </w:rPr>
      </w:pPr>
      <w:r w:rsidRPr="00EB342D">
        <w:rPr>
          <w:szCs w:val="20"/>
        </w:rPr>
        <w:t>O empregado;</w:t>
      </w:r>
    </w:p>
    <w:p w14:paraId="23D11295" w14:textId="77777777" w:rsidR="00C8166F" w:rsidRPr="00EB342D" w:rsidRDefault="00C8166F" w:rsidP="00170123">
      <w:pPr>
        <w:numPr>
          <w:ilvl w:val="0"/>
          <w:numId w:val="36"/>
        </w:numPr>
        <w:tabs>
          <w:tab w:val="left" w:pos="1560"/>
        </w:tabs>
        <w:suppressAutoHyphens/>
        <w:rPr>
          <w:szCs w:val="20"/>
        </w:rPr>
      </w:pPr>
      <w:r w:rsidRPr="00EB342D">
        <w:rPr>
          <w:szCs w:val="20"/>
        </w:rPr>
        <w:t xml:space="preserve">O sócio; </w:t>
      </w:r>
    </w:p>
    <w:p w14:paraId="26C29521" w14:textId="77777777" w:rsidR="00C8166F" w:rsidRPr="00EB342D" w:rsidRDefault="00C8166F" w:rsidP="00170123">
      <w:pPr>
        <w:numPr>
          <w:ilvl w:val="0"/>
          <w:numId w:val="36"/>
        </w:numPr>
        <w:tabs>
          <w:tab w:val="left" w:pos="1560"/>
        </w:tabs>
        <w:suppressAutoHyphens/>
        <w:rPr>
          <w:szCs w:val="20"/>
        </w:rPr>
      </w:pPr>
      <w:r w:rsidRPr="00EB342D">
        <w:rPr>
          <w:szCs w:val="20"/>
        </w:rPr>
        <w:t>O detentor de contrato de prestação de serviço.</w:t>
      </w:r>
    </w:p>
    <w:p w14:paraId="11DFD2E8" w14:textId="77777777" w:rsidR="00C8166F" w:rsidRPr="00EB342D" w:rsidRDefault="00C8166F" w:rsidP="00C8166F">
      <w:pPr>
        <w:tabs>
          <w:tab w:val="left" w:pos="1560"/>
        </w:tabs>
        <w:suppressAutoHyphens/>
        <w:spacing w:before="120"/>
        <w:ind w:left="2574"/>
        <w:rPr>
          <w:szCs w:val="20"/>
        </w:rPr>
      </w:pPr>
    </w:p>
    <w:p w14:paraId="52AABF6F" w14:textId="77777777" w:rsidR="00124662" w:rsidRPr="00EB342D" w:rsidRDefault="00124662" w:rsidP="00170123">
      <w:pPr>
        <w:pStyle w:val="PargrafodaLista"/>
        <w:numPr>
          <w:ilvl w:val="0"/>
          <w:numId w:val="37"/>
        </w:numPr>
        <w:ind w:left="1276" w:hanging="567"/>
      </w:pPr>
      <w:r w:rsidRPr="00EB342D">
        <w:t>O licitante deverá comprovar, através da juntada de:</w:t>
      </w:r>
    </w:p>
    <w:p w14:paraId="7B7EE527" w14:textId="77777777" w:rsidR="00124662" w:rsidRPr="00EB342D" w:rsidRDefault="00124662" w:rsidP="00170123">
      <w:pPr>
        <w:pStyle w:val="PargrafodaLista"/>
        <w:numPr>
          <w:ilvl w:val="0"/>
          <w:numId w:val="46"/>
        </w:numPr>
        <w:ind w:left="1776"/>
      </w:pPr>
      <w:r w:rsidRPr="00EB342D">
        <w:t>Cópia da ficha ou livro de registro de empregado ou carteira de trabalho do profissional, a condição de que o mesmo pertence ao quadro do licitante;</w:t>
      </w:r>
    </w:p>
    <w:p w14:paraId="4E2A1595" w14:textId="77777777" w:rsidR="00124662" w:rsidRPr="00EB342D" w:rsidRDefault="00124662" w:rsidP="00170123">
      <w:pPr>
        <w:pStyle w:val="PargrafodaLista"/>
        <w:numPr>
          <w:ilvl w:val="0"/>
          <w:numId w:val="46"/>
        </w:numPr>
        <w:ind w:left="1776"/>
      </w:pPr>
      <w:r w:rsidRPr="00EB342D">
        <w:t xml:space="preserve">Cópia do contrato social, que demonstre a condição de sócio do profissional; </w:t>
      </w:r>
    </w:p>
    <w:p w14:paraId="3F8ADE41" w14:textId="77777777" w:rsidR="00124662" w:rsidRPr="00EB342D" w:rsidRDefault="00124662" w:rsidP="00170123">
      <w:pPr>
        <w:pStyle w:val="PargrafodaLista"/>
        <w:numPr>
          <w:ilvl w:val="0"/>
          <w:numId w:val="46"/>
        </w:numPr>
        <w:ind w:left="1776"/>
      </w:pPr>
      <w:r w:rsidRPr="00EB342D">
        <w:t>Cópia de contrato de prestação de serviço, celebrado de acordo com a legislação civil comum; ou</w:t>
      </w:r>
    </w:p>
    <w:p w14:paraId="4D7D3762" w14:textId="77777777" w:rsidR="00124662" w:rsidRPr="00EB342D" w:rsidRDefault="00124662" w:rsidP="00170123">
      <w:pPr>
        <w:pStyle w:val="PargrafodaLista"/>
        <w:numPr>
          <w:ilvl w:val="0"/>
          <w:numId w:val="46"/>
        </w:numPr>
        <w:ind w:left="1776"/>
      </w:pPr>
      <w:r w:rsidRPr="00EB342D">
        <w:t>Declaração de contratação futura do profissional detentor do atestado apresentado, desde que acompanhado da anuência deste.</w:t>
      </w:r>
    </w:p>
    <w:p w14:paraId="57C28749" w14:textId="77777777" w:rsidR="00C8166F" w:rsidRPr="00EB342D" w:rsidRDefault="00C8166F" w:rsidP="00124662">
      <w:pPr>
        <w:pStyle w:val="PargrafodaLista"/>
        <w:ind w:left="847" w:hanging="567"/>
      </w:pPr>
    </w:p>
    <w:p w14:paraId="5CCCEFCF" w14:textId="77777777" w:rsidR="00C8166F" w:rsidRPr="00EB342D" w:rsidRDefault="00C8166F" w:rsidP="00170123">
      <w:pPr>
        <w:pStyle w:val="PargrafodaLista"/>
        <w:numPr>
          <w:ilvl w:val="0"/>
          <w:numId w:val="37"/>
        </w:numPr>
        <w:ind w:left="1276" w:hanging="567"/>
      </w:pPr>
      <w:r w:rsidRPr="00EB342D">
        <w:t>Quando se</w:t>
      </w:r>
      <w:r w:rsidR="007548ED" w:rsidRPr="00EB342D">
        <w:t xml:space="preserve"> tratar de dirigente ou sócio do</w:t>
      </w:r>
      <w:r w:rsidRPr="00EB342D">
        <w:t xml:space="preserve"> licitante tal comprovação será atr</w:t>
      </w:r>
      <w:r w:rsidR="00496A73" w:rsidRPr="00EB342D">
        <w:t>avés do ato constitutivo do mesmo</w:t>
      </w:r>
      <w:r w:rsidRPr="00EB342D">
        <w:t>;</w:t>
      </w:r>
    </w:p>
    <w:p w14:paraId="3D18AE71" w14:textId="77777777" w:rsidR="00C8166F" w:rsidRPr="00EB342D" w:rsidRDefault="00C8166F" w:rsidP="00C8166F">
      <w:pPr>
        <w:pStyle w:val="PargrafodaLista"/>
        <w:ind w:left="1276" w:hanging="567"/>
      </w:pPr>
    </w:p>
    <w:p w14:paraId="76E90182" w14:textId="77777777" w:rsidR="00C8166F" w:rsidRPr="00EB342D" w:rsidRDefault="007548ED" w:rsidP="00170123">
      <w:pPr>
        <w:pStyle w:val="PargrafodaLista"/>
        <w:numPr>
          <w:ilvl w:val="0"/>
          <w:numId w:val="37"/>
        </w:numPr>
        <w:ind w:left="1276" w:hanging="567"/>
      </w:pPr>
      <w:r w:rsidRPr="00EB342D">
        <w:t>No caso de doi</w:t>
      </w:r>
      <w:r w:rsidR="00C8166F" w:rsidRPr="00EB342D">
        <w:t>s ou mais licitantes apresentarem atestados de um mesmo profissional como responsável técnico, como comprovaç</w:t>
      </w:r>
      <w:r w:rsidR="00496A73" w:rsidRPr="00EB342D">
        <w:t>ão de qualificação técnica, ambos serão inabilitado</w:t>
      </w:r>
      <w:r w:rsidR="00C8166F" w:rsidRPr="00EB342D">
        <w:t>s.</w:t>
      </w:r>
    </w:p>
    <w:p w14:paraId="63EBDDF9" w14:textId="77777777" w:rsidR="00C8166F" w:rsidRPr="00EB342D" w:rsidRDefault="00C8166F" w:rsidP="00A7772B">
      <w:pPr>
        <w:pStyle w:val="PargrafodaLista"/>
        <w:spacing w:after="120"/>
        <w:ind w:left="0"/>
        <w:contextualSpacing w:val="0"/>
        <w:rPr>
          <w:szCs w:val="20"/>
        </w:rPr>
      </w:pPr>
    </w:p>
    <w:p w14:paraId="6AAF7C23" w14:textId="77777777" w:rsidR="005B2B2E" w:rsidRPr="00EB342D" w:rsidRDefault="0092676B" w:rsidP="007A18DB">
      <w:pPr>
        <w:pStyle w:val="Ttulo1"/>
      </w:pPr>
      <w:bookmarkStart w:id="16" w:name="_Toc79737336"/>
      <w:r w:rsidRPr="00EB342D">
        <w:t>ORÇAMENTO DE REFERÊNCIA</w:t>
      </w:r>
      <w:r w:rsidR="00CD3749" w:rsidRPr="00EB342D">
        <w:t xml:space="preserve"> </w:t>
      </w:r>
      <w:r w:rsidR="006F563D" w:rsidRPr="00EB342D">
        <w:t xml:space="preserve">E </w:t>
      </w:r>
      <w:r w:rsidR="005B2B2E" w:rsidRPr="00EB342D">
        <w:t>DOTAÇÃO ORÇAMENTÁRIA</w:t>
      </w:r>
      <w:bookmarkEnd w:id="16"/>
    </w:p>
    <w:p w14:paraId="0E984970" w14:textId="77777777" w:rsidR="00CD3749" w:rsidRPr="00EB342D" w:rsidRDefault="00CD3749" w:rsidP="005B2B2E">
      <w:pPr>
        <w:rPr>
          <w:szCs w:val="20"/>
        </w:rPr>
      </w:pPr>
    </w:p>
    <w:p w14:paraId="03461912" w14:textId="1DB5B053" w:rsidR="00691255" w:rsidRPr="00EB342D" w:rsidRDefault="00691255" w:rsidP="00691255">
      <w:pPr>
        <w:pStyle w:val="Ttulo2"/>
        <w:ind w:left="0" w:firstLine="0"/>
      </w:pPr>
      <w:bookmarkStart w:id="17" w:name="_Ref449450747"/>
      <w:r w:rsidRPr="00EB342D">
        <w:t xml:space="preserve">Os recursos orçamentários em que correrão as despesas da presente contratação são oriundos do </w:t>
      </w:r>
      <w:r w:rsidR="00F82B41">
        <w:t>PTRES 197825; PI 71030008</w:t>
      </w:r>
      <w:r w:rsidRPr="00EB342D">
        <w:rPr>
          <w:color w:val="3366FF"/>
        </w:rPr>
        <w:t xml:space="preserve">, </w:t>
      </w:r>
      <w:r w:rsidRPr="00EB342D">
        <w:t>sob a gestão da Área</w:t>
      </w:r>
      <w:r w:rsidRPr="00EB342D">
        <w:rPr>
          <w:color w:val="3366FF"/>
        </w:rPr>
        <w:t xml:space="preserve"> </w:t>
      </w:r>
      <w:r w:rsidR="00F82B41" w:rsidRPr="00F82B41">
        <w:t>da 5ªGRD</w:t>
      </w:r>
      <w:r w:rsidRPr="00F82B41">
        <w:t xml:space="preserve"> da Codevasf.</w:t>
      </w:r>
    </w:p>
    <w:p w14:paraId="333C70AD" w14:textId="77777777" w:rsidR="00691255" w:rsidRPr="00EB342D" w:rsidRDefault="00691255" w:rsidP="00691255"/>
    <w:p w14:paraId="44CCE4DE" w14:textId="6E594DF0" w:rsidR="00691255" w:rsidRPr="00EB342D" w:rsidRDefault="00691255" w:rsidP="00691255">
      <w:pPr>
        <w:pStyle w:val="Ttulo2"/>
        <w:ind w:left="0" w:firstLine="0"/>
      </w:pPr>
      <w:r w:rsidRPr="00EB342D">
        <w:t xml:space="preserve">O valor estimado para a contratação dos insumos, obras e serviços de engenharia objeto deste Termo de Referência é </w:t>
      </w:r>
      <w:r w:rsidR="00282C1C">
        <w:rPr>
          <w:b/>
          <w:u w:val="single"/>
        </w:rPr>
        <w:t>PUBLICO</w:t>
      </w:r>
      <w:r w:rsidRPr="00EB342D">
        <w:t xml:space="preserve">, conforme art. 34 da Lei nº 13.303/2016. </w:t>
      </w:r>
    </w:p>
    <w:p w14:paraId="0374FC9B" w14:textId="77777777" w:rsidR="00691255" w:rsidRPr="00645B79" w:rsidRDefault="00691255" w:rsidP="00691255"/>
    <w:p w14:paraId="5D01B75C" w14:textId="63D8AC82" w:rsidR="004418E6" w:rsidRDefault="00691255" w:rsidP="00475671">
      <w:pPr>
        <w:pStyle w:val="Ttulo2"/>
        <w:ind w:left="0" w:firstLine="0"/>
      </w:pPr>
      <w:r w:rsidRPr="00645B79">
        <w:t xml:space="preserve">O valor estimado para a contratação dos insumos, obras e serviços de engenharia objeto deste Termo de Referência, é de </w:t>
      </w:r>
      <w:r w:rsidRPr="00E84BB8">
        <w:rPr>
          <w:b/>
          <w:bCs/>
          <w:u w:val="single"/>
        </w:rPr>
        <w:t>R$</w:t>
      </w:r>
      <w:r w:rsidR="00282C1C" w:rsidRPr="00E84BB8">
        <w:rPr>
          <w:b/>
          <w:bCs/>
          <w:u w:val="single"/>
        </w:rPr>
        <w:t xml:space="preserve"> </w:t>
      </w:r>
      <w:r w:rsidR="00F82B41" w:rsidRPr="00E84BB8">
        <w:rPr>
          <w:b/>
          <w:bCs/>
          <w:u w:val="single"/>
        </w:rPr>
        <w:t>304.192,35</w:t>
      </w:r>
      <w:r w:rsidRPr="00645B79">
        <w:t xml:space="preserve"> (</w:t>
      </w:r>
      <w:r w:rsidR="00F82B41">
        <w:t>trezentos e quatro</w:t>
      </w:r>
      <w:r w:rsidR="00282C1C" w:rsidRPr="00645B79">
        <w:t xml:space="preserve"> mil, </w:t>
      </w:r>
      <w:r w:rsidR="00F82B41">
        <w:t>cento e noventa e dois</w:t>
      </w:r>
      <w:r w:rsidR="00282C1C" w:rsidRPr="00645B79">
        <w:t xml:space="preserve"> reais e </w:t>
      </w:r>
      <w:r w:rsidR="00F82B41">
        <w:t>trinta e cinco</w:t>
      </w:r>
      <w:r w:rsidR="00282C1C" w:rsidRPr="00645B79">
        <w:t xml:space="preserve"> centavos</w:t>
      </w:r>
      <w:r w:rsidRPr="00645B79">
        <w:t xml:space="preserve">), </w:t>
      </w:r>
      <w:r w:rsidR="00ED2198" w:rsidRPr="00645B79">
        <w:t>data-base de</w:t>
      </w:r>
      <w:r w:rsidR="00282C1C" w:rsidRPr="00645B79">
        <w:t xml:space="preserve"> 08/2021</w:t>
      </w:r>
      <w:bookmarkEnd w:id="17"/>
      <w:r w:rsidR="00282C1C" w:rsidRPr="00645B79">
        <w:t>.</w:t>
      </w:r>
    </w:p>
    <w:p w14:paraId="3FDC0ECD" w14:textId="77777777" w:rsidR="004418E6" w:rsidRPr="004418E6" w:rsidRDefault="004418E6" w:rsidP="004418E6"/>
    <w:p w14:paraId="218C00FA" w14:textId="4F8C0DED" w:rsidR="005B2B2E" w:rsidRPr="00E84BB8" w:rsidRDefault="005B2B2E" w:rsidP="0035145B">
      <w:pPr>
        <w:pStyle w:val="Ttulo2"/>
        <w:ind w:left="0" w:firstLine="0"/>
      </w:pPr>
      <w:r w:rsidRPr="00645B79">
        <w:t xml:space="preserve">Estão inclusos no valor </w:t>
      </w:r>
      <w:r w:rsidR="00691255" w:rsidRPr="00645B79">
        <w:t>acima</w:t>
      </w:r>
      <w:r w:rsidRPr="00645B79">
        <w:t xml:space="preserve">, </w:t>
      </w:r>
      <w:r w:rsidR="00B7768A" w:rsidRPr="00645B79">
        <w:t>os custos indiretos</w:t>
      </w:r>
      <w:r w:rsidRPr="00645B79">
        <w:t xml:space="preserve">, os encargos sociais, as taxas, os impostos e os emolumentos. Os quantitativos e </w:t>
      </w:r>
      <w:r w:rsidR="0092676B" w:rsidRPr="00645B79">
        <w:t>preços unitários</w:t>
      </w:r>
      <w:r w:rsidRPr="00645B79">
        <w:t xml:space="preserve"> d</w:t>
      </w:r>
      <w:r w:rsidR="00D5017D" w:rsidRPr="00645B79">
        <w:t xml:space="preserve">os </w:t>
      </w:r>
      <w:r w:rsidRPr="00645B79">
        <w:t xml:space="preserve">serviços constam da Planilha </w:t>
      </w:r>
      <w:r w:rsidR="00D5017D" w:rsidRPr="00645B79">
        <w:t xml:space="preserve">de Custos dos Serviços </w:t>
      </w:r>
      <w:r w:rsidRPr="00EB342D">
        <w:t xml:space="preserve">– </w:t>
      </w:r>
      <w:r w:rsidR="00773508" w:rsidRPr="00EB342D">
        <w:t>Codevasf</w:t>
      </w:r>
      <w:r w:rsidRPr="00EB342D">
        <w:t xml:space="preserve"> –</w:t>
      </w:r>
      <w:r w:rsidR="007370D9" w:rsidRPr="00EB342D">
        <w:t xml:space="preserve"> </w:t>
      </w:r>
      <w:r w:rsidR="007370D9" w:rsidRPr="00E84BB8">
        <w:t>parte integrante deste</w:t>
      </w:r>
      <w:r w:rsidRPr="00E84BB8">
        <w:t xml:space="preserve"> Termo de Referência.</w:t>
      </w:r>
    </w:p>
    <w:p w14:paraId="130E396F" w14:textId="77777777" w:rsidR="005B2B2E" w:rsidRPr="00E84BB8" w:rsidRDefault="005B2B2E" w:rsidP="00673BC3">
      <w:pPr>
        <w:pStyle w:val="Ttulo2"/>
        <w:numPr>
          <w:ilvl w:val="0"/>
          <w:numId w:val="0"/>
        </w:numPr>
      </w:pPr>
    </w:p>
    <w:p w14:paraId="23BE1D29" w14:textId="5879F985" w:rsidR="00691255" w:rsidRPr="00E84BB8" w:rsidRDefault="00691255" w:rsidP="00691255">
      <w:pPr>
        <w:pStyle w:val="Ttulo2"/>
        <w:ind w:left="0" w:firstLine="0"/>
      </w:pPr>
      <w:r w:rsidRPr="00E84BB8">
        <w:t xml:space="preserve">O valor estimado para a contratação foi elaborado com base no </w:t>
      </w:r>
      <w:r w:rsidR="00282C1C" w:rsidRPr="00E84BB8">
        <w:t>relatório de Consolidação dos custos de mão de obra – DNIT/2021, nas Tabela de Engenharia Consultiva fornecida pela Codevasf – SEDE para o estado de Alagoas, na data-base de 01/2020, composições de preço e em pesquisa de mercado</w:t>
      </w:r>
      <w:r w:rsidRPr="00E84BB8">
        <w:t xml:space="preserve">, na data-base de </w:t>
      </w:r>
      <w:r w:rsidR="00282C1C" w:rsidRPr="00E84BB8">
        <w:t>08</w:t>
      </w:r>
      <w:r w:rsidRPr="00E84BB8">
        <w:t>/</w:t>
      </w:r>
      <w:r w:rsidR="00282C1C" w:rsidRPr="00E84BB8">
        <w:t>21</w:t>
      </w:r>
      <w:r w:rsidRPr="00E84BB8">
        <w:t>, não desonerado, atendendo ao disposto na Lei nº 13.080, de 02/01/2015 (LDO 2015) e no Decreto nº 7.983, de 08/04/2013</w:t>
      </w:r>
      <w:r w:rsidR="00C94F77" w:rsidRPr="00E84BB8">
        <w:t>, já inclusos o</w:t>
      </w:r>
      <w:r w:rsidR="00B7768A" w:rsidRPr="00E84BB8">
        <w:t>s custos indiretos</w:t>
      </w:r>
      <w:r w:rsidR="00C94F77" w:rsidRPr="00E84BB8">
        <w:t xml:space="preserve">, encargos </w:t>
      </w:r>
      <w:r w:rsidR="00C94F77" w:rsidRPr="00E84BB8">
        <w:lastRenderedPageBreak/>
        <w:t>sociais, taxas, impostos e emolumentos</w:t>
      </w:r>
      <w:r w:rsidR="005B2B2E" w:rsidRPr="00E84BB8">
        <w:t>.</w:t>
      </w:r>
      <w:r w:rsidRPr="00E84BB8">
        <w:t xml:space="preserve"> Para os serviços e materiais não constantes nos sistemas de custos citados acima, foram efetuadas pesquisas de mercado, além de composição de preços unitários elaborados pela Codevasf.</w:t>
      </w:r>
    </w:p>
    <w:p w14:paraId="4F716C76" w14:textId="77777777" w:rsidR="005B2B2E" w:rsidRPr="00E84BB8" w:rsidRDefault="005B2B2E" w:rsidP="00691255">
      <w:pPr>
        <w:pStyle w:val="Ttulo2"/>
        <w:numPr>
          <w:ilvl w:val="0"/>
          <w:numId w:val="0"/>
        </w:numPr>
      </w:pPr>
    </w:p>
    <w:p w14:paraId="4D5AB80B" w14:textId="77777777" w:rsidR="00691255" w:rsidRPr="00E84BB8" w:rsidRDefault="00691255" w:rsidP="00691255">
      <w:pPr>
        <w:pStyle w:val="Ttulo3"/>
        <w:ind w:left="709" w:hanging="709"/>
      </w:pPr>
      <w:r w:rsidRPr="00E84BB8">
        <w:t xml:space="preserve">No orçamento de referência foram consideradas as seguintes taxas de BDI e Encargos Sociais: </w:t>
      </w:r>
    </w:p>
    <w:p w14:paraId="2C535B49" w14:textId="77777777" w:rsidR="00691255" w:rsidRPr="00E84BB8" w:rsidRDefault="00691255" w:rsidP="00691255"/>
    <w:tbl>
      <w:tblPr>
        <w:tblStyle w:val="Tabelacomgrade"/>
        <w:tblW w:w="0" w:type="auto"/>
        <w:tblInd w:w="817" w:type="dxa"/>
        <w:tblLook w:val="04A0" w:firstRow="1" w:lastRow="0" w:firstColumn="1" w:lastColumn="0" w:noHBand="0" w:noVBand="1"/>
      </w:tblPr>
      <w:tblGrid>
        <w:gridCol w:w="2743"/>
        <w:gridCol w:w="37"/>
        <w:gridCol w:w="2715"/>
        <w:gridCol w:w="72"/>
        <w:gridCol w:w="2677"/>
      </w:tblGrid>
      <w:tr w:rsidR="00E84BB8" w:rsidRPr="00E84BB8" w14:paraId="7F3D033F" w14:textId="77777777" w:rsidTr="00691255">
        <w:trPr>
          <w:trHeight w:val="382"/>
        </w:trPr>
        <w:tc>
          <w:tcPr>
            <w:tcW w:w="2798" w:type="dxa"/>
            <w:vAlign w:val="center"/>
          </w:tcPr>
          <w:p w14:paraId="14E1B878" w14:textId="77777777" w:rsidR="00691255" w:rsidRPr="00E84BB8" w:rsidRDefault="00691255" w:rsidP="00691255">
            <w:pPr>
              <w:jc w:val="center"/>
            </w:pPr>
            <w:r w:rsidRPr="00E84BB8">
              <w:t>DESPESAS FISCAIS:</w:t>
            </w:r>
          </w:p>
        </w:tc>
        <w:tc>
          <w:tcPr>
            <w:tcW w:w="2798" w:type="dxa"/>
            <w:gridSpan w:val="2"/>
            <w:vAlign w:val="center"/>
          </w:tcPr>
          <w:p w14:paraId="4751F4E3" w14:textId="622C42FD" w:rsidR="00282C1C" w:rsidRPr="00E84BB8" w:rsidRDefault="00117AE5" w:rsidP="00691255">
            <w:pPr>
              <w:jc w:val="center"/>
            </w:pPr>
            <w:r w:rsidRPr="00E84BB8">
              <w:t xml:space="preserve">ISS: </w:t>
            </w:r>
            <w:r w:rsidR="00282C1C" w:rsidRPr="00E84BB8">
              <w:t>5,0</w:t>
            </w:r>
            <w:r w:rsidRPr="00E84BB8">
              <w:t xml:space="preserve">% - PIS: </w:t>
            </w:r>
            <w:r w:rsidR="00282C1C" w:rsidRPr="00E84BB8">
              <w:t>1,65</w:t>
            </w:r>
            <w:r w:rsidRPr="00E84BB8">
              <w:t>% - CONFINS:</w:t>
            </w:r>
          </w:p>
          <w:p w14:paraId="55858C1B" w14:textId="5712D0B4" w:rsidR="00691255" w:rsidRPr="00E84BB8" w:rsidRDefault="00282C1C" w:rsidP="00691255">
            <w:pPr>
              <w:jc w:val="center"/>
            </w:pPr>
            <w:r w:rsidRPr="00E84BB8">
              <w:t>7,60</w:t>
            </w:r>
            <w:r w:rsidR="00117AE5" w:rsidRPr="00E84BB8">
              <w:t>%</w:t>
            </w:r>
          </w:p>
        </w:tc>
        <w:tc>
          <w:tcPr>
            <w:tcW w:w="2798" w:type="dxa"/>
            <w:gridSpan w:val="2"/>
            <w:vAlign w:val="center"/>
          </w:tcPr>
          <w:p w14:paraId="26D973D2" w14:textId="1A85EAE3" w:rsidR="00117AE5" w:rsidRPr="00E84BB8" w:rsidRDefault="00117AE5" w:rsidP="00691255">
            <w:pPr>
              <w:jc w:val="center"/>
            </w:pPr>
          </w:p>
        </w:tc>
      </w:tr>
      <w:tr w:rsidR="00E84BB8" w:rsidRPr="00E84BB8" w14:paraId="300945D3" w14:textId="77777777" w:rsidTr="00691255">
        <w:trPr>
          <w:trHeight w:val="382"/>
        </w:trPr>
        <w:tc>
          <w:tcPr>
            <w:tcW w:w="2798" w:type="dxa"/>
            <w:vAlign w:val="center"/>
          </w:tcPr>
          <w:p w14:paraId="62B27E6C" w14:textId="77777777" w:rsidR="00691255" w:rsidRPr="00E84BB8" w:rsidRDefault="00691255" w:rsidP="00691255">
            <w:pPr>
              <w:jc w:val="center"/>
            </w:pPr>
            <w:r w:rsidRPr="00E84BB8">
              <w:t>ENCARGOS SOCIAIS:</w:t>
            </w:r>
          </w:p>
        </w:tc>
        <w:tc>
          <w:tcPr>
            <w:tcW w:w="2798" w:type="dxa"/>
            <w:gridSpan w:val="2"/>
            <w:vAlign w:val="center"/>
          </w:tcPr>
          <w:p w14:paraId="74A8DCDB" w14:textId="74D7EC01" w:rsidR="00691255" w:rsidRPr="00E84BB8" w:rsidRDefault="00282C1C" w:rsidP="0099433E">
            <w:pPr>
              <w:jc w:val="center"/>
            </w:pPr>
            <w:r w:rsidRPr="00E84BB8">
              <w:t>69,74</w:t>
            </w:r>
            <w:r w:rsidR="00691255" w:rsidRPr="00E84BB8">
              <w:t xml:space="preserve">% </w:t>
            </w:r>
            <w:r w:rsidR="0099433E" w:rsidRPr="00E84BB8">
              <w:t>Equipe com vínculo</w:t>
            </w:r>
          </w:p>
        </w:tc>
        <w:tc>
          <w:tcPr>
            <w:tcW w:w="2798" w:type="dxa"/>
            <w:gridSpan w:val="2"/>
            <w:vAlign w:val="center"/>
          </w:tcPr>
          <w:p w14:paraId="0D2DC5C8" w14:textId="719DC44A" w:rsidR="00691255" w:rsidRPr="00E84BB8" w:rsidRDefault="00282C1C" w:rsidP="00691255">
            <w:pPr>
              <w:jc w:val="center"/>
            </w:pPr>
            <w:r w:rsidRPr="00E84BB8">
              <w:t>20</w:t>
            </w:r>
            <w:r w:rsidR="0099433E" w:rsidRPr="00E84BB8">
              <w:t>% Autônomos</w:t>
            </w:r>
          </w:p>
        </w:tc>
      </w:tr>
      <w:tr w:rsidR="00C12A4B" w:rsidRPr="00E84BB8" w14:paraId="759C5C20" w14:textId="77777777" w:rsidTr="00C12A4B">
        <w:tc>
          <w:tcPr>
            <w:tcW w:w="2835" w:type="dxa"/>
            <w:gridSpan w:val="2"/>
            <w:vAlign w:val="center"/>
          </w:tcPr>
          <w:p w14:paraId="6EC88405" w14:textId="77777777" w:rsidR="00C12A4B" w:rsidRPr="00E84BB8" w:rsidRDefault="00C12A4B" w:rsidP="00C12A4B">
            <w:pPr>
              <w:jc w:val="center"/>
            </w:pPr>
            <w:r w:rsidRPr="00E84BB8">
              <w:t>OUTROS:</w:t>
            </w:r>
          </w:p>
        </w:tc>
        <w:tc>
          <w:tcPr>
            <w:tcW w:w="2835" w:type="dxa"/>
            <w:gridSpan w:val="2"/>
            <w:vAlign w:val="center"/>
          </w:tcPr>
          <w:p w14:paraId="1D7DA1E3" w14:textId="56D3B145" w:rsidR="00C12A4B" w:rsidRPr="00E84BB8" w:rsidRDefault="00C12A4B" w:rsidP="00C12A4B">
            <w:pPr>
              <w:jc w:val="center"/>
            </w:pPr>
            <w:r w:rsidRPr="00E84BB8">
              <w:t xml:space="preserve">Custos de Administração: </w:t>
            </w:r>
            <w:r w:rsidR="00282C1C" w:rsidRPr="00E84BB8">
              <w:t>15</w:t>
            </w:r>
            <w:r w:rsidRPr="00E84BB8">
              <w:t>%</w:t>
            </w:r>
          </w:p>
        </w:tc>
        <w:tc>
          <w:tcPr>
            <w:tcW w:w="2724" w:type="dxa"/>
            <w:vAlign w:val="center"/>
          </w:tcPr>
          <w:p w14:paraId="77B854DB" w14:textId="1585E3B5" w:rsidR="00C12A4B" w:rsidRPr="00E84BB8" w:rsidRDefault="00C12A4B" w:rsidP="00C12A4B">
            <w:pPr>
              <w:jc w:val="center"/>
            </w:pPr>
            <w:r w:rsidRPr="00E84BB8">
              <w:t xml:space="preserve">Remuneração da Empresa (Lucro): </w:t>
            </w:r>
            <w:r w:rsidR="00282C1C" w:rsidRPr="00E84BB8">
              <w:t>10</w:t>
            </w:r>
            <w:r w:rsidRPr="00E84BB8">
              <w:t>% dos custos diretos</w:t>
            </w:r>
          </w:p>
        </w:tc>
      </w:tr>
    </w:tbl>
    <w:p w14:paraId="0A874086" w14:textId="77777777" w:rsidR="00C12A4B" w:rsidRPr="00E84BB8" w:rsidRDefault="00C12A4B" w:rsidP="00691255"/>
    <w:p w14:paraId="01C302C4" w14:textId="77777777" w:rsidR="00691255" w:rsidRPr="00E84BB8" w:rsidRDefault="0092364C" w:rsidP="00691255">
      <w:pPr>
        <w:pStyle w:val="Ttulo2"/>
        <w:ind w:left="0" w:firstLine="0"/>
      </w:pPr>
      <w:r w:rsidRPr="00E84BB8">
        <w:t xml:space="preserve"> </w:t>
      </w:r>
      <w:r w:rsidR="00691255" w:rsidRPr="00E84BB8">
        <w:t>O orçamento estimado estará disponível permanentemente aos órgãos de controle externo e interno.</w:t>
      </w:r>
    </w:p>
    <w:p w14:paraId="314DC184" w14:textId="77777777" w:rsidR="005D5886" w:rsidRPr="00EB342D" w:rsidRDefault="005D5886" w:rsidP="00D5017D"/>
    <w:p w14:paraId="0F05B428" w14:textId="77777777" w:rsidR="000E16D4" w:rsidRPr="00EB342D" w:rsidRDefault="000E16D4" w:rsidP="00D5017D"/>
    <w:p w14:paraId="68DD2CC8" w14:textId="35B4C5D5" w:rsidR="0014222D" w:rsidRPr="00EB342D" w:rsidRDefault="0014222D" w:rsidP="007A18DB">
      <w:pPr>
        <w:pStyle w:val="Ttulo1"/>
      </w:pPr>
      <w:bookmarkStart w:id="18" w:name="_Ref399859802"/>
      <w:bookmarkStart w:id="19" w:name="_Ref400449100"/>
      <w:bookmarkStart w:id="20" w:name="_Toc79737337"/>
      <w:r w:rsidRPr="00EB342D">
        <w:t>PRAZO</w:t>
      </w:r>
      <w:r w:rsidR="003D6403">
        <w:t>S</w:t>
      </w:r>
      <w:r w:rsidRPr="00EB342D">
        <w:t xml:space="preserve"> DE EXECUÇÃO</w:t>
      </w:r>
      <w:bookmarkEnd w:id="18"/>
      <w:bookmarkEnd w:id="19"/>
      <w:r w:rsidR="003D6403">
        <w:t xml:space="preserve"> E DE VIGÊNCIA</w:t>
      </w:r>
      <w:bookmarkEnd w:id="20"/>
    </w:p>
    <w:p w14:paraId="080BF516" w14:textId="77777777" w:rsidR="0014222D" w:rsidRPr="00EB342D" w:rsidRDefault="0014222D" w:rsidP="0014222D">
      <w:pPr>
        <w:rPr>
          <w:szCs w:val="20"/>
        </w:rPr>
      </w:pPr>
    </w:p>
    <w:p w14:paraId="4DC60D35" w14:textId="4289FF75" w:rsidR="00F46345" w:rsidRPr="00E84BB8" w:rsidRDefault="00AB5846" w:rsidP="00DD000B">
      <w:pPr>
        <w:pStyle w:val="Ttulo2"/>
        <w:ind w:left="0" w:firstLine="0"/>
      </w:pPr>
      <w:bookmarkStart w:id="21" w:name="_Ref441156019"/>
      <w:r w:rsidRPr="00EB342D">
        <w:t xml:space="preserve">O prazo </w:t>
      </w:r>
      <w:r w:rsidR="004E526D" w:rsidRPr="00EB342D">
        <w:t>máximo para</w:t>
      </w:r>
      <w:r w:rsidRPr="00EB342D">
        <w:t xml:space="preserve"> execução</w:t>
      </w:r>
      <w:r w:rsidR="005C10C4" w:rsidRPr="00EB342D">
        <w:t xml:space="preserve"> do objeto deste TR é</w:t>
      </w:r>
      <w:r w:rsidR="003D6403">
        <w:t xml:space="preserve"> de 210 (duzentos e dez) dias, contado</w:t>
      </w:r>
      <w:r w:rsidR="00253F12" w:rsidRPr="00EB342D">
        <w:t xml:space="preserve"> a partir da data de emissão da Ordem de Serviço, </w:t>
      </w:r>
      <w:r w:rsidR="004E526D" w:rsidRPr="00EB342D">
        <w:t xml:space="preserve">conforme especificado abaixo, </w:t>
      </w:r>
      <w:r w:rsidR="00253F12" w:rsidRPr="00EB342D">
        <w:t xml:space="preserve">podendo ser prorrogado, mediante </w:t>
      </w:r>
      <w:r w:rsidR="00253F12" w:rsidRPr="00E84BB8">
        <w:t>manifestação expressa das partes</w:t>
      </w:r>
      <w:r w:rsidR="00935043" w:rsidRPr="00E84BB8">
        <w:t>.</w:t>
      </w:r>
    </w:p>
    <w:p w14:paraId="41F57748" w14:textId="77777777" w:rsidR="0081532B" w:rsidRPr="00E84BB8" w:rsidRDefault="0081532B" w:rsidP="00BA57AE"/>
    <w:p w14:paraId="00EDD482" w14:textId="6A8CB95D" w:rsidR="00BA57AE" w:rsidRPr="00E84BB8" w:rsidRDefault="00BA57AE" w:rsidP="00BA57AE"/>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4529"/>
        <w:gridCol w:w="3265"/>
      </w:tblGrid>
      <w:tr w:rsidR="00E84BB8" w:rsidRPr="00E84BB8" w14:paraId="4061FA6F" w14:textId="77777777" w:rsidTr="00C36901">
        <w:trPr>
          <w:jc w:val="center"/>
        </w:trPr>
        <w:tc>
          <w:tcPr>
            <w:tcW w:w="711" w:type="dxa"/>
            <w:shd w:val="clear" w:color="auto" w:fill="auto"/>
            <w:vAlign w:val="center"/>
          </w:tcPr>
          <w:p w14:paraId="3EFE406A" w14:textId="77777777" w:rsidR="00D5017D" w:rsidRPr="00E84BB8" w:rsidRDefault="00D5017D" w:rsidP="00640F7D">
            <w:pPr>
              <w:jc w:val="center"/>
              <w:rPr>
                <w:b/>
              </w:rPr>
            </w:pPr>
            <w:r w:rsidRPr="00E84BB8">
              <w:rPr>
                <w:b/>
              </w:rPr>
              <w:t>Item</w:t>
            </w:r>
          </w:p>
        </w:tc>
        <w:tc>
          <w:tcPr>
            <w:tcW w:w="4529" w:type="dxa"/>
            <w:shd w:val="clear" w:color="auto" w:fill="auto"/>
            <w:vAlign w:val="center"/>
          </w:tcPr>
          <w:p w14:paraId="3AF9FD66" w14:textId="77777777" w:rsidR="00D5017D" w:rsidRPr="00E84BB8" w:rsidRDefault="00D5017D" w:rsidP="00640F7D">
            <w:pPr>
              <w:jc w:val="center"/>
              <w:rPr>
                <w:b/>
              </w:rPr>
            </w:pPr>
            <w:r w:rsidRPr="00E84BB8">
              <w:rPr>
                <w:b/>
              </w:rPr>
              <w:t>Descrição do Serviço</w:t>
            </w:r>
          </w:p>
        </w:tc>
        <w:tc>
          <w:tcPr>
            <w:tcW w:w="3265" w:type="dxa"/>
            <w:shd w:val="clear" w:color="auto" w:fill="auto"/>
            <w:vAlign w:val="center"/>
          </w:tcPr>
          <w:p w14:paraId="237AFDA9" w14:textId="77777777" w:rsidR="00D5017D" w:rsidRPr="00E84BB8" w:rsidRDefault="00D5017D" w:rsidP="00640F7D">
            <w:pPr>
              <w:jc w:val="center"/>
              <w:rPr>
                <w:b/>
              </w:rPr>
            </w:pPr>
            <w:r w:rsidRPr="00E84BB8">
              <w:rPr>
                <w:b/>
              </w:rPr>
              <w:t>Prazo de Entrega a partir da OS</w:t>
            </w:r>
          </w:p>
        </w:tc>
      </w:tr>
      <w:tr w:rsidR="00E84BB8" w:rsidRPr="00E84BB8" w14:paraId="11C27BCA" w14:textId="77777777" w:rsidTr="00C36901">
        <w:trPr>
          <w:jc w:val="center"/>
        </w:trPr>
        <w:tc>
          <w:tcPr>
            <w:tcW w:w="711" w:type="dxa"/>
            <w:shd w:val="clear" w:color="auto" w:fill="auto"/>
            <w:vAlign w:val="center"/>
          </w:tcPr>
          <w:p w14:paraId="09D15D74" w14:textId="77777777" w:rsidR="00D5017D" w:rsidRPr="00E84BB8" w:rsidRDefault="00D5017D" w:rsidP="00640F7D">
            <w:pPr>
              <w:jc w:val="center"/>
            </w:pPr>
            <w:r w:rsidRPr="00E84BB8">
              <w:t>a</w:t>
            </w:r>
          </w:p>
        </w:tc>
        <w:tc>
          <w:tcPr>
            <w:tcW w:w="4529" w:type="dxa"/>
            <w:shd w:val="clear" w:color="auto" w:fill="auto"/>
            <w:vAlign w:val="center"/>
          </w:tcPr>
          <w:p w14:paraId="3FFAD88C" w14:textId="77777777" w:rsidR="00D5017D" w:rsidRPr="00E84BB8" w:rsidRDefault="00D5017D" w:rsidP="00640F7D">
            <w:pPr>
              <w:jc w:val="left"/>
            </w:pPr>
            <w:r w:rsidRPr="00E84BB8">
              <w:t>Diagnóstico</w:t>
            </w:r>
          </w:p>
        </w:tc>
        <w:tc>
          <w:tcPr>
            <w:tcW w:w="3265" w:type="dxa"/>
            <w:shd w:val="clear" w:color="auto" w:fill="auto"/>
            <w:vAlign w:val="center"/>
          </w:tcPr>
          <w:p w14:paraId="15524F8C" w14:textId="77777777" w:rsidR="00D5017D" w:rsidRPr="00E84BB8" w:rsidRDefault="00D5017D" w:rsidP="00640F7D">
            <w:pPr>
              <w:jc w:val="center"/>
            </w:pPr>
            <w:r w:rsidRPr="00E84BB8">
              <w:t>30 dias</w:t>
            </w:r>
          </w:p>
        </w:tc>
      </w:tr>
      <w:tr w:rsidR="00E84BB8" w:rsidRPr="00E84BB8" w14:paraId="5EBE18E7" w14:textId="77777777" w:rsidTr="00C36901">
        <w:trPr>
          <w:jc w:val="center"/>
        </w:trPr>
        <w:tc>
          <w:tcPr>
            <w:tcW w:w="711" w:type="dxa"/>
            <w:shd w:val="clear" w:color="auto" w:fill="auto"/>
            <w:vAlign w:val="center"/>
          </w:tcPr>
          <w:p w14:paraId="6D13A442" w14:textId="77777777" w:rsidR="00D5017D" w:rsidRPr="00E84BB8" w:rsidRDefault="00D5017D" w:rsidP="00640F7D">
            <w:pPr>
              <w:jc w:val="center"/>
            </w:pPr>
            <w:r w:rsidRPr="00E84BB8">
              <w:t>b</w:t>
            </w:r>
          </w:p>
        </w:tc>
        <w:tc>
          <w:tcPr>
            <w:tcW w:w="4529" w:type="dxa"/>
            <w:shd w:val="clear" w:color="auto" w:fill="auto"/>
            <w:vAlign w:val="center"/>
          </w:tcPr>
          <w:p w14:paraId="25917ACE" w14:textId="0132B238" w:rsidR="00D5017D" w:rsidRPr="00E84BB8" w:rsidRDefault="00D5017D" w:rsidP="00640F7D">
            <w:pPr>
              <w:jc w:val="left"/>
            </w:pPr>
            <w:r w:rsidRPr="00E84BB8">
              <w:t>Serviços topográficos</w:t>
            </w:r>
            <w:r w:rsidR="00C36901" w:rsidRPr="00E84BB8">
              <w:t>, geotécnicos e ambiental</w:t>
            </w:r>
          </w:p>
        </w:tc>
        <w:tc>
          <w:tcPr>
            <w:tcW w:w="3265" w:type="dxa"/>
            <w:shd w:val="clear" w:color="auto" w:fill="auto"/>
            <w:vAlign w:val="center"/>
          </w:tcPr>
          <w:p w14:paraId="5920EA01" w14:textId="77777777" w:rsidR="00D5017D" w:rsidRPr="00E84BB8" w:rsidRDefault="00D5017D" w:rsidP="00640F7D">
            <w:pPr>
              <w:jc w:val="center"/>
            </w:pPr>
            <w:r w:rsidRPr="00E84BB8">
              <w:t>30 dias</w:t>
            </w:r>
          </w:p>
        </w:tc>
      </w:tr>
      <w:tr w:rsidR="00E84BB8" w:rsidRPr="00E84BB8" w14:paraId="3B6E0F5F" w14:textId="77777777" w:rsidTr="00C36901">
        <w:trPr>
          <w:jc w:val="center"/>
        </w:trPr>
        <w:tc>
          <w:tcPr>
            <w:tcW w:w="711" w:type="dxa"/>
            <w:shd w:val="clear" w:color="auto" w:fill="auto"/>
            <w:vAlign w:val="center"/>
          </w:tcPr>
          <w:p w14:paraId="01435FCD" w14:textId="77777777" w:rsidR="00D5017D" w:rsidRPr="00E84BB8" w:rsidRDefault="00D5017D" w:rsidP="00640F7D">
            <w:pPr>
              <w:jc w:val="center"/>
            </w:pPr>
            <w:r w:rsidRPr="00E84BB8">
              <w:t>d</w:t>
            </w:r>
          </w:p>
        </w:tc>
        <w:tc>
          <w:tcPr>
            <w:tcW w:w="4529" w:type="dxa"/>
            <w:shd w:val="clear" w:color="auto" w:fill="auto"/>
            <w:vAlign w:val="center"/>
          </w:tcPr>
          <w:p w14:paraId="10BEEE21" w14:textId="77777777" w:rsidR="00D5017D" w:rsidRPr="00E84BB8" w:rsidRDefault="00D5017D" w:rsidP="00640F7D">
            <w:pPr>
              <w:jc w:val="left"/>
            </w:pPr>
            <w:r w:rsidRPr="00E84BB8">
              <w:t>Minuta do projeto básico</w:t>
            </w:r>
          </w:p>
        </w:tc>
        <w:tc>
          <w:tcPr>
            <w:tcW w:w="3265" w:type="dxa"/>
            <w:shd w:val="clear" w:color="auto" w:fill="auto"/>
            <w:vAlign w:val="center"/>
          </w:tcPr>
          <w:p w14:paraId="07C21360" w14:textId="4D9FDF5F" w:rsidR="00D5017D" w:rsidRPr="00E84BB8" w:rsidRDefault="00C36901" w:rsidP="00C36901">
            <w:pPr>
              <w:jc w:val="center"/>
            </w:pPr>
            <w:r w:rsidRPr="00E84BB8">
              <w:t>100</w:t>
            </w:r>
            <w:r w:rsidR="00D5017D" w:rsidRPr="00E84BB8">
              <w:t xml:space="preserve"> dias</w:t>
            </w:r>
          </w:p>
        </w:tc>
      </w:tr>
      <w:tr w:rsidR="00D5017D" w:rsidRPr="00E84BB8" w14:paraId="371B0C39" w14:textId="77777777" w:rsidTr="00C36901">
        <w:trPr>
          <w:jc w:val="center"/>
        </w:trPr>
        <w:tc>
          <w:tcPr>
            <w:tcW w:w="711" w:type="dxa"/>
            <w:shd w:val="clear" w:color="auto" w:fill="auto"/>
            <w:vAlign w:val="center"/>
          </w:tcPr>
          <w:p w14:paraId="7B219C6C" w14:textId="77777777" w:rsidR="00D5017D" w:rsidRPr="00E84BB8" w:rsidRDefault="00D5017D" w:rsidP="00640F7D">
            <w:pPr>
              <w:jc w:val="center"/>
            </w:pPr>
            <w:r w:rsidRPr="00E84BB8">
              <w:t>f</w:t>
            </w:r>
          </w:p>
        </w:tc>
        <w:tc>
          <w:tcPr>
            <w:tcW w:w="4529" w:type="dxa"/>
            <w:shd w:val="clear" w:color="auto" w:fill="auto"/>
            <w:vAlign w:val="center"/>
          </w:tcPr>
          <w:p w14:paraId="537AD6DD" w14:textId="77777777" w:rsidR="00D5017D" w:rsidRPr="00E84BB8" w:rsidRDefault="00D5017D" w:rsidP="00640F7D">
            <w:pPr>
              <w:jc w:val="left"/>
            </w:pPr>
            <w:r w:rsidRPr="00E84BB8">
              <w:t>Projeto básico</w:t>
            </w:r>
          </w:p>
        </w:tc>
        <w:tc>
          <w:tcPr>
            <w:tcW w:w="3265" w:type="dxa"/>
            <w:shd w:val="clear" w:color="auto" w:fill="auto"/>
            <w:vAlign w:val="center"/>
          </w:tcPr>
          <w:p w14:paraId="2A91D166" w14:textId="0E8CCCE4" w:rsidR="00D5017D" w:rsidRPr="00E84BB8" w:rsidRDefault="00C36901" w:rsidP="00640F7D">
            <w:pPr>
              <w:jc w:val="center"/>
            </w:pPr>
            <w:r w:rsidRPr="00E84BB8">
              <w:t>50</w:t>
            </w:r>
            <w:r w:rsidR="00D5017D" w:rsidRPr="00E84BB8">
              <w:t xml:space="preserve"> dias</w:t>
            </w:r>
          </w:p>
        </w:tc>
      </w:tr>
      <w:bookmarkEnd w:id="21"/>
    </w:tbl>
    <w:p w14:paraId="23B0BC34" w14:textId="77777777" w:rsidR="00670582" w:rsidRPr="00E84BB8" w:rsidRDefault="00670582" w:rsidP="00670582"/>
    <w:p w14:paraId="4E30D408" w14:textId="6E6FA958" w:rsidR="00B93CC8" w:rsidRPr="00E84BB8" w:rsidRDefault="00B93CC8" w:rsidP="003C5795">
      <w:pPr>
        <w:pStyle w:val="Ttulo2"/>
        <w:ind w:left="0" w:firstLine="0"/>
      </w:pPr>
      <w:bookmarkStart w:id="22" w:name="_Ref463002532"/>
      <w:r w:rsidRPr="00E84BB8">
        <w:t>No prazo acima estão incluídos o prazo máximo de 15 (quinze) dias úteis para análise e aprovação do Diagnóstico e Estudo das Alternativas</w:t>
      </w:r>
      <w:r w:rsidR="004D7184" w:rsidRPr="00E84BB8">
        <w:t>,</w:t>
      </w:r>
      <w:r w:rsidRPr="00E84BB8">
        <w:t xml:space="preserve"> a partir do seu recebimento; e de 20 (vinte) dias úteis para análise e aprovação da Minuta dos Projetos Básicos por parte da CODEVASF, também a partir do seu recebimento pela Fiscalização; objetivando a edição e o fornec</w:t>
      </w:r>
      <w:r w:rsidR="007548ED" w:rsidRPr="00E84BB8">
        <w:t>imento da versão definitiva pelo Licitante vencedor</w:t>
      </w:r>
      <w:r w:rsidRPr="00E84BB8">
        <w:t>.</w:t>
      </w:r>
      <w:bookmarkEnd w:id="22"/>
    </w:p>
    <w:p w14:paraId="42431923" w14:textId="77777777" w:rsidR="00B93CC8" w:rsidRPr="00E84BB8" w:rsidRDefault="00B93CC8" w:rsidP="00B93CC8"/>
    <w:p w14:paraId="23283293" w14:textId="77777777" w:rsidR="00B93CC8" w:rsidRPr="00E84BB8" w:rsidRDefault="00B93CC8" w:rsidP="000D41EA">
      <w:pPr>
        <w:pStyle w:val="Ttulo2"/>
        <w:ind w:left="0" w:firstLine="0"/>
      </w:pPr>
      <w:r w:rsidRPr="00E84BB8">
        <w:t>A restituição da versão com a indicação de ajustes por parte da CODEVASF deverá ser realizada concomitantemente com a correção dos volumes, por sistema, objetivando dar mais agilidade ao processo.</w:t>
      </w:r>
    </w:p>
    <w:p w14:paraId="58290997" w14:textId="77777777" w:rsidR="00B63D74" w:rsidRPr="00E84BB8" w:rsidRDefault="00B63D74" w:rsidP="00B63D74"/>
    <w:p w14:paraId="3961DE0B" w14:textId="4B013C76" w:rsidR="0081532B" w:rsidRPr="00EB342D" w:rsidRDefault="0081532B" w:rsidP="0081532B">
      <w:pPr>
        <w:pStyle w:val="Ttulo2"/>
        <w:ind w:left="0" w:firstLine="0"/>
      </w:pPr>
      <w:r w:rsidRPr="00E84BB8">
        <w:t xml:space="preserve">O prazo </w:t>
      </w:r>
      <w:r w:rsidR="003D6403" w:rsidRPr="00E84BB8">
        <w:t>de</w:t>
      </w:r>
      <w:r w:rsidRPr="00E84BB8">
        <w:t xml:space="preserve"> vigência do contrato</w:t>
      </w:r>
      <w:r w:rsidRPr="00EB342D">
        <w:t>, contado em dias, a partir da data de emissão da Ordem de Serviço, será o prazo de execução do objeto informado acima, acrescido de mais</w:t>
      </w:r>
      <w:r w:rsidR="00282C1C">
        <w:t xml:space="preserve"> 90</w:t>
      </w:r>
      <w:r w:rsidRPr="00EB342D">
        <w:t xml:space="preserve"> dias consecutivos para expedição do Termo de Encerramento Físico dos serviços</w:t>
      </w:r>
      <w:r w:rsidR="00496B4C">
        <w:t>, perfazendo um total de 300 dias</w:t>
      </w:r>
      <w:r w:rsidRPr="00EB342D">
        <w:t>.</w:t>
      </w:r>
    </w:p>
    <w:p w14:paraId="7A900CF5" w14:textId="77777777" w:rsidR="0081532B" w:rsidRPr="00EB342D" w:rsidRDefault="0081532B" w:rsidP="0081532B"/>
    <w:p w14:paraId="034DFF5B" w14:textId="77777777" w:rsidR="002E1499" w:rsidRPr="00EB342D" w:rsidRDefault="002E1499" w:rsidP="0081532B"/>
    <w:p w14:paraId="6249EC58" w14:textId="77777777" w:rsidR="00F91DC3" w:rsidRPr="00EB342D" w:rsidRDefault="00F91DC3" w:rsidP="007A18DB">
      <w:pPr>
        <w:pStyle w:val="Ttulo1"/>
      </w:pPr>
      <w:bookmarkStart w:id="23" w:name="_Toc79737338"/>
      <w:bookmarkStart w:id="24" w:name="_Ref400008254"/>
      <w:bookmarkStart w:id="25" w:name="_Ref399939982"/>
      <w:r w:rsidRPr="00EB342D">
        <w:t>FORMAS E CONDIÇÕES DE PAGAMENTO</w:t>
      </w:r>
      <w:bookmarkEnd w:id="23"/>
    </w:p>
    <w:p w14:paraId="48FCE534" w14:textId="77777777" w:rsidR="00F91DC3" w:rsidRPr="00EB342D" w:rsidRDefault="00F91DC3" w:rsidP="00F91DC3">
      <w:pPr>
        <w:rPr>
          <w:szCs w:val="20"/>
        </w:rPr>
      </w:pPr>
    </w:p>
    <w:p w14:paraId="637877E2" w14:textId="77777777" w:rsidR="00B44151" w:rsidRPr="00EB342D" w:rsidRDefault="00B44151" w:rsidP="00F91DC3">
      <w:pPr>
        <w:rPr>
          <w:szCs w:val="20"/>
        </w:rPr>
      </w:pPr>
    </w:p>
    <w:p w14:paraId="1F9C120A" w14:textId="77777777" w:rsidR="008F327D" w:rsidRPr="009A1974" w:rsidRDefault="008F327D" w:rsidP="00D512D9">
      <w:pPr>
        <w:pStyle w:val="Ttulo2"/>
        <w:ind w:left="0" w:firstLine="0"/>
      </w:pPr>
      <w:r w:rsidRPr="009A1974">
        <w:t>Os pagamentos d</w:t>
      </w:r>
      <w:r w:rsidR="007A5D38" w:rsidRPr="009A1974">
        <w:t xml:space="preserve">os </w:t>
      </w:r>
      <w:r w:rsidRPr="009A1974">
        <w:t xml:space="preserve">serviços serão efetuados em reais, com base nas medições mensais, dos serviços efetivamente executados, obedecendo os preços unitários apresentados pela </w:t>
      </w:r>
      <w:r w:rsidR="00A915F4" w:rsidRPr="009A1974">
        <w:t>CONTRATADA</w:t>
      </w:r>
      <w:r w:rsidRPr="009A1974">
        <w:t xml:space="preserve"> em sua proposta, e contra a apresentação da Fatura/Notas Fiscais, devidamente atestada pela fiscalização da Codevasf, formalmente designada</w:t>
      </w:r>
      <w:r w:rsidR="00B05AE2" w:rsidRPr="009A1974">
        <w:t>,</w:t>
      </w:r>
      <w:r w:rsidRPr="009A1974">
        <w:t xml:space="preserve"> e d</w:t>
      </w:r>
      <w:r w:rsidR="00533FC0" w:rsidRPr="009A1974">
        <w:t xml:space="preserve">o respectivo Boletim de medição </w:t>
      </w:r>
      <w:r w:rsidRPr="009A1974">
        <w:t>referente ao mês de competência, observando-se o disposto nos subitens seguintes:</w:t>
      </w:r>
    </w:p>
    <w:p w14:paraId="416CC38D" w14:textId="77777777" w:rsidR="008F327D" w:rsidRPr="009A1974" w:rsidRDefault="008F327D" w:rsidP="008F327D"/>
    <w:p w14:paraId="0496E1BA" w14:textId="77777777" w:rsidR="007A5D38" w:rsidRPr="009A1974" w:rsidRDefault="007A5D38" w:rsidP="007F2CA6">
      <w:pPr>
        <w:pStyle w:val="Ttulo3"/>
        <w:ind w:left="0" w:firstLine="0"/>
      </w:pPr>
      <w:bookmarkStart w:id="26" w:name="_Ref494287922"/>
      <w:r w:rsidRPr="009A1974">
        <w:lastRenderedPageBreak/>
        <w:t>Os serviços desenvolvidos em campo e laboratório destinados à obtenção de dados e ensaios para a elaboração dos diagnósticos e estudos preliminares e elaboração do projeto básico de engenharia, e terão as seguintes características e condições:</w:t>
      </w:r>
      <w:bookmarkEnd w:id="26"/>
    </w:p>
    <w:p w14:paraId="2B5E4675" w14:textId="77777777" w:rsidR="007A5D38" w:rsidRPr="009A1974" w:rsidRDefault="007A5D38" w:rsidP="007A5D38"/>
    <w:p w14:paraId="5AC1BE95" w14:textId="77777777" w:rsidR="007A5D38" w:rsidRPr="009A1974" w:rsidRDefault="007A5D38" w:rsidP="00170123">
      <w:pPr>
        <w:pStyle w:val="PargrafodaLista"/>
        <w:numPr>
          <w:ilvl w:val="0"/>
          <w:numId w:val="16"/>
        </w:numPr>
      </w:pPr>
      <w:r w:rsidRPr="009A1974">
        <w:t>Serão remunerados por aplicação, proporcional aos quantitativos realmente executados, relativos aos preços unitários, constante da pro</w:t>
      </w:r>
      <w:r w:rsidR="007548ED" w:rsidRPr="009A1974">
        <w:t>posta comercial apresentada pelo</w:t>
      </w:r>
      <w:r w:rsidRPr="009A1974">
        <w:t xml:space="preserve"> concorrente licitante;</w:t>
      </w:r>
    </w:p>
    <w:p w14:paraId="55B9504A" w14:textId="77777777" w:rsidR="007A5D38" w:rsidRPr="009A1974" w:rsidRDefault="007A5D38" w:rsidP="00170123">
      <w:pPr>
        <w:pStyle w:val="PargrafodaLista"/>
        <w:numPr>
          <w:ilvl w:val="0"/>
          <w:numId w:val="16"/>
        </w:numPr>
      </w:pPr>
      <w:r w:rsidRPr="009A1974">
        <w:t>Mediante a emissão de faturas mensais, condicionado a:</w:t>
      </w:r>
    </w:p>
    <w:p w14:paraId="414A11E1" w14:textId="77777777" w:rsidR="007A5D38" w:rsidRPr="009A1974" w:rsidRDefault="007A5D38" w:rsidP="00170123">
      <w:pPr>
        <w:pStyle w:val="PargrafodaLista"/>
        <w:numPr>
          <w:ilvl w:val="0"/>
          <w:numId w:val="17"/>
        </w:numPr>
        <w:ind w:left="924" w:hanging="357"/>
      </w:pPr>
      <w:r w:rsidRPr="009A1974">
        <w:t>Autorização formal e expressa da fiscalização, atestando a realização dos serviços em pauta, de acordo com o programa de trabalho;</w:t>
      </w:r>
    </w:p>
    <w:p w14:paraId="519CCD43" w14:textId="77777777" w:rsidR="007A5D38" w:rsidRPr="009A1974" w:rsidRDefault="007A5D38" w:rsidP="00170123">
      <w:pPr>
        <w:pStyle w:val="PargrafodaLista"/>
        <w:numPr>
          <w:ilvl w:val="0"/>
          <w:numId w:val="17"/>
        </w:numPr>
        <w:ind w:left="924" w:hanging="357"/>
      </w:pPr>
      <w:r w:rsidRPr="009A1974">
        <w:t xml:space="preserve">Apresentação, anexa à fatura, dos comprovantes técnicos que lhes deram origem (cadernetas de campo, boletins de sondagens, laudos, resultados de análises e ensaios, relatórios, etc.), conforme padrão estabelecido pela </w:t>
      </w:r>
      <w:r w:rsidR="00773508" w:rsidRPr="009A1974">
        <w:t>Codevasf</w:t>
      </w:r>
      <w:r w:rsidRPr="009A1974">
        <w:t>.</w:t>
      </w:r>
    </w:p>
    <w:p w14:paraId="077B6C18" w14:textId="77777777" w:rsidR="007A5D38" w:rsidRPr="009A1974" w:rsidRDefault="007A5D38" w:rsidP="00170123">
      <w:pPr>
        <w:pStyle w:val="PargrafodaLista"/>
        <w:numPr>
          <w:ilvl w:val="0"/>
          <w:numId w:val="16"/>
        </w:numPr>
      </w:pPr>
      <w:r w:rsidRPr="009A1974">
        <w:t>As variações para mais ou para menos</w:t>
      </w:r>
      <w:r w:rsidR="007B5AE1" w:rsidRPr="009A1974">
        <w:t xml:space="preserve"> das previsões apresentadas pelo</w:t>
      </w:r>
      <w:r w:rsidRPr="009A1974">
        <w:t xml:space="preserve"> concorrente licitante em sua proposta, não poderão servir de pretexto para pleitos de modificação dos preços unitários oferecidos;</w:t>
      </w:r>
    </w:p>
    <w:p w14:paraId="24EE85A6" w14:textId="77777777" w:rsidR="007A5D38" w:rsidRPr="009A1974" w:rsidRDefault="007A5D38" w:rsidP="00170123">
      <w:pPr>
        <w:pStyle w:val="PargrafodaLista"/>
        <w:numPr>
          <w:ilvl w:val="0"/>
          <w:numId w:val="16"/>
        </w:numPr>
      </w:pPr>
      <w:r w:rsidRPr="009A1974">
        <w:t>Todos os custos necessários como mão-de-obra, laboratório, equipamentos, serviços gráficos, veículos, mobilização e desmobilização, despesas fiscais, remuneração de escritório, etc., deverão estar incluídos.</w:t>
      </w:r>
    </w:p>
    <w:p w14:paraId="6D89FC3B" w14:textId="77777777" w:rsidR="00C53712" w:rsidRPr="009A1974" w:rsidRDefault="00C53712" w:rsidP="00C53712"/>
    <w:p w14:paraId="619E55D9" w14:textId="77777777" w:rsidR="007A5D38" w:rsidRPr="009A1974" w:rsidRDefault="007A5D38" w:rsidP="007F2CA6">
      <w:pPr>
        <w:pStyle w:val="Ttulo3"/>
        <w:ind w:left="0" w:firstLine="0"/>
      </w:pPr>
      <w:r w:rsidRPr="009A1974">
        <w:t xml:space="preserve">Os serviços de escritório, com exceção dos remunerados </w:t>
      </w:r>
      <w:r w:rsidR="00632D17" w:rsidRPr="009A1974">
        <w:t>constantes do</w:t>
      </w:r>
      <w:r w:rsidR="007F2CA6" w:rsidRPr="009A1974">
        <w:t xml:space="preserve"> </w:t>
      </w:r>
      <w:r w:rsidRPr="009A1974">
        <w:t xml:space="preserve">subitem </w:t>
      </w:r>
      <w:r w:rsidR="00170123" w:rsidRPr="009A1974">
        <w:fldChar w:fldCharType="begin"/>
      </w:r>
      <w:r w:rsidR="00170123" w:rsidRPr="009A1974">
        <w:instrText xml:space="preserve"> REF _Ref494287922 \r \h  \* MERGEFORMAT </w:instrText>
      </w:r>
      <w:r w:rsidR="00170123" w:rsidRPr="009A1974">
        <w:fldChar w:fldCharType="separate"/>
      </w:r>
      <w:r w:rsidR="009B3B3F" w:rsidRPr="009A1974">
        <w:t>11.1.1</w:t>
      </w:r>
      <w:r w:rsidR="00170123" w:rsidRPr="009A1974">
        <w:fldChar w:fldCharType="end"/>
      </w:r>
      <w:r w:rsidRPr="009A1974">
        <w:t>, necessários para a elaboração dos estudos de viabilidade e projeto básico de engenharia, terão as seguintes características e condições:</w:t>
      </w:r>
    </w:p>
    <w:p w14:paraId="12504DC3" w14:textId="77777777" w:rsidR="007A5D38" w:rsidRPr="009A1974" w:rsidRDefault="007A5D38" w:rsidP="007A5D38"/>
    <w:p w14:paraId="2DC3E2D8" w14:textId="77777777" w:rsidR="007A5D38" w:rsidRPr="009A1974" w:rsidRDefault="007A5D38" w:rsidP="00170123">
      <w:pPr>
        <w:pStyle w:val="PargrafodaLista"/>
        <w:numPr>
          <w:ilvl w:val="0"/>
          <w:numId w:val="18"/>
        </w:numPr>
      </w:pPr>
      <w:r w:rsidRPr="009A1974">
        <w:t>Remuneração dos serviços executados, mediante apresentação de faturas mensais, após aprovação dos relatórios e documentos que deram origem ao faturamento, de acordo com o programa de trabalho e o cronograma físico;</w:t>
      </w:r>
    </w:p>
    <w:p w14:paraId="4EE24A5D" w14:textId="77777777" w:rsidR="007A5D38" w:rsidRPr="009A1974" w:rsidRDefault="00C53712" w:rsidP="00170123">
      <w:pPr>
        <w:pStyle w:val="PargrafodaLista"/>
        <w:numPr>
          <w:ilvl w:val="0"/>
          <w:numId w:val="18"/>
        </w:numPr>
      </w:pPr>
      <w:r w:rsidRPr="009A1974">
        <w:t>A fiscalização</w:t>
      </w:r>
      <w:r w:rsidR="007A5D38" w:rsidRPr="009A1974">
        <w:t xml:space="preserve"> autorizará a </w:t>
      </w:r>
      <w:r w:rsidR="00A915F4" w:rsidRPr="009A1974">
        <w:t>CONTRATADA</w:t>
      </w:r>
      <w:r w:rsidR="007A5D38" w:rsidRPr="009A1974">
        <w:t xml:space="preserve"> a emitir os respectivos documentos de cobrança;</w:t>
      </w:r>
    </w:p>
    <w:p w14:paraId="5A4BC014" w14:textId="77777777" w:rsidR="007A5D38" w:rsidRPr="009A1974" w:rsidRDefault="007A5D38" w:rsidP="00170123">
      <w:pPr>
        <w:pStyle w:val="PargrafodaLista"/>
        <w:numPr>
          <w:ilvl w:val="0"/>
          <w:numId w:val="18"/>
        </w:numPr>
      </w:pPr>
      <w:r w:rsidRPr="009A1974">
        <w:t xml:space="preserve">Caso existam dúvidas acerca dos relatórios e documentos, a parcela referente a esses serviços poderá ser retida até que as mesmas sejam sanadas pela </w:t>
      </w:r>
      <w:r w:rsidR="00A915F4" w:rsidRPr="009A1974">
        <w:t>CONTRATADA</w:t>
      </w:r>
      <w:r w:rsidRPr="009A1974">
        <w:t xml:space="preserve">. Depois de sanados os motivos da retenção, a </w:t>
      </w:r>
      <w:r w:rsidR="00773508" w:rsidRPr="009A1974">
        <w:t>Codevasf</w:t>
      </w:r>
      <w:r w:rsidRPr="009A1974">
        <w:t xml:space="preserve"> terá 30 (trinta) dias corridos para efetuar o pagamento da referida parcela.</w:t>
      </w:r>
    </w:p>
    <w:p w14:paraId="2714A77E" w14:textId="77777777" w:rsidR="007A5D38" w:rsidRPr="00EB342D" w:rsidRDefault="007A5D38" w:rsidP="00F56071"/>
    <w:p w14:paraId="30FE1D15" w14:textId="77777777" w:rsidR="008F327D" w:rsidRPr="00EB342D" w:rsidRDefault="008F327D" w:rsidP="009F5D58">
      <w:pPr>
        <w:pStyle w:val="Ttulo3"/>
        <w:ind w:left="0" w:firstLine="0"/>
      </w:pPr>
      <w:r w:rsidRPr="00EB342D">
        <w:t xml:space="preserve">A Codevasf somente pagará a </w:t>
      </w:r>
      <w:r w:rsidR="008B36AB" w:rsidRPr="00EB342D">
        <w:t>CONTRATADA</w:t>
      </w:r>
      <w:r w:rsidRPr="00EB342D">
        <w:t xml:space="preserve"> pelos serviços efetivamente executados, </w:t>
      </w:r>
      <w:r w:rsidR="005B5672" w:rsidRPr="00EB342D">
        <w:t>com base n</w:t>
      </w:r>
      <w:r w:rsidRPr="00EB342D">
        <w:t>os preços integrantes da proposta aprovada e, caso aplicável, a incidência de reajustamento e reequilíbrio econômico financeiro e atualização financeira.</w:t>
      </w:r>
    </w:p>
    <w:p w14:paraId="1FAE7810" w14:textId="77777777" w:rsidR="008F327D" w:rsidRPr="00EB342D" w:rsidRDefault="008F327D" w:rsidP="008F327D">
      <w:pPr>
        <w:rPr>
          <w:color w:val="000000" w:themeColor="text1"/>
        </w:rPr>
      </w:pPr>
    </w:p>
    <w:p w14:paraId="0340B198" w14:textId="77777777" w:rsidR="008F327D" w:rsidRPr="00EB342D" w:rsidRDefault="007B5AE1" w:rsidP="009F5D58">
      <w:pPr>
        <w:pStyle w:val="Ttulo3"/>
        <w:ind w:left="0" w:firstLine="0"/>
      </w:pPr>
      <w:r w:rsidRPr="00EB342D">
        <w:t>Nos preços apresentados pelo</w:t>
      </w:r>
      <w:r w:rsidR="008F327D" w:rsidRPr="00EB342D">
        <w:t xml:space="preserve"> Licitante deverão estar incluídos todos os custos diretos e indiretos para a execução d</w:t>
      </w:r>
      <w:r w:rsidR="00AF69F7" w:rsidRPr="00EB342D">
        <w:t xml:space="preserve">os </w:t>
      </w:r>
      <w:r w:rsidR="008F327D" w:rsidRPr="00EB342D">
        <w:t>serviços, de acordo com as condições previstas n</w:t>
      </w:r>
      <w:r w:rsidR="00AF69F7" w:rsidRPr="00EB342D">
        <w:t>este TR</w:t>
      </w:r>
      <w:r w:rsidR="008F327D" w:rsidRPr="00EB342D">
        <w:t xml:space="preserve"> e seus anexos, constituindo-se na única remuneração possível de ser atribuída pelos trabalhos contratados e executados.</w:t>
      </w:r>
    </w:p>
    <w:p w14:paraId="63E9B509" w14:textId="77777777" w:rsidR="009A0306" w:rsidRPr="00EB342D" w:rsidRDefault="009A0306" w:rsidP="008F327D"/>
    <w:p w14:paraId="33158874" w14:textId="77777777" w:rsidR="00AF69F7" w:rsidRPr="00EB342D" w:rsidRDefault="00AF69F7" w:rsidP="00392983">
      <w:pPr>
        <w:pStyle w:val="Ttulo3"/>
        <w:ind w:left="0" w:firstLine="0"/>
      </w:pPr>
      <w:r w:rsidRPr="00EB342D">
        <w:t>Os serviços serão medidos nas datas finais de cada período de aferição estabelecidas nos cronogramas físico-financeiros, incluindo-se nas medições, os relatórios dos produtos fornecidos ou parcela destes</w:t>
      </w:r>
      <w:r w:rsidR="00F56071" w:rsidRPr="00EB342D">
        <w:t xml:space="preserve"> e </w:t>
      </w:r>
      <w:r w:rsidRPr="00EB342D">
        <w:t>os serviços executados e mensuráveis referentes a cada etapa da execução do contrato.</w:t>
      </w:r>
    </w:p>
    <w:p w14:paraId="5C20876F" w14:textId="77777777" w:rsidR="00AF69F7" w:rsidRPr="00EB342D" w:rsidRDefault="00AF69F7" w:rsidP="008F327D"/>
    <w:p w14:paraId="66F882A1" w14:textId="77777777" w:rsidR="002A2784" w:rsidRPr="00EB342D" w:rsidRDefault="00F91DC3" w:rsidP="00D512D9">
      <w:pPr>
        <w:pStyle w:val="Ttulo2"/>
        <w:ind w:left="0" w:firstLine="0"/>
      </w:pPr>
      <w:r w:rsidRPr="00EB342D">
        <w:t>O cronograma fí</w:t>
      </w:r>
      <w:r w:rsidR="007B5AE1" w:rsidRPr="00EB342D">
        <w:t>sico-financeiro apresentado pelo</w:t>
      </w:r>
      <w:r w:rsidRPr="00EB342D">
        <w:t xml:space="preserve"> licitante deve atender as exigências deste </w:t>
      </w:r>
      <w:r w:rsidR="004A023E" w:rsidRPr="00EB342D">
        <w:t xml:space="preserve">TR </w:t>
      </w:r>
      <w:r w:rsidRPr="00EB342D">
        <w:t xml:space="preserve">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w:t>
      </w:r>
      <w:r w:rsidR="002A2784" w:rsidRPr="00EB342D">
        <w:t>o</w:t>
      </w:r>
      <w:r w:rsidR="002A2784" w:rsidRPr="00EB342D">
        <w:rPr>
          <w:color w:val="000000"/>
        </w:rPr>
        <w:t>u durante a execução do contrato, desde que devidamente autuado em processo, contemporâneo à sua ocorrência.</w:t>
      </w:r>
    </w:p>
    <w:bookmarkEnd w:id="24"/>
    <w:p w14:paraId="66B83FCA" w14:textId="77777777" w:rsidR="0089178B" w:rsidRPr="00EB342D" w:rsidRDefault="0089178B" w:rsidP="00830119">
      <w:pPr>
        <w:rPr>
          <w:szCs w:val="20"/>
        </w:rPr>
      </w:pPr>
    </w:p>
    <w:p w14:paraId="45741867" w14:textId="77777777" w:rsidR="00830119" w:rsidRPr="00EB342D" w:rsidRDefault="00830119" w:rsidP="007A18DB">
      <w:pPr>
        <w:pStyle w:val="Ttulo1"/>
      </w:pPr>
      <w:bookmarkStart w:id="27" w:name="_Ref400457614"/>
      <w:bookmarkStart w:id="28" w:name="_Toc79737339"/>
      <w:r w:rsidRPr="00EB342D">
        <w:t>REAJUSTAMENTO</w:t>
      </w:r>
      <w:bookmarkEnd w:id="25"/>
      <w:bookmarkEnd w:id="27"/>
      <w:bookmarkEnd w:id="28"/>
    </w:p>
    <w:p w14:paraId="11D8F01A" w14:textId="77777777" w:rsidR="00830119" w:rsidRPr="00EB342D" w:rsidRDefault="00830119" w:rsidP="00830119">
      <w:pPr>
        <w:rPr>
          <w:szCs w:val="20"/>
        </w:rPr>
      </w:pPr>
    </w:p>
    <w:p w14:paraId="4A7FD044" w14:textId="77777777" w:rsidR="00830119" w:rsidRPr="009A1974" w:rsidRDefault="00F77AE5" w:rsidP="00D512D9">
      <w:pPr>
        <w:pStyle w:val="Ttulo2"/>
        <w:ind w:left="0" w:firstLine="0"/>
      </w:pPr>
      <w:r w:rsidRPr="00EB342D">
        <w:t xml:space="preserve">Os preços permanecerão válidos pelo período de </w:t>
      </w:r>
      <w:r w:rsidRPr="009A1974">
        <w:t xml:space="preserve">um ano, contado da data de apresentação da proposta. Após este prazo, poderão ser reajustados, de acordo com a variação do índice setorial </w:t>
      </w:r>
      <w:r w:rsidRPr="009A1974">
        <w:lastRenderedPageBreak/>
        <w:t>publicado na revista “Conjuntura Econômica” da Fundação Getúlio Vargas, correspondente à coluna 39 (Custo Nacional da Construção Civil) - Serviços de Consultoria, aplicando-se a seguinte fórmula:</w:t>
      </w:r>
    </w:p>
    <w:p w14:paraId="24658ABC" w14:textId="77777777" w:rsidR="00F77AE5" w:rsidRPr="009A1974" w:rsidRDefault="00F77AE5" w:rsidP="00F77AE5">
      <w:pPr>
        <w:rPr>
          <w:szCs w:val="20"/>
        </w:rPr>
      </w:pPr>
    </w:p>
    <w:p w14:paraId="66881374" w14:textId="77777777" w:rsidR="00F77AE5" w:rsidRPr="009A1974" w:rsidRDefault="00F77AE5" w:rsidP="00F77AE5">
      <w:pPr>
        <w:rPr>
          <w:szCs w:val="20"/>
        </w:rPr>
      </w:pPr>
      <m:oMathPara>
        <m:oMath>
          <m:r>
            <w:rPr>
              <w:rFonts w:ascii="Cambria Math" w:hAnsi="Cambria Math"/>
              <w:szCs w:val="20"/>
            </w:rPr>
            <m:t xml:space="preserve">R=V x </m:t>
          </m:r>
          <m:f>
            <m:fPr>
              <m:ctrlPr>
                <w:rPr>
                  <w:rFonts w:ascii="Cambria Math" w:hAnsi="Cambria Math"/>
                  <w:i/>
                  <w:szCs w:val="20"/>
                </w:rPr>
              </m:ctrlPr>
            </m:fPr>
            <m:num>
              <m:r>
                <w:rPr>
                  <w:rFonts w:ascii="Cambria Math" w:hAnsi="Cambria Math"/>
                  <w:szCs w:val="20"/>
                </w:rPr>
                <m:t>(I1-I0)</m:t>
              </m:r>
            </m:num>
            <m:den>
              <m:r>
                <w:rPr>
                  <w:rFonts w:ascii="Cambria Math" w:hAnsi="Cambria Math"/>
                  <w:szCs w:val="20"/>
                </w:rPr>
                <m:t>I0</m:t>
              </m:r>
            </m:den>
          </m:f>
        </m:oMath>
      </m:oMathPara>
    </w:p>
    <w:p w14:paraId="0D5F3C16" w14:textId="77777777" w:rsidR="00F77AE5" w:rsidRPr="009A1974" w:rsidRDefault="00F77AE5" w:rsidP="00F77AE5">
      <w:pPr>
        <w:rPr>
          <w:szCs w:val="20"/>
        </w:rPr>
      </w:pPr>
    </w:p>
    <w:p w14:paraId="1990BD89" w14:textId="77777777" w:rsidR="00F77AE5" w:rsidRPr="009A1974" w:rsidRDefault="00F77AE5" w:rsidP="00F77AE5">
      <w:pPr>
        <w:ind w:left="851"/>
        <w:rPr>
          <w:szCs w:val="20"/>
        </w:rPr>
      </w:pPr>
      <w:r w:rsidRPr="009A1974">
        <w:rPr>
          <w:szCs w:val="20"/>
        </w:rPr>
        <w:t>Onde:</w:t>
      </w:r>
    </w:p>
    <w:p w14:paraId="60C3E452" w14:textId="77777777" w:rsidR="00F77AE5" w:rsidRPr="009A1974" w:rsidRDefault="00F77AE5" w:rsidP="00F77AE5">
      <w:pPr>
        <w:ind w:left="1134"/>
        <w:rPr>
          <w:szCs w:val="20"/>
        </w:rPr>
      </w:pPr>
      <w:r w:rsidRPr="009A1974">
        <w:rPr>
          <w:rFonts w:ascii="Cambria Math" w:hAnsi="Cambria Math"/>
          <w:i/>
          <w:szCs w:val="20"/>
        </w:rPr>
        <w:t>R</w:t>
      </w:r>
      <w:r w:rsidRPr="009A1974">
        <w:rPr>
          <w:szCs w:val="20"/>
        </w:rPr>
        <w:t xml:space="preserve"> = Valor do reajustamento procurado;</w:t>
      </w:r>
    </w:p>
    <w:p w14:paraId="561AF66E" w14:textId="77777777" w:rsidR="00F77AE5" w:rsidRPr="009A1974" w:rsidRDefault="00F77AE5" w:rsidP="00F77AE5">
      <w:pPr>
        <w:ind w:left="1134"/>
        <w:rPr>
          <w:szCs w:val="20"/>
        </w:rPr>
      </w:pPr>
      <w:r w:rsidRPr="009A1974">
        <w:rPr>
          <w:rFonts w:ascii="Cambria Math" w:hAnsi="Cambria Math"/>
          <w:szCs w:val="20"/>
        </w:rPr>
        <w:t>V</w:t>
      </w:r>
      <w:r w:rsidRPr="009A1974">
        <w:rPr>
          <w:szCs w:val="20"/>
        </w:rPr>
        <w:t xml:space="preserve"> = Valor contratual a ser reajustado;</w:t>
      </w:r>
    </w:p>
    <w:p w14:paraId="636CAF3A" w14:textId="77777777" w:rsidR="00F77AE5" w:rsidRPr="009A1974" w:rsidRDefault="00F77AE5" w:rsidP="00F77AE5">
      <w:pPr>
        <w:ind w:left="1134"/>
        <w:rPr>
          <w:szCs w:val="20"/>
        </w:rPr>
      </w:pPr>
      <w:r w:rsidRPr="009A1974">
        <w:rPr>
          <w:rFonts w:ascii="Cambria Math" w:hAnsi="Cambria Math"/>
          <w:szCs w:val="20"/>
        </w:rPr>
        <w:t>I1</w:t>
      </w:r>
      <w:r w:rsidRPr="009A1974">
        <w:rPr>
          <w:szCs w:val="20"/>
        </w:rPr>
        <w:t xml:space="preserve"> = índice correspondente ao mês de aniversário da proposta;</w:t>
      </w:r>
    </w:p>
    <w:p w14:paraId="5B8B3908" w14:textId="77777777" w:rsidR="00F77AE5" w:rsidRPr="009A1974" w:rsidRDefault="00F77AE5" w:rsidP="00F77AE5">
      <w:pPr>
        <w:ind w:left="1134"/>
        <w:rPr>
          <w:szCs w:val="20"/>
        </w:rPr>
      </w:pPr>
      <w:r w:rsidRPr="009A1974">
        <w:rPr>
          <w:rFonts w:ascii="Cambria Math" w:hAnsi="Cambria Math"/>
          <w:szCs w:val="20"/>
        </w:rPr>
        <w:t>I0</w:t>
      </w:r>
      <w:r w:rsidRPr="009A1974">
        <w:rPr>
          <w:szCs w:val="20"/>
        </w:rPr>
        <w:t xml:space="preserve"> = índice inicial correspondente ao mês de apresentação da proposta.</w:t>
      </w:r>
    </w:p>
    <w:p w14:paraId="0717D681" w14:textId="77777777" w:rsidR="009172B3" w:rsidRPr="009A1974" w:rsidRDefault="009172B3" w:rsidP="00830119">
      <w:pPr>
        <w:rPr>
          <w:szCs w:val="20"/>
        </w:rPr>
      </w:pPr>
    </w:p>
    <w:p w14:paraId="388CCA3C" w14:textId="77777777" w:rsidR="0089178B" w:rsidRPr="009A1974" w:rsidRDefault="0089178B" w:rsidP="00830119">
      <w:pPr>
        <w:rPr>
          <w:szCs w:val="20"/>
        </w:rPr>
      </w:pPr>
    </w:p>
    <w:p w14:paraId="0C37428E" w14:textId="77777777" w:rsidR="00C70705" w:rsidRPr="009A1974" w:rsidRDefault="00C70705" w:rsidP="007A18DB">
      <w:pPr>
        <w:pStyle w:val="Ttulo1"/>
      </w:pPr>
      <w:bookmarkStart w:id="29" w:name="_Toc79737340"/>
      <w:r w:rsidRPr="009A1974">
        <w:t>ACOMPANHAMENTO DA ELABORAÇÃO DO PROJETO</w:t>
      </w:r>
      <w:bookmarkEnd w:id="29"/>
    </w:p>
    <w:p w14:paraId="25165DD8" w14:textId="77777777" w:rsidR="006F3BCF" w:rsidRPr="009A1974" w:rsidRDefault="006F3BCF" w:rsidP="00C70705">
      <w:pPr>
        <w:rPr>
          <w:szCs w:val="20"/>
        </w:rPr>
      </w:pPr>
    </w:p>
    <w:p w14:paraId="661AFBE9" w14:textId="77777777" w:rsidR="00C70705" w:rsidRPr="009A1974" w:rsidRDefault="00C70705" w:rsidP="001D214E">
      <w:pPr>
        <w:pStyle w:val="Ttulo2"/>
        <w:ind w:left="0" w:firstLine="0"/>
      </w:pPr>
      <w:r w:rsidRPr="009A1974">
        <w:t xml:space="preserve">A fiscalização e a </w:t>
      </w:r>
      <w:r w:rsidR="00A915F4" w:rsidRPr="009A1974">
        <w:t>CONTRATADA</w:t>
      </w:r>
      <w:r w:rsidRPr="009A1974">
        <w:t xml:space="preserve"> deverão manter a necessária comunicação durante a execução do contrato, objetivando a otimização dos prazos e um melhor acompanhamento dos trabalhos.</w:t>
      </w:r>
    </w:p>
    <w:p w14:paraId="343F0EAF" w14:textId="77777777" w:rsidR="00C70705" w:rsidRPr="009A1974" w:rsidRDefault="00C70705" w:rsidP="001D214E">
      <w:pPr>
        <w:rPr>
          <w:szCs w:val="20"/>
        </w:rPr>
      </w:pPr>
    </w:p>
    <w:p w14:paraId="72231EC5" w14:textId="77777777" w:rsidR="004F5D4F" w:rsidRPr="009A1974" w:rsidRDefault="00C70705" w:rsidP="001D214E">
      <w:pPr>
        <w:pStyle w:val="Ttulo2"/>
        <w:ind w:left="0" w:firstLine="0"/>
      </w:pPr>
      <w:r w:rsidRPr="009A1974">
        <w:t xml:space="preserve">A </w:t>
      </w:r>
      <w:r w:rsidR="00A915F4" w:rsidRPr="009A1974">
        <w:t>CONTRATADA</w:t>
      </w:r>
      <w:r w:rsidRPr="009A1974">
        <w:t xml:space="preserve">, anterior ao início dos serviços de campo, apresentará à </w:t>
      </w:r>
      <w:r w:rsidR="00773508" w:rsidRPr="009A1974">
        <w:t>Codevasf</w:t>
      </w:r>
      <w:r w:rsidRPr="009A1974">
        <w:t>, para aprovação, programa de trabalho específico para cada atividade, indicando o responsável pelo setor, a equipe técnica e sua localização</w:t>
      </w:r>
      <w:r w:rsidR="004F5D4F" w:rsidRPr="009A1974">
        <w:t>.</w:t>
      </w:r>
    </w:p>
    <w:p w14:paraId="48606B8B" w14:textId="77777777" w:rsidR="004F5D4F" w:rsidRPr="009A1974" w:rsidRDefault="004F5D4F" w:rsidP="004F5D4F"/>
    <w:p w14:paraId="360A96A1" w14:textId="77777777" w:rsidR="00C70705" w:rsidRPr="009A1974" w:rsidRDefault="004F5D4F" w:rsidP="001D214E">
      <w:pPr>
        <w:pStyle w:val="Ttulo2"/>
        <w:ind w:left="0" w:firstLine="0"/>
      </w:pPr>
      <w:r w:rsidRPr="009A1974">
        <w:t xml:space="preserve">A </w:t>
      </w:r>
      <w:r w:rsidR="00773508" w:rsidRPr="009A1974">
        <w:t>Codevasf</w:t>
      </w:r>
      <w:r w:rsidR="00C70705" w:rsidRPr="009A1974">
        <w:t xml:space="preserve"> </w:t>
      </w:r>
      <w:r w:rsidRPr="009A1974">
        <w:t xml:space="preserve">terá </w:t>
      </w:r>
      <w:r w:rsidR="00C70705" w:rsidRPr="009A1974">
        <w:t>direito de acompanhar e fiscalizar os serviços prestados</w:t>
      </w:r>
      <w:r w:rsidRPr="009A1974">
        <w:t xml:space="preserve"> pela CONTRATADA</w:t>
      </w:r>
      <w:r w:rsidR="00C70705" w:rsidRPr="009A1974">
        <w:t>, com livre acesso aos locais de trabalho, para obtenção dos esclarecimentos julgados necessários à execução d</w:t>
      </w:r>
      <w:r w:rsidRPr="009A1974">
        <w:t>estes</w:t>
      </w:r>
      <w:r w:rsidR="00C70705" w:rsidRPr="009A1974">
        <w:t xml:space="preserve">, tendo como base a relação de serviços previstos na proposta e </w:t>
      </w:r>
      <w:r w:rsidRPr="009A1974">
        <w:t xml:space="preserve">seu </w:t>
      </w:r>
      <w:r w:rsidR="00C70705" w:rsidRPr="009A1974">
        <w:t>respectivo cronograma, instrumentos gerenciais para se alcançar os objetivos previstos.</w:t>
      </w:r>
    </w:p>
    <w:p w14:paraId="4F415DE1" w14:textId="77777777" w:rsidR="00C70705" w:rsidRPr="009A1974" w:rsidRDefault="00C70705" w:rsidP="001D214E">
      <w:pPr>
        <w:rPr>
          <w:szCs w:val="20"/>
        </w:rPr>
      </w:pPr>
    </w:p>
    <w:p w14:paraId="19BB4DD8" w14:textId="77777777" w:rsidR="00C70705" w:rsidRPr="009A1974" w:rsidRDefault="00C70705" w:rsidP="001D214E">
      <w:pPr>
        <w:pStyle w:val="Ttulo2"/>
        <w:ind w:left="0" w:firstLine="0"/>
      </w:pPr>
      <w:r w:rsidRPr="009A1974">
        <w:t xml:space="preserve">A </w:t>
      </w:r>
      <w:r w:rsidR="00A915F4" w:rsidRPr="009A1974">
        <w:t>CONTRATADA</w:t>
      </w:r>
      <w:r w:rsidRPr="009A1974">
        <w:t xml:space="preserve"> terá ampla liberdade para subdividir os trabalhos em diversas atividades, desde que harmonizadas num planejamento integrado.</w:t>
      </w:r>
    </w:p>
    <w:p w14:paraId="41A6076C" w14:textId="77777777" w:rsidR="00C70705" w:rsidRPr="009A1974" w:rsidRDefault="00C70705" w:rsidP="001D214E">
      <w:pPr>
        <w:rPr>
          <w:szCs w:val="20"/>
        </w:rPr>
      </w:pPr>
    </w:p>
    <w:p w14:paraId="19779DAB" w14:textId="77777777" w:rsidR="00C70705" w:rsidRPr="009A1974" w:rsidRDefault="00C70705" w:rsidP="001D214E">
      <w:pPr>
        <w:pStyle w:val="Ttulo2"/>
        <w:ind w:left="0" w:firstLine="0"/>
      </w:pPr>
      <w:r w:rsidRPr="009A1974">
        <w:t>Os cronogramas físico e financeiro poderão ser revistos e ajustados, desde que aprovado entre as partes, sem que isto constitua motivo para a prorrogação do prazo de vigência de contrato, nem acarrete mudanças no prazo final estabelecido.</w:t>
      </w:r>
    </w:p>
    <w:p w14:paraId="1CE85E06" w14:textId="77777777" w:rsidR="00C70705" w:rsidRPr="009A1974" w:rsidRDefault="00C70705" w:rsidP="001D214E">
      <w:pPr>
        <w:rPr>
          <w:szCs w:val="20"/>
        </w:rPr>
      </w:pPr>
    </w:p>
    <w:p w14:paraId="196BC8CD" w14:textId="77777777" w:rsidR="00C70705" w:rsidRPr="009A1974" w:rsidRDefault="006D649B" w:rsidP="001D214E">
      <w:pPr>
        <w:pStyle w:val="Ttulo2"/>
        <w:ind w:left="0" w:firstLine="0"/>
      </w:pPr>
      <w:r w:rsidRPr="009A1974">
        <w:t>A</w:t>
      </w:r>
      <w:r w:rsidR="00C70705" w:rsidRPr="009A1974">
        <w:t xml:space="preserve"> </w:t>
      </w:r>
      <w:r w:rsidR="00A915F4" w:rsidRPr="009A1974">
        <w:t>CONTRATADA</w:t>
      </w:r>
      <w:r w:rsidR="00C70705" w:rsidRPr="009A1974">
        <w:t xml:space="preserve"> deverá apresentar, no primeiro relatório (</w:t>
      </w:r>
      <w:r w:rsidR="003934E5" w:rsidRPr="009A1974">
        <w:t xml:space="preserve">de </w:t>
      </w:r>
      <w:r w:rsidR="00C70705" w:rsidRPr="009A1974">
        <w:t>andamento ou específico), novos cronogramas atualizados, e assim sucessivamente, nos demais.</w:t>
      </w:r>
    </w:p>
    <w:p w14:paraId="570311ED" w14:textId="77777777" w:rsidR="00C70705" w:rsidRPr="009A1974" w:rsidRDefault="00C70705" w:rsidP="001D214E">
      <w:pPr>
        <w:rPr>
          <w:szCs w:val="20"/>
        </w:rPr>
      </w:pPr>
    </w:p>
    <w:p w14:paraId="2BD38671" w14:textId="77777777" w:rsidR="00C70705" w:rsidRPr="009A1974" w:rsidRDefault="00C70705" w:rsidP="001D214E">
      <w:pPr>
        <w:pStyle w:val="Ttulo3"/>
      </w:pPr>
      <w:r w:rsidRPr="009A1974">
        <w:t>O cronograma físico deverá conter as datas previstas para o início e término de cada etapa de trabalho, relacionando-os com as datas e valores dos pagamentos parciais (cronograma financeiro), estando separados os serviços de campo dos serviços de escritório.</w:t>
      </w:r>
    </w:p>
    <w:p w14:paraId="6CD9729E" w14:textId="77777777" w:rsidR="00C70705" w:rsidRPr="009A1974" w:rsidRDefault="00C70705" w:rsidP="00C70705">
      <w:pPr>
        <w:rPr>
          <w:szCs w:val="20"/>
        </w:rPr>
      </w:pPr>
    </w:p>
    <w:p w14:paraId="6D0F01DE" w14:textId="77777777" w:rsidR="00C70705" w:rsidRPr="009A1974" w:rsidRDefault="00C70705" w:rsidP="00B9402B">
      <w:pPr>
        <w:pStyle w:val="Ttulo3"/>
      </w:pPr>
      <w:r w:rsidRPr="009A1974">
        <w:t>O cr</w:t>
      </w:r>
      <w:r w:rsidR="006D649B" w:rsidRPr="009A1974">
        <w:t>o</w:t>
      </w:r>
      <w:r w:rsidRPr="009A1974">
        <w:t xml:space="preserve">nograma físico deverá contemplar a participação dos diferentes setores e técnicos envolvidos durante as etapas dos serviços, bem como as datas previstas para as reuniões a serem realizadas com a </w:t>
      </w:r>
      <w:r w:rsidR="00773508" w:rsidRPr="009A1974">
        <w:t>Codevasf</w:t>
      </w:r>
      <w:r w:rsidRPr="009A1974">
        <w:t>.</w:t>
      </w:r>
    </w:p>
    <w:p w14:paraId="73C7A632" w14:textId="77777777" w:rsidR="00C70705" w:rsidRPr="009A1974" w:rsidRDefault="00C70705" w:rsidP="00C70705">
      <w:pPr>
        <w:rPr>
          <w:szCs w:val="20"/>
        </w:rPr>
      </w:pPr>
    </w:p>
    <w:p w14:paraId="4D3FB271" w14:textId="77777777" w:rsidR="00C70705" w:rsidRPr="009A1974" w:rsidRDefault="00C70705" w:rsidP="00B9402B">
      <w:pPr>
        <w:pStyle w:val="Ttulo3"/>
      </w:pPr>
      <w:r w:rsidRPr="009A1974">
        <w:t xml:space="preserve">Os prazos para análise, pela </w:t>
      </w:r>
      <w:r w:rsidR="00773508" w:rsidRPr="009A1974">
        <w:t>Codevasf</w:t>
      </w:r>
      <w:r w:rsidRPr="009A1974">
        <w:t xml:space="preserve">, dos relatórios e documentos apresentados, </w:t>
      </w:r>
      <w:r w:rsidR="003934E5" w:rsidRPr="009A1974">
        <w:t xml:space="preserve">conforme especificado no Item </w:t>
      </w:r>
      <w:r w:rsidR="00170123" w:rsidRPr="009A1974">
        <w:fldChar w:fldCharType="begin"/>
      </w:r>
      <w:r w:rsidR="00170123" w:rsidRPr="009A1974">
        <w:instrText xml:space="preserve"> REF _Ref399859802 \r \h  \* MERGEFORMAT </w:instrText>
      </w:r>
      <w:r w:rsidR="00170123" w:rsidRPr="009A1974">
        <w:fldChar w:fldCharType="separate"/>
      </w:r>
      <w:r w:rsidR="009B3B3F" w:rsidRPr="009A1974">
        <w:t>10</w:t>
      </w:r>
      <w:r w:rsidR="00170123" w:rsidRPr="009A1974">
        <w:fldChar w:fldCharType="end"/>
      </w:r>
      <w:r w:rsidRPr="009A1974">
        <w:t xml:space="preserve">, deverão estar previstos no cronograma. A </w:t>
      </w:r>
      <w:r w:rsidR="00A915F4" w:rsidRPr="009A1974">
        <w:t>CONTRATADA</w:t>
      </w:r>
      <w:r w:rsidRPr="009A1974">
        <w:t xml:space="preserve"> deverá considerar este fato de forma que os serviços não sofram solução de continuidade.</w:t>
      </w:r>
    </w:p>
    <w:p w14:paraId="1FAD70A5" w14:textId="77777777" w:rsidR="00C70705" w:rsidRPr="009A1974" w:rsidRDefault="00C70705" w:rsidP="00C70705">
      <w:pPr>
        <w:rPr>
          <w:szCs w:val="20"/>
        </w:rPr>
      </w:pPr>
    </w:p>
    <w:p w14:paraId="5BC72A61" w14:textId="77777777" w:rsidR="00C70705" w:rsidRPr="009A1974" w:rsidRDefault="00C70705" w:rsidP="0000460C">
      <w:pPr>
        <w:pStyle w:val="Ttulo2"/>
        <w:ind w:left="0" w:firstLine="0"/>
      </w:pPr>
      <w:r w:rsidRPr="009A1974">
        <w:t xml:space="preserve">Os relatórios e documentos não aprovados serão devolvidos para as correções e complementações necessárias, de acordo com as análises encaminhadas à </w:t>
      </w:r>
      <w:r w:rsidR="00A915F4" w:rsidRPr="009A1974">
        <w:t>CONTRATADA</w:t>
      </w:r>
      <w:r w:rsidRPr="009A1974">
        <w:t>.</w:t>
      </w:r>
    </w:p>
    <w:p w14:paraId="02B1AD2C" w14:textId="77777777" w:rsidR="00C70705" w:rsidRPr="009A1974" w:rsidRDefault="00C70705" w:rsidP="0000460C">
      <w:pPr>
        <w:rPr>
          <w:szCs w:val="20"/>
        </w:rPr>
      </w:pPr>
    </w:p>
    <w:p w14:paraId="754D33F8" w14:textId="77777777" w:rsidR="00C70705" w:rsidRPr="009A1974" w:rsidRDefault="00C70705" w:rsidP="0000460C">
      <w:pPr>
        <w:pStyle w:val="Ttulo2"/>
        <w:ind w:left="0" w:firstLine="0"/>
      </w:pPr>
      <w:r w:rsidRPr="009A1974">
        <w:t xml:space="preserve">As reuniões a serem realizadas entre a </w:t>
      </w:r>
      <w:r w:rsidR="00A915F4" w:rsidRPr="009A1974">
        <w:t>CONTRATADA</w:t>
      </w:r>
      <w:r w:rsidRPr="009A1974">
        <w:t xml:space="preserve"> e a </w:t>
      </w:r>
      <w:r w:rsidR="006D649B" w:rsidRPr="009A1974">
        <w:t>fiscalização</w:t>
      </w:r>
      <w:r w:rsidRPr="009A1974">
        <w:t xml:space="preserve"> devem ser previamente agendadas e registradas em ata formalizada, </w:t>
      </w:r>
      <w:r w:rsidR="00F253A9" w:rsidRPr="009A1974">
        <w:t xml:space="preserve">e </w:t>
      </w:r>
      <w:r w:rsidRPr="009A1974">
        <w:t>objetivam discutir problemas que possam surgir no desenvolvimento dos trabalhos, sendo que:</w:t>
      </w:r>
    </w:p>
    <w:p w14:paraId="2DCF99C6" w14:textId="77777777" w:rsidR="00C70705" w:rsidRPr="009A1974" w:rsidRDefault="00C70705" w:rsidP="00C70705">
      <w:pPr>
        <w:rPr>
          <w:szCs w:val="20"/>
        </w:rPr>
      </w:pPr>
    </w:p>
    <w:p w14:paraId="104B01E5" w14:textId="77777777" w:rsidR="00C70705" w:rsidRPr="009A1974" w:rsidRDefault="00C70705" w:rsidP="00170123">
      <w:pPr>
        <w:pStyle w:val="PargrafodaLista"/>
        <w:numPr>
          <w:ilvl w:val="0"/>
          <w:numId w:val="19"/>
        </w:numPr>
        <w:ind w:left="714" w:hanging="357"/>
        <w:rPr>
          <w:szCs w:val="20"/>
        </w:rPr>
      </w:pPr>
      <w:r w:rsidRPr="009A1974">
        <w:rPr>
          <w:szCs w:val="20"/>
        </w:rPr>
        <w:t xml:space="preserve">A </w:t>
      </w:r>
      <w:r w:rsidR="00A915F4" w:rsidRPr="009A1974">
        <w:rPr>
          <w:szCs w:val="20"/>
        </w:rPr>
        <w:t>CONTRATADA</w:t>
      </w:r>
      <w:r w:rsidRPr="009A1974">
        <w:rPr>
          <w:szCs w:val="20"/>
        </w:rPr>
        <w:t xml:space="preserve"> realizará exposições complementares e específicas sobre o desenvolvimento dos serviços relativos aos temas previstos, inclusive acerca de suas propostas sobre alternativas envolvidas no prosseguimento dos trabalhos, bem como sobre os seus requerimentos de orientações;</w:t>
      </w:r>
    </w:p>
    <w:p w14:paraId="2894742D" w14:textId="77777777" w:rsidR="00C70705" w:rsidRPr="009A1974" w:rsidRDefault="00C70705" w:rsidP="00170123">
      <w:pPr>
        <w:pStyle w:val="PargrafodaLista"/>
        <w:numPr>
          <w:ilvl w:val="0"/>
          <w:numId w:val="19"/>
        </w:numPr>
        <w:rPr>
          <w:szCs w:val="20"/>
        </w:rPr>
      </w:pPr>
      <w:r w:rsidRPr="009A1974">
        <w:rPr>
          <w:szCs w:val="20"/>
        </w:rPr>
        <w:t xml:space="preserve">A </w:t>
      </w:r>
      <w:r w:rsidR="006D649B" w:rsidRPr="009A1974">
        <w:rPr>
          <w:szCs w:val="20"/>
        </w:rPr>
        <w:t>fiscalização</w:t>
      </w:r>
      <w:r w:rsidRPr="009A1974">
        <w:rPr>
          <w:szCs w:val="20"/>
        </w:rPr>
        <w:t xml:space="preserve"> comunicará à </w:t>
      </w:r>
      <w:r w:rsidR="00A915F4" w:rsidRPr="009A1974">
        <w:rPr>
          <w:szCs w:val="20"/>
        </w:rPr>
        <w:t>CONTRATADA</w:t>
      </w:r>
      <w:r w:rsidRPr="009A1974">
        <w:rPr>
          <w:szCs w:val="20"/>
        </w:rPr>
        <w:t xml:space="preserve"> as orientações necessárias ao desenvolvimento dos serviços referentes às matérias contidas na agenda da reunião, preferivelmente no decurso desta ou no prazo estabelecido pela mesma;</w:t>
      </w:r>
    </w:p>
    <w:p w14:paraId="6239AED9" w14:textId="77777777" w:rsidR="00C70705" w:rsidRPr="009A1974" w:rsidRDefault="00C70705" w:rsidP="00170123">
      <w:pPr>
        <w:pStyle w:val="PargrafodaLista"/>
        <w:numPr>
          <w:ilvl w:val="0"/>
          <w:numId w:val="19"/>
        </w:numPr>
        <w:rPr>
          <w:szCs w:val="20"/>
        </w:rPr>
      </w:pPr>
      <w:r w:rsidRPr="009A1974">
        <w:rPr>
          <w:szCs w:val="20"/>
        </w:rPr>
        <w:t xml:space="preserve">As reuniões mensais previstas devem ser agendadas para após a entrega dos relatórios e do prazo de análise dos mesmos pela </w:t>
      </w:r>
      <w:r w:rsidR="006D649B" w:rsidRPr="009A1974">
        <w:rPr>
          <w:szCs w:val="20"/>
        </w:rPr>
        <w:t>fiscalização</w:t>
      </w:r>
      <w:r w:rsidRPr="009A1974">
        <w:rPr>
          <w:szCs w:val="20"/>
        </w:rPr>
        <w:t>, sendo que os custos dessas reuniões deverão estar previstos no valor total do contrato;</w:t>
      </w:r>
    </w:p>
    <w:p w14:paraId="59F5A621" w14:textId="77777777" w:rsidR="00C70705" w:rsidRPr="009A1974" w:rsidRDefault="00C70705" w:rsidP="00170123">
      <w:pPr>
        <w:pStyle w:val="PargrafodaLista"/>
        <w:numPr>
          <w:ilvl w:val="0"/>
          <w:numId w:val="19"/>
        </w:numPr>
        <w:rPr>
          <w:szCs w:val="20"/>
        </w:rPr>
      </w:pPr>
      <w:r w:rsidRPr="009A1974">
        <w:rPr>
          <w:szCs w:val="20"/>
        </w:rPr>
        <w:t xml:space="preserve">A </w:t>
      </w:r>
      <w:r w:rsidR="006D649B" w:rsidRPr="009A1974">
        <w:rPr>
          <w:szCs w:val="20"/>
        </w:rPr>
        <w:t>fiscalização</w:t>
      </w:r>
      <w:r w:rsidRPr="009A1974">
        <w:rPr>
          <w:szCs w:val="20"/>
        </w:rPr>
        <w:t xml:space="preserve"> poderá convocar quantas reuniões julgar convenientes, para fins de acompanhamento e fiscalização dos serviços.</w:t>
      </w:r>
    </w:p>
    <w:p w14:paraId="3FF31E06" w14:textId="77777777" w:rsidR="00C70705" w:rsidRPr="009A1974" w:rsidRDefault="00C70705" w:rsidP="00C70705">
      <w:pPr>
        <w:rPr>
          <w:szCs w:val="20"/>
        </w:rPr>
      </w:pPr>
    </w:p>
    <w:p w14:paraId="6CD3A471" w14:textId="77777777" w:rsidR="00C70705" w:rsidRPr="009A1974" w:rsidRDefault="00C70705" w:rsidP="00F75BF9">
      <w:pPr>
        <w:pStyle w:val="Ttulo2"/>
        <w:ind w:left="0" w:firstLine="0"/>
      </w:pPr>
      <w:r w:rsidRPr="009A1974">
        <w:t xml:space="preserve">A </w:t>
      </w:r>
      <w:r w:rsidR="006D649B" w:rsidRPr="009A1974">
        <w:t>fiscalização</w:t>
      </w:r>
      <w:r w:rsidRPr="009A1974">
        <w:t xml:space="preserve"> e a </w:t>
      </w:r>
      <w:r w:rsidR="00A915F4" w:rsidRPr="009A1974">
        <w:t>CONTRATADA</w:t>
      </w:r>
      <w:r w:rsidRPr="009A1974">
        <w:t xml:space="preserve"> estabelecerão procedimentos detalhados, com o objetivo de sistematizar o desenvolvimento do contrato, principalmente no que se refere </w:t>
      </w:r>
      <w:r w:rsidR="00F253A9" w:rsidRPr="009A1974">
        <w:t>à</w:t>
      </w:r>
      <w:r w:rsidRPr="009A1974">
        <w:t xml:space="preserve"> preparação e atualização dos programas de trabalho, comunicações, fiscalização e faturamento.</w:t>
      </w:r>
    </w:p>
    <w:p w14:paraId="0E588235" w14:textId="77777777" w:rsidR="006D649B" w:rsidRPr="00EB342D" w:rsidRDefault="006D649B" w:rsidP="0089178B"/>
    <w:p w14:paraId="7487E82B" w14:textId="77777777" w:rsidR="0089178B" w:rsidRPr="00EB342D" w:rsidRDefault="0089178B" w:rsidP="0089178B"/>
    <w:p w14:paraId="1CE2AD50" w14:textId="77777777" w:rsidR="00700E35" w:rsidRPr="00EB342D" w:rsidRDefault="00700E35" w:rsidP="007A18DB">
      <w:pPr>
        <w:pStyle w:val="Ttulo1"/>
      </w:pPr>
      <w:bookmarkStart w:id="30" w:name="_Toc79737341"/>
      <w:r w:rsidRPr="00EB342D">
        <w:t>ELABORAÇÃO DE RELATÓRIOS</w:t>
      </w:r>
      <w:bookmarkEnd w:id="30"/>
    </w:p>
    <w:p w14:paraId="3A8726CD" w14:textId="77777777" w:rsidR="00700E35" w:rsidRPr="003B376B" w:rsidRDefault="00700E35" w:rsidP="00700E35">
      <w:pPr>
        <w:rPr>
          <w:szCs w:val="20"/>
        </w:rPr>
      </w:pPr>
    </w:p>
    <w:p w14:paraId="6DE862DB" w14:textId="77777777" w:rsidR="00700E35" w:rsidRPr="003B376B" w:rsidRDefault="00700E35" w:rsidP="00F75BF9">
      <w:pPr>
        <w:pStyle w:val="Ttulo2"/>
        <w:ind w:left="0" w:firstLine="0"/>
      </w:pPr>
      <w:r w:rsidRPr="003B376B">
        <w:t>Os relatórios e documentos deverão ser produzidos separadamente, em conjuntos, para cada etapa de desenvolvimento dos estudos, a saber: Diagnóstico e estudo de alternativas e Elaboração do Projeto Básico de Engenharia.</w:t>
      </w:r>
    </w:p>
    <w:p w14:paraId="07256A57" w14:textId="77777777" w:rsidR="00700E35" w:rsidRPr="003B376B" w:rsidRDefault="00700E35" w:rsidP="00F75BF9">
      <w:pPr>
        <w:rPr>
          <w:szCs w:val="20"/>
        </w:rPr>
      </w:pPr>
    </w:p>
    <w:p w14:paraId="416D4BF8" w14:textId="77777777" w:rsidR="00700E35" w:rsidRPr="003B376B" w:rsidRDefault="00700E35" w:rsidP="00F75BF9">
      <w:pPr>
        <w:pStyle w:val="Ttulo2"/>
        <w:ind w:left="0" w:firstLine="0"/>
      </w:pPr>
      <w:r w:rsidRPr="003B376B">
        <w:t>Os produtos e relatórios finais referentes aos estudos objeto do presente TR, devem ser apresentados considerando as seguintes diretrizes:</w:t>
      </w:r>
    </w:p>
    <w:p w14:paraId="1908440F" w14:textId="77777777" w:rsidR="00700E35" w:rsidRPr="003B376B" w:rsidRDefault="00700E35" w:rsidP="00700E35">
      <w:pPr>
        <w:rPr>
          <w:szCs w:val="20"/>
        </w:rPr>
      </w:pPr>
    </w:p>
    <w:p w14:paraId="6D27BA8E" w14:textId="77777777" w:rsidR="00700E35" w:rsidRPr="003B376B" w:rsidRDefault="00700E35" w:rsidP="00170123">
      <w:pPr>
        <w:pStyle w:val="PargrafodaLista"/>
        <w:numPr>
          <w:ilvl w:val="1"/>
          <w:numId w:val="20"/>
        </w:numPr>
        <w:ind w:left="714" w:hanging="357"/>
        <w:rPr>
          <w:szCs w:val="20"/>
        </w:rPr>
      </w:pPr>
      <w:r w:rsidRPr="003B376B">
        <w:rPr>
          <w:szCs w:val="20"/>
        </w:rPr>
        <w:t>Os dados e informações que exigem tratamento espacial deverão ser apresentados em sistema geográfico de informações, com utilização de cartografia em escalas adequadas, de forma a permitir a sobreposição de temas e a interpretação conjunta dos mesmos;</w:t>
      </w:r>
    </w:p>
    <w:p w14:paraId="282CC1E3" w14:textId="4544D407" w:rsidR="00700E35" w:rsidRPr="003B376B" w:rsidRDefault="00700E35" w:rsidP="00170123">
      <w:pPr>
        <w:pStyle w:val="PargrafodaLista"/>
        <w:numPr>
          <w:ilvl w:val="1"/>
          <w:numId w:val="20"/>
        </w:numPr>
        <w:ind w:left="714" w:hanging="357"/>
        <w:rPr>
          <w:szCs w:val="20"/>
        </w:rPr>
      </w:pPr>
      <w:r w:rsidRPr="003B376B">
        <w:rPr>
          <w:szCs w:val="20"/>
        </w:rPr>
        <w:t xml:space="preserve">Os dados referentes às unidades espaciais do projeto e as áreas de influência deverão ser apresentadas em bancos de dados inter-relacionados, de forma a permitir cruzamento de informações e representação gráfica associada ao sistema </w:t>
      </w:r>
      <w:r w:rsidR="003B376B" w:rsidRPr="003B376B">
        <w:rPr>
          <w:szCs w:val="20"/>
        </w:rPr>
        <w:t>georreferenciado</w:t>
      </w:r>
      <w:r w:rsidRPr="003B376B">
        <w:rPr>
          <w:szCs w:val="20"/>
        </w:rPr>
        <w:t>;</w:t>
      </w:r>
    </w:p>
    <w:p w14:paraId="5816F54F" w14:textId="77777777" w:rsidR="00700E35" w:rsidRPr="003B376B" w:rsidRDefault="00700E35" w:rsidP="00170123">
      <w:pPr>
        <w:pStyle w:val="PargrafodaLista"/>
        <w:numPr>
          <w:ilvl w:val="1"/>
          <w:numId w:val="20"/>
        </w:numPr>
        <w:ind w:left="714" w:hanging="357"/>
        <w:rPr>
          <w:szCs w:val="20"/>
        </w:rPr>
      </w:pPr>
      <w:r w:rsidRPr="003B376B">
        <w:rPr>
          <w:szCs w:val="20"/>
        </w:rPr>
        <w:t xml:space="preserve">Os textos dos relatórios, mapas, desenhos, planilhas, etc., devem ser fornecidos em meio digital, de forma a serem editados e reeditados pela </w:t>
      </w:r>
      <w:r w:rsidR="00773508" w:rsidRPr="003B376B">
        <w:rPr>
          <w:szCs w:val="20"/>
        </w:rPr>
        <w:t>Codevasf</w:t>
      </w:r>
      <w:r w:rsidRPr="003B376B">
        <w:rPr>
          <w:szCs w:val="20"/>
        </w:rPr>
        <w:t>;</w:t>
      </w:r>
    </w:p>
    <w:p w14:paraId="03CDBB5C" w14:textId="77777777" w:rsidR="00700E35" w:rsidRPr="003B376B" w:rsidRDefault="00700E35" w:rsidP="00170123">
      <w:pPr>
        <w:pStyle w:val="PargrafodaLista"/>
        <w:numPr>
          <w:ilvl w:val="1"/>
          <w:numId w:val="20"/>
        </w:numPr>
        <w:ind w:left="714" w:hanging="357"/>
        <w:rPr>
          <w:szCs w:val="20"/>
        </w:rPr>
      </w:pPr>
      <w:r w:rsidRPr="003B376B">
        <w:rPr>
          <w:szCs w:val="20"/>
        </w:rPr>
        <w:t>Os resultados dos estudos devem ser objeto de relatórios sucintos, facilmente compreensíveis, com material de apoio para divulgação e apresentação pública.</w:t>
      </w:r>
    </w:p>
    <w:p w14:paraId="06995BDE" w14:textId="77777777" w:rsidR="00700E35" w:rsidRPr="003B376B" w:rsidRDefault="00700E35" w:rsidP="00700E35">
      <w:pPr>
        <w:rPr>
          <w:szCs w:val="20"/>
        </w:rPr>
      </w:pPr>
    </w:p>
    <w:p w14:paraId="446603E7" w14:textId="77777777" w:rsidR="00700E35" w:rsidRPr="003B376B" w:rsidRDefault="00700E35" w:rsidP="00F75BF9">
      <w:pPr>
        <w:pStyle w:val="Ttulo2"/>
        <w:ind w:left="0" w:firstLine="0"/>
      </w:pPr>
      <w:r w:rsidRPr="003B376B">
        <w:t xml:space="preserve">A </w:t>
      </w:r>
      <w:r w:rsidR="00A915F4" w:rsidRPr="003B376B">
        <w:t>CONTRATADA</w:t>
      </w:r>
      <w:r w:rsidRPr="003B376B">
        <w:t xml:space="preserve"> emitirá os seguintes relatórios parciais para cada evento concluído, conforme cronograma físico e financeiro:</w:t>
      </w:r>
    </w:p>
    <w:p w14:paraId="18B08DDC" w14:textId="77777777" w:rsidR="00700E35" w:rsidRPr="003B376B" w:rsidRDefault="00700E35" w:rsidP="00700E35">
      <w:pPr>
        <w:rPr>
          <w:szCs w:val="20"/>
        </w:rPr>
      </w:pPr>
    </w:p>
    <w:p w14:paraId="483EFBB3" w14:textId="77777777" w:rsidR="00700E35" w:rsidRPr="003B376B" w:rsidRDefault="00700E35" w:rsidP="00170123">
      <w:pPr>
        <w:pStyle w:val="PargrafodaLista"/>
        <w:numPr>
          <w:ilvl w:val="1"/>
          <w:numId w:val="21"/>
        </w:numPr>
        <w:ind w:left="714" w:hanging="357"/>
        <w:rPr>
          <w:szCs w:val="20"/>
        </w:rPr>
      </w:pPr>
      <w:r w:rsidRPr="003B376B">
        <w:rPr>
          <w:szCs w:val="20"/>
        </w:rPr>
        <w:t xml:space="preserve">Relatórios de Andamento - a serem fornecidos por solicitação da </w:t>
      </w:r>
      <w:r w:rsidR="00773508" w:rsidRPr="003B376B">
        <w:rPr>
          <w:szCs w:val="20"/>
        </w:rPr>
        <w:t>Codevasf</w:t>
      </w:r>
      <w:r w:rsidRPr="003B376B">
        <w:rPr>
          <w:szCs w:val="20"/>
        </w:rPr>
        <w:t>, contendo resumo normalizado da situação física financeira do contrato em andamento (cumprimento da programação, ocorrências, recomendações, além de conclusões e projeções de prazos e custos);</w:t>
      </w:r>
    </w:p>
    <w:p w14:paraId="334AE682" w14:textId="77777777" w:rsidR="00700E35" w:rsidRPr="003B376B" w:rsidRDefault="00700E35" w:rsidP="00170123">
      <w:pPr>
        <w:pStyle w:val="PargrafodaLista"/>
        <w:numPr>
          <w:ilvl w:val="1"/>
          <w:numId w:val="21"/>
        </w:numPr>
        <w:ind w:left="714" w:hanging="357"/>
        <w:rPr>
          <w:szCs w:val="20"/>
        </w:rPr>
      </w:pPr>
      <w:r w:rsidRPr="003B376B">
        <w:rPr>
          <w:szCs w:val="20"/>
        </w:rPr>
        <w:t xml:space="preserve">Relatórios Específicos - a serem apresentados por solicitação da </w:t>
      </w:r>
      <w:r w:rsidR="00773508" w:rsidRPr="003B376B">
        <w:rPr>
          <w:szCs w:val="20"/>
        </w:rPr>
        <w:t>Codevasf</w:t>
      </w:r>
      <w:r w:rsidRPr="003B376B">
        <w:rPr>
          <w:szCs w:val="20"/>
        </w:rPr>
        <w:t>, imprescindíveis em determinados estágios de desenvolvimento dos trabalhos, para cada especialidade ou tema, com as informações referentes às fontes de dados, metodologias, memórias de cálculos e especificações técnicas adotadas, avaliação crítica sobre a adequação ou carência dos dados disponíveis, bem como recomendações para aprimoramento, a serem integrados nos Relatórios Parciais de Projeto e Relatórios Finais;</w:t>
      </w:r>
    </w:p>
    <w:p w14:paraId="5B79D2F4" w14:textId="77777777" w:rsidR="00700E35" w:rsidRPr="003B376B" w:rsidRDefault="00700E35" w:rsidP="00170123">
      <w:pPr>
        <w:pStyle w:val="PargrafodaLista"/>
        <w:numPr>
          <w:ilvl w:val="1"/>
          <w:numId w:val="21"/>
        </w:numPr>
        <w:ind w:left="714" w:hanging="357"/>
        <w:rPr>
          <w:szCs w:val="20"/>
        </w:rPr>
      </w:pPr>
      <w:r w:rsidRPr="003B376B">
        <w:rPr>
          <w:szCs w:val="20"/>
        </w:rPr>
        <w:t>Relatórios Parciais de Projeto - a serem apresentados mensalmente para os s</w:t>
      </w:r>
      <w:r w:rsidR="007370D9" w:rsidRPr="003B376B">
        <w:rPr>
          <w:szCs w:val="20"/>
        </w:rPr>
        <w:t>erviços objeto deste Termo</w:t>
      </w:r>
      <w:r w:rsidRPr="003B376B">
        <w:rPr>
          <w:szCs w:val="20"/>
        </w:rPr>
        <w:t xml:space="preserve"> de Referência, correspondentes aos produtos entregues, conforme cronograma financeiro e relação de eventos para efeito de faturamento (conforme </w:t>
      </w:r>
      <w:r w:rsidR="00170123" w:rsidRPr="003B376B">
        <w:fldChar w:fldCharType="begin"/>
      </w:r>
      <w:r w:rsidR="00170123" w:rsidRPr="003B376B">
        <w:instrText xml:space="preserve"> REF _Ref450205759 \h  \* MERGEFORMAT </w:instrText>
      </w:r>
      <w:r w:rsidR="00170123" w:rsidRPr="003B376B">
        <w:fldChar w:fldCharType="separate"/>
      </w:r>
      <w:r w:rsidR="009B3B3F" w:rsidRPr="003B376B">
        <w:t>Anexo V</w:t>
      </w:r>
      <w:r w:rsidR="00170123" w:rsidRPr="003B376B">
        <w:fldChar w:fldCharType="end"/>
      </w:r>
      <w:r w:rsidRPr="003B376B">
        <w:rPr>
          <w:szCs w:val="20"/>
        </w:rPr>
        <w:t>), com as informações referentes às fontes de dados, metodologias e especificações técnicas adotadas, memórias de cálculo e avaliação crítica dos dados disponíveis;</w:t>
      </w:r>
    </w:p>
    <w:p w14:paraId="6B9ED0A6" w14:textId="77777777" w:rsidR="00700E35" w:rsidRPr="003B376B" w:rsidRDefault="00700E35" w:rsidP="00170123">
      <w:pPr>
        <w:pStyle w:val="PargrafodaLista"/>
        <w:numPr>
          <w:ilvl w:val="1"/>
          <w:numId w:val="21"/>
        </w:numPr>
        <w:ind w:left="714" w:hanging="357"/>
        <w:rPr>
          <w:szCs w:val="20"/>
        </w:rPr>
      </w:pPr>
      <w:r w:rsidRPr="003B376B">
        <w:rPr>
          <w:szCs w:val="20"/>
        </w:rPr>
        <w:lastRenderedPageBreak/>
        <w:t xml:space="preserve">Versão Preliminar do Relatório Final - a ser apresentado, em forma de minuta, ao final dos serviços, com integração dos Relatórios Parciais de Projeto sintetizados, com ênfase para os resultados obtidos, evitando-se descrições e justificativa de metodologias, que deverão ser incluídas como anexos, com as memórias de cálculo e cópias dos desenhos produzidos, para exame e aprovação por parte da </w:t>
      </w:r>
      <w:r w:rsidR="00773508" w:rsidRPr="003B376B">
        <w:rPr>
          <w:szCs w:val="20"/>
        </w:rPr>
        <w:t>Codevasf</w:t>
      </w:r>
      <w:r w:rsidRPr="003B376B">
        <w:rPr>
          <w:szCs w:val="20"/>
        </w:rPr>
        <w:t>;</w:t>
      </w:r>
    </w:p>
    <w:p w14:paraId="46B773BB" w14:textId="77777777" w:rsidR="00700E35" w:rsidRPr="003B376B" w:rsidRDefault="00700E35" w:rsidP="00170123">
      <w:pPr>
        <w:pStyle w:val="PargrafodaLista"/>
        <w:numPr>
          <w:ilvl w:val="1"/>
          <w:numId w:val="21"/>
        </w:numPr>
        <w:ind w:left="714" w:hanging="357"/>
        <w:rPr>
          <w:szCs w:val="20"/>
        </w:rPr>
      </w:pPr>
      <w:r w:rsidRPr="003B376B">
        <w:rPr>
          <w:szCs w:val="20"/>
        </w:rPr>
        <w:t xml:space="preserve">Versão Definitiva do Relatório Final - deverá ser apresentada no prazo de 15 (quinze) dias corridos, a contar do comunicado de aprovação e/ou solicitação, pela </w:t>
      </w:r>
      <w:r w:rsidR="00773508" w:rsidRPr="003B376B">
        <w:rPr>
          <w:szCs w:val="20"/>
        </w:rPr>
        <w:t>Codevasf</w:t>
      </w:r>
      <w:r w:rsidRPr="003B376B">
        <w:rPr>
          <w:szCs w:val="20"/>
        </w:rPr>
        <w:t>, de correção/revisão da Versão Preliminar;</w:t>
      </w:r>
    </w:p>
    <w:p w14:paraId="06DF977E" w14:textId="77777777" w:rsidR="00700E35" w:rsidRPr="003B376B" w:rsidRDefault="00700E35" w:rsidP="00170123">
      <w:pPr>
        <w:pStyle w:val="PargrafodaLista"/>
        <w:numPr>
          <w:ilvl w:val="1"/>
          <w:numId w:val="21"/>
        </w:numPr>
        <w:ind w:left="714" w:hanging="357"/>
        <w:rPr>
          <w:szCs w:val="20"/>
        </w:rPr>
      </w:pPr>
      <w:r w:rsidRPr="003B376B">
        <w:rPr>
          <w:szCs w:val="20"/>
        </w:rPr>
        <w:t>Relatórios Síntese do Relatório Final - deverá fornecer as informações referentes ao Projeto em questão, de modo sintético, e a justificativa das alternativas selecionadas, a descrição destas e o arranjo institucional para a implantação e manutenção, assim como da sua inserção regional, incluindo recursos audiovisuais e materiais de divulgação, tecnicamente fundamentados.</w:t>
      </w:r>
    </w:p>
    <w:p w14:paraId="4AC365FC" w14:textId="77777777" w:rsidR="00700E35" w:rsidRPr="003B376B" w:rsidRDefault="00700E35" w:rsidP="00700E35">
      <w:pPr>
        <w:rPr>
          <w:szCs w:val="20"/>
        </w:rPr>
      </w:pPr>
    </w:p>
    <w:p w14:paraId="452C4AA4" w14:textId="77777777" w:rsidR="00700E35" w:rsidRPr="003B376B" w:rsidRDefault="00700E35" w:rsidP="0000460C">
      <w:pPr>
        <w:pStyle w:val="Ttulo2"/>
        <w:ind w:left="0" w:firstLine="0"/>
      </w:pPr>
      <w:r w:rsidRPr="003B376B">
        <w:t xml:space="preserve">Os Relatórios Finais de Estudos de Diagnóstico e de Alternativas e Projeto básico de engenharia deverão ser apresentados, respectivamente, de acordo com </w:t>
      </w:r>
      <w:r w:rsidR="00955244" w:rsidRPr="003B376B">
        <w:t xml:space="preserve">os </w:t>
      </w:r>
      <w:r w:rsidRPr="003B376B">
        <w:t>modelo</w:t>
      </w:r>
      <w:r w:rsidR="00955244" w:rsidRPr="003B376B">
        <w:t>s</w:t>
      </w:r>
      <w:r w:rsidRPr="003B376B">
        <w:t xml:space="preserve"> constante</w:t>
      </w:r>
      <w:r w:rsidR="00955244" w:rsidRPr="003B376B">
        <w:t>s</w:t>
      </w:r>
      <w:r w:rsidRPr="003B376B">
        <w:t xml:space="preserve"> no</w:t>
      </w:r>
      <w:r w:rsidR="00955244" w:rsidRPr="003B376B">
        <w:t>s</w:t>
      </w:r>
      <w:r w:rsidRPr="003B376B">
        <w:t xml:space="preserve"> </w:t>
      </w:r>
      <w:r w:rsidR="00170123" w:rsidRPr="003B376B">
        <w:fldChar w:fldCharType="begin"/>
      </w:r>
      <w:r w:rsidR="00170123" w:rsidRPr="003B376B">
        <w:instrText xml:space="preserve"> REF _Ref450206111 \h  \* MERGEFORMAT </w:instrText>
      </w:r>
      <w:r w:rsidR="00170123" w:rsidRPr="003B376B">
        <w:fldChar w:fldCharType="separate"/>
      </w:r>
      <w:r w:rsidR="009B3B3F" w:rsidRPr="003B376B">
        <w:t xml:space="preserve">Anexo </w:t>
      </w:r>
      <w:r w:rsidR="009B3B3F" w:rsidRPr="003B376B">
        <w:rPr>
          <w:noProof/>
        </w:rPr>
        <w:t>VI</w:t>
      </w:r>
      <w:r w:rsidR="00170123" w:rsidRPr="003B376B">
        <w:fldChar w:fldCharType="end"/>
      </w:r>
      <w:r w:rsidR="00955244" w:rsidRPr="003B376B">
        <w:t xml:space="preserve"> e </w:t>
      </w:r>
      <w:r w:rsidR="00170123" w:rsidRPr="003B376B">
        <w:fldChar w:fldCharType="begin"/>
      </w:r>
      <w:r w:rsidR="00170123" w:rsidRPr="003B376B">
        <w:instrText xml:space="preserve"> REF _Ref450205931 \h  \* MERGEFORMAT </w:instrText>
      </w:r>
      <w:r w:rsidR="00170123" w:rsidRPr="003B376B">
        <w:fldChar w:fldCharType="separate"/>
      </w:r>
      <w:r w:rsidR="009B3B3F" w:rsidRPr="003B376B">
        <w:t xml:space="preserve">Anexo </w:t>
      </w:r>
      <w:r w:rsidR="009B3B3F" w:rsidRPr="003B376B">
        <w:rPr>
          <w:noProof/>
        </w:rPr>
        <w:t>VII</w:t>
      </w:r>
      <w:r w:rsidR="00170123" w:rsidRPr="003B376B">
        <w:fldChar w:fldCharType="end"/>
      </w:r>
      <w:r w:rsidR="007370D9" w:rsidRPr="003B376B">
        <w:t xml:space="preserve"> deste Termo</w:t>
      </w:r>
      <w:r w:rsidRPr="003B376B">
        <w:t xml:space="preserve"> de Referência. Ficará a critério da </w:t>
      </w:r>
      <w:r w:rsidR="00A915F4" w:rsidRPr="003B376B">
        <w:t>CONTRATADA</w:t>
      </w:r>
      <w:r w:rsidRPr="003B376B">
        <w:t xml:space="preserve"> sugerir complementações e/ou alterações no plano da obra e roteiros, para que estes fiquem adequados à realidade dos estudos, os quais deverão ser submetidas à aprovação da </w:t>
      </w:r>
      <w:r w:rsidR="00773508" w:rsidRPr="003B376B">
        <w:t>Codevasf</w:t>
      </w:r>
      <w:r w:rsidRPr="003B376B">
        <w:t>.</w:t>
      </w:r>
    </w:p>
    <w:p w14:paraId="4F38441A" w14:textId="77777777" w:rsidR="00700E35" w:rsidRPr="003B376B" w:rsidRDefault="00700E35" w:rsidP="0000460C">
      <w:pPr>
        <w:rPr>
          <w:szCs w:val="20"/>
        </w:rPr>
      </w:pPr>
    </w:p>
    <w:p w14:paraId="3C998112" w14:textId="77777777" w:rsidR="00700E35" w:rsidRPr="003B376B" w:rsidRDefault="00700E35" w:rsidP="0000460C">
      <w:pPr>
        <w:pStyle w:val="Ttulo2"/>
        <w:ind w:left="0" w:firstLine="0"/>
      </w:pPr>
      <w:r w:rsidRPr="003B376B">
        <w:t xml:space="preserve">A versão definitiva do Relatório Final deverá disponibilizada em DVD-ROM, incluindo textos, planilhas, desenhos, imagens, fotografias, cartas, etc., gerados em ambientes de trabalho e softwares compatíveis com os da </w:t>
      </w:r>
      <w:r w:rsidR="00773508" w:rsidRPr="003B376B">
        <w:t>Codevasf</w:t>
      </w:r>
      <w:r w:rsidRPr="003B376B">
        <w:t xml:space="preserve">. Caso a </w:t>
      </w:r>
      <w:r w:rsidR="00A915F4" w:rsidRPr="003B376B">
        <w:t>CONTRATADA</w:t>
      </w:r>
      <w:r w:rsidRPr="003B376B">
        <w:t xml:space="preserve"> tenha preferência em gerar os trabalhos produzidos em softwares não disponibilizados pela </w:t>
      </w:r>
      <w:r w:rsidR="00773508" w:rsidRPr="003B376B">
        <w:t>Codevasf</w:t>
      </w:r>
      <w:r w:rsidRPr="003B376B">
        <w:t>, ficará obrigada a fornecer os originais dos mesmos, completos, com os respectivos manuais e garantias.</w:t>
      </w:r>
    </w:p>
    <w:p w14:paraId="67F97165" w14:textId="77777777" w:rsidR="00700E35" w:rsidRPr="003B376B" w:rsidRDefault="00700E35" w:rsidP="00700E35">
      <w:pPr>
        <w:rPr>
          <w:szCs w:val="20"/>
        </w:rPr>
      </w:pPr>
    </w:p>
    <w:p w14:paraId="67801212" w14:textId="77777777" w:rsidR="00700E35" w:rsidRPr="003B376B" w:rsidRDefault="00700E35" w:rsidP="00B9402B">
      <w:pPr>
        <w:pStyle w:val="Ttulo3"/>
      </w:pPr>
      <w:r w:rsidRPr="003B376B">
        <w:t xml:space="preserve">Os programas de computação utilizados na elaboração do projeto deverão ser apresentados de modo sistemático e completo, as seguintes informações, entre outras: nome do programa, autor, descrição, modelo matemático utilizado, fluxograma, comentários referentes aos resultados, linguagem e programa fonte, de acordo com o exigido pela </w:t>
      </w:r>
      <w:r w:rsidR="00773508" w:rsidRPr="003B376B">
        <w:t>Codevasf</w:t>
      </w:r>
      <w:r w:rsidRPr="003B376B">
        <w:t>.</w:t>
      </w:r>
    </w:p>
    <w:p w14:paraId="37422956" w14:textId="77777777" w:rsidR="00700E35" w:rsidRPr="003B376B" w:rsidRDefault="00700E35" w:rsidP="00700E35">
      <w:pPr>
        <w:rPr>
          <w:szCs w:val="20"/>
        </w:rPr>
      </w:pPr>
    </w:p>
    <w:p w14:paraId="00389832" w14:textId="77777777" w:rsidR="00700E35" w:rsidRPr="003B376B" w:rsidRDefault="00700E35" w:rsidP="0000460C">
      <w:pPr>
        <w:pStyle w:val="Ttulo2"/>
        <w:ind w:left="0" w:firstLine="0"/>
      </w:pPr>
      <w:r w:rsidRPr="003B376B">
        <w:t xml:space="preserve">A </w:t>
      </w:r>
      <w:r w:rsidR="00A915F4" w:rsidRPr="003B376B">
        <w:t>CONTRATADA</w:t>
      </w:r>
      <w:r w:rsidRPr="003B376B">
        <w:t xml:space="preserve"> deverá exercer controle de qualidade sobre as informações apresentadas, tanto no texto como nos memoriais e desenhos, objetivando clareza, objetividade, consistência das informações, justificativas de resultados, com texto isento de erros de português e de digitação.</w:t>
      </w:r>
    </w:p>
    <w:p w14:paraId="16336260" w14:textId="77777777" w:rsidR="00700E35" w:rsidRPr="003B376B" w:rsidRDefault="00700E35" w:rsidP="00700E35">
      <w:pPr>
        <w:rPr>
          <w:szCs w:val="20"/>
        </w:rPr>
      </w:pPr>
    </w:p>
    <w:p w14:paraId="4C51B6CC" w14:textId="77777777" w:rsidR="0089178B" w:rsidRPr="003B376B" w:rsidRDefault="0089178B" w:rsidP="00700E35">
      <w:pPr>
        <w:rPr>
          <w:szCs w:val="20"/>
        </w:rPr>
      </w:pPr>
    </w:p>
    <w:p w14:paraId="75DE819C" w14:textId="77777777" w:rsidR="00700E35" w:rsidRPr="003B376B" w:rsidRDefault="00700E35" w:rsidP="007A18DB">
      <w:pPr>
        <w:pStyle w:val="Ttulo1"/>
      </w:pPr>
      <w:bookmarkStart w:id="31" w:name="_Toc79737342"/>
      <w:r w:rsidRPr="003B376B">
        <w:t>APRESENTAÇÃO DOS TRABALHOS</w:t>
      </w:r>
      <w:bookmarkEnd w:id="31"/>
    </w:p>
    <w:p w14:paraId="6C9B774C" w14:textId="77777777" w:rsidR="00700E35" w:rsidRPr="003B376B" w:rsidRDefault="00700E35" w:rsidP="00700E35">
      <w:pPr>
        <w:rPr>
          <w:szCs w:val="20"/>
        </w:rPr>
      </w:pPr>
    </w:p>
    <w:p w14:paraId="233C8557" w14:textId="77777777" w:rsidR="00700E35" w:rsidRPr="003B376B" w:rsidRDefault="00700E35" w:rsidP="0000460C">
      <w:pPr>
        <w:pStyle w:val="Ttulo2"/>
        <w:ind w:left="0" w:firstLine="0"/>
      </w:pPr>
      <w:r w:rsidRPr="003B376B">
        <w:t xml:space="preserve">Os trabalhos de natureza técnica deverão observar, preferencialmente, as normas da Associação Brasileira de Normas Técnica - ABNT, podendo substituir estas por outras aceitas internacionalmente, desde que a </w:t>
      </w:r>
      <w:r w:rsidR="00773508" w:rsidRPr="003B376B">
        <w:t>Codevasf</w:t>
      </w:r>
      <w:r w:rsidRPr="003B376B">
        <w:t xml:space="preserve"> considere as substituições equivalentes ou superiores.</w:t>
      </w:r>
    </w:p>
    <w:p w14:paraId="63D40F47" w14:textId="77777777" w:rsidR="00700E35" w:rsidRPr="003B376B" w:rsidRDefault="00700E35" w:rsidP="0000460C">
      <w:pPr>
        <w:rPr>
          <w:szCs w:val="20"/>
        </w:rPr>
      </w:pPr>
    </w:p>
    <w:p w14:paraId="595B0B3B" w14:textId="77777777" w:rsidR="00700E35" w:rsidRPr="003B376B" w:rsidRDefault="00700E35" w:rsidP="0000460C">
      <w:pPr>
        <w:pStyle w:val="Ttulo2"/>
        <w:ind w:left="0" w:firstLine="0"/>
      </w:pPr>
      <w:r w:rsidRPr="003B376B">
        <w:t xml:space="preserve">A </w:t>
      </w:r>
      <w:r w:rsidR="00A915F4" w:rsidRPr="003B376B">
        <w:t>CONTRATADA</w:t>
      </w:r>
      <w:r w:rsidRPr="003B376B">
        <w:t xml:space="preserve"> deverá estar ciente de que as normas técnicas relativas a mão-de-obra, materiais e equipamentos, referências a marcas, número de catálogos e nomes de produtos citados nas Especificações Técnicas, tem caráter didático / pedagógico e não restritivo.</w:t>
      </w:r>
    </w:p>
    <w:p w14:paraId="14CABA9E" w14:textId="77777777" w:rsidR="00700E35" w:rsidRPr="003B376B" w:rsidRDefault="00700E35" w:rsidP="0000460C">
      <w:pPr>
        <w:rPr>
          <w:szCs w:val="20"/>
        </w:rPr>
      </w:pPr>
    </w:p>
    <w:p w14:paraId="4065ED41" w14:textId="77777777" w:rsidR="00700E35" w:rsidRPr="003B376B" w:rsidRDefault="00700E35" w:rsidP="0000460C">
      <w:pPr>
        <w:pStyle w:val="Ttulo2"/>
        <w:ind w:left="0" w:firstLine="0"/>
      </w:pPr>
      <w:r w:rsidRPr="003B376B">
        <w:t xml:space="preserve">As normas, em qualquer hipótese, antes de sua efetiva aplicação, estarão sujeitas à aceitação pela </w:t>
      </w:r>
      <w:r w:rsidR="00773508" w:rsidRPr="003B376B">
        <w:t>Codevasf</w:t>
      </w:r>
      <w:r w:rsidRPr="003B376B">
        <w:t>.</w:t>
      </w:r>
    </w:p>
    <w:p w14:paraId="214BB6C0" w14:textId="77777777" w:rsidR="00700E35" w:rsidRPr="003B376B" w:rsidRDefault="00700E35" w:rsidP="0000460C">
      <w:pPr>
        <w:rPr>
          <w:szCs w:val="20"/>
        </w:rPr>
      </w:pPr>
    </w:p>
    <w:p w14:paraId="70AE98F2" w14:textId="77777777" w:rsidR="00700E35" w:rsidRPr="003B376B" w:rsidRDefault="00700E35" w:rsidP="0000460C">
      <w:pPr>
        <w:pStyle w:val="Ttulo2"/>
        <w:ind w:left="0" w:firstLine="0"/>
      </w:pPr>
      <w:r w:rsidRPr="003B376B">
        <w:t>Os relatórios, desenhos, memoriais, etc., deverão obedecer às unidades do Sistema Métrico Internacional. Se houver necessidade de citar outras unidades, os valores expressos nestas serão indicados entre parênteses, ao lado da correspondente unidade oficial.</w:t>
      </w:r>
    </w:p>
    <w:p w14:paraId="752E7AC4" w14:textId="77777777" w:rsidR="00700E35" w:rsidRPr="003B376B" w:rsidRDefault="00700E35" w:rsidP="0000460C">
      <w:pPr>
        <w:rPr>
          <w:szCs w:val="20"/>
        </w:rPr>
      </w:pPr>
    </w:p>
    <w:p w14:paraId="13289EFA" w14:textId="77777777" w:rsidR="00700E35" w:rsidRPr="003B376B" w:rsidRDefault="00700E35" w:rsidP="0000460C">
      <w:pPr>
        <w:pStyle w:val="Ttulo2"/>
        <w:ind w:left="0" w:firstLine="0"/>
      </w:pPr>
      <w:r w:rsidRPr="003B376B">
        <w:t>O projeto e a documentação pertinente serão, obrigatoriamente, apresentados em Língua Portuguesa, excluídos os eventuais termos técnicos específicos.</w:t>
      </w:r>
    </w:p>
    <w:p w14:paraId="18679458" w14:textId="77777777" w:rsidR="00700E35" w:rsidRPr="001F44A6" w:rsidRDefault="00700E35" w:rsidP="0000460C">
      <w:pPr>
        <w:rPr>
          <w:szCs w:val="20"/>
        </w:rPr>
      </w:pPr>
    </w:p>
    <w:p w14:paraId="58B2BE4C" w14:textId="77777777" w:rsidR="00700E35" w:rsidRPr="001F44A6" w:rsidRDefault="00700E35" w:rsidP="0000460C">
      <w:pPr>
        <w:pStyle w:val="Ttulo2"/>
        <w:ind w:left="0" w:firstLine="0"/>
      </w:pPr>
      <w:r w:rsidRPr="001F44A6">
        <w:t>Os documentos serão apresentados com as seguintes quantidades de vias:</w:t>
      </w:r>
    </w:p>
    <w:p w14:paraId="5C3B4AA4" w14:textId="77777777" w:rsidR="00700E35" w:rsidRPr="001F44A6" w:rsidRDefault="00700E35" w:rsidP="00700E35">
      <w:pPr>
        <w:rPr>
          <w:szCs w:val="20"/>
        </w:rPr>
      </w:pPr>
    </w:p>
    <w:p w14:paraId="69AB5808" w14:textId="02BC9FC9" w:rsidR="00700E35" w:rsidRPr="001F44A6" w:rsidRDefault="00700E35" w:rsidP="00170123">
      <w:pPr>
        <w:pStyle w:val="PargrafodaLista"/>
        <w:numPr>
          <w:ilvl w:val="1"/>
          <w:numId w:val="22"/>
        </w:numPr>
        <w:ind w:left="714" w:hanging="357"/>
        <w:rPr>
          <w:szCs w:val="20"/>
        </w:rPr>
      </w:pPr>
      <w:r w:rsidRPr="001F44A6">
        <w:rPr>
          <w:szCs w:val="20"/>
        </w:rPr>
        <w:t>Relatório Parcial ou Específico: vias impressas</w:t>
      </w:r>
      <w:r w:rsidR="003B376B" w:rsidRPr="001F44A6">
        <w:rPr>
          <w:szCs w:val="20"/>
        </w:rPr>
        <w:t xml:space="preserve"> caso necessário, e em DVD-ROM</w:t>
      </w:r>
      <w:r w:rsidRPr="001F44A6">
        <w:rPr>
          <w:szCs w:val="20"/>
        </w:rPr>
        <w:t>;</w:t>
      </w:r>
    </w:p>
    <w:p w14:paraId="6D5D1EAB" w14:textId="4867046C" w:rsidR="00700E35" w:rsidRPr="001F44A6" w:rsidRDefault="00700E35" w:rsidP="00170123">
      <w:pPr>
        <w:pStyle w:val="PargrafodaLista"/>
        <w:numPr>
          <w:ilvl w:val="1"/>
          <w:numId w:val="22"/>
        </w:numPr>
        <w:ind w:left="714" w:hanging="357"/>
        <w:rPr>
          <w:szCs w:val="20"/>
        </w:rPr>
      </w:pPr>
      <w:r w:rsidRPr="001F44A6">
        <w:rPr>
          <w:szCs w:val="20"/>
        </w:rPr>
        <w:t xml:space="preserve">Minuta do Relatório Final: </w:t>
      </w:r>
      <w:r w:rsidR="003B376B" w:rsidRPr="001F44A6">
        <w:rPr>
          <w:szCs w:val="20"/>
        </w:rPr>
        <w:t xml:space="preserve">vias impressas caso necessário, e em </w:t>
      </w:r>
      <w:r w:rsidRPr="001F44A6">
        <w:rPr>
          <w:szCs w:val="20"/>
        </w:rPr>
        <w:t>DVD-ROM;</w:t>
      </w:r>
    </w:p>
    <w:p w14:paraId="286E7850" w14:textId="455189A1" w:rsidR="00700E35" w:rsidRPr="001F44A6" w:rsidRDefault="00700E35" w:rsidP="00170123">
      <w:pPr>
        <w:pStyle w:val="PargrafodaLista"/>
        <w:numPr>
          <w:ilvl w:val="1"/>
          <w:numId w:val="22"/>
        </w:numPr>
        <w:ind w:left="714" w:hanging="357"/>
        <w:rPr>
          <w:szCs w:val="20"/>
        </w:rPr>
      </w:pPr>
      <w:r w:rsidRPr="001F44A6">
        <w:rPr>
          <w:szCs w:val="20"/>
        </w:rPr>
        <w:t xml:space="preserve">Relatório Final do Diagnóstico e Estudo de Alternativas e do Projeto Básico: </w:t>
      </w:r>
      <w:r w:rsidR="003B376B" w:rsidRPr="001F44A6">
        <w:rPr>
          <w:szCs w:val="20"/>
        </w:rPr>
        <w:t xml:space="preserve">vias impressas caso necessário, e em </w:t>
      </w:r>
      <w:r w:rsidRPr="001F44A6">
        <w:rPr>
          <w:szCs w:val="20"/>
        </w:rPr>
        <w:t>DVD-ROM;</w:t>
      </w:r>
    </w:p>
    <w:p w14:paraId="310A6802" w14:textId="24236EC1" w:rsidR="00700E35" w:rsidRPr="001F44A6" w:rsidRDefault="00700E35" w:rsidP="00170123">
      <w:pPr>
        <w:pStyle w:val="PargrafodaLista"/>
        <w:numPr>
          <w:ilvl w:val="1"/>
          <w:numId w:val="22"/>
        </w:numPr>
        <w:ind w:left="714" w:hanging="357"/>
        <w:rPr>
          <w:szCs w:val="20"/>
        </w:rPr>
      </w:pPr>
      <w:r w:rsidRPr="001F44A6">
        <w:rPr>
          <w:szCs w:val="20"/>
        </w:rPr>
        <w:t xml:space="preserve">Relatório de Avaliação Ambiental: </w:t>
      </w:r>
      <w:r w:rsidR="003B376B" w:rsidRPr="001F44A6">
        <w:rPr>
          <w:szCs w:val="20"/>
        </w:rPr>
        <w:t xml:space="preserve">vias impressas caso necessário, e em </w:t>
      </w:r>
      <w:r w:rsidRPr="001F44A6">
        <w:rPr>
          <w:szCs w:val="20"/>
        </w:rPr>
        <w:t>DVD-ROM.</w:t>
      </w:r>
    </w:p>
    <w:p w14:paraId="7E5CAFF6" w14:textId="0FC728A2" w:rsidR="007F4A37" w:rsidRPr="003600DB" w:rsidRDefault="007F4A37" w:rsidP="00170123">
      <w:pPr>
        <w:pStyle w:val="PargrafodaLista"/>
        <w:numPr>
          <w:ilvl w:val="1"/>
          <w:numId w:val="22"/>
        </w:numPr>
        <w:ind w:left="714" w:hanging="357"/>
        <w:rPr>
          <w:szCs w:val="20"/>
        </w:rPr>
      </w:pPr>
      <w:r w:rsidRPr="001F44A6">
        <w:rPr>
          <w:bCs/>
          <w:szCs w:val="20"/>
        </w:rPr>
        <w:t xml:space="preserve">Após a análise e aprovação do Relatório Preliminar será </w:t>
      </w:r>
      <w:r w:rsidR="001F44A6" w:rsidRPr="001F44A6">
        <w:rPr>
          <w:bCs/>
          <w:szCs w:val="20"/>
        </w:rPr>
        <w:t>realizado a edição do</w:t>
      </w:r>
      <w:r w:rsidRPr="001F44A6">
        <w:rPr>
          <w:bCs/>
          <w:szCs w:val="20"/>
        </w:rPr>
        <w:t xml:space="preserve"> Relatório Final do Projeto, cujo escopo será apresentado em meio digital (arquivos digitais das plantas com extensão .DWG ou .DXF, das planilhas com extensão .XLS e dos arquivos texto com extensão .DOC. e na </w:t>
      </w:r>
      <w:r w:rsidRPr="003600DB">
        <w:rPr>
          <w:bCs/>
          <w:szCs w:val="20"/>
        </w:rPr>
        <w:t>extensão .PDF com as assinaturas dos responsáveis pela elaboração, com suas respectivas ART’s), contendo o memorial descritivo das soluções indicadas, planilhas, peças gráficas, orçamento e especificações de serviço</w:t>
      </w:r>
      <w:r w:rsidR="001F44A6" w:rsidRPr="003600DB">
        <w:rPr>
          <w:bCs/>
          <w:szCs w:val="20"/>
        </w:rPr>
        <w:t>.</w:t>
      </w:r>
    </w:p>
    <w:p w14:paraId="7744F17C" w14:textId="77777777" w:rsidR="00700E35" w:rsidRPr="003600DB" w:rsidRDefault="00700E35" w:rsidP="00700E35">
      <w:pPr>
        <w:rPr>
          <w:szCs w:val="20"/>
        </w:rPr>
      </w:pPr>
    </w:p>
    <w:p w14:paraId="2AF11D4E" w14:textId="293FA328" w:rsidR="00700E35" w:rsidRPr="003600DB" w:rsidRDefault="00700E35" w:rsidP="0000460C">
      <w:pPr>
        <w:pStyle w:val="Ttulo2"/>
        <w:ind w:left="0" w:firstLine="0"/>
      </w:pPr>
      <w:r w:rsidRPr="003600DB">
        <w:t xml:space="preserve">A composição e a </w:t>
      </w:r>
      <w:r w:rsidR="003B376B" w:rsidRPr="003600DB">
        <w:t>sequência</w:t>
      </w:r>
      <w:r w:rsidRPr="003600DB">
        <w:t xml:space="preserve"> a ser obedecida na apresentação dos documentos é a seguinte, em cada elemento:</w:t>
      </w:r>
    </w:p>
    <w:p w14:paraId="7EFE0B87" w14:textId="77777777" w:rsidR="00700E35" w:rsidRPr="003600DB" w:rsidRDefault="00700E35" w:rsidP="00700E35">
      <w:pPr>
        <w:rPr>
          <w:szCs w:val="20"/>
        </w:rPr>
      </w:pPr>
    </w:p>
    <w:p w14:paraId="730D4435" w14:textId="77777777" w:rsidR="00700E35" w:rsidRPr="003600DB" w:rsidRDefault="00700E35" w:rsidP="00B9402B">
      <w:pPr>
        <w:pStyle w:val="Ttulo3"/>
      </w:pPr>
      <w:r w:rsidRPr="003600DB">
        <w:t xml:space="preserve">Capa (NBR 6029) - será rígida, em papelão, revestida de papel cartolina, plastificada ou em tecido, com os seguintes elementos: na parte superior, nome do Ministério da Integração Nacional e da </w:t>
      </w:r>
      <w:r w:rsidR="00773508" w:rsidRPr="003600DB">
        <w:t>Codevasf</w:t>
      </w:r>
      <w:r w:rsidRPr="003600DB">
        <w:t>; no centro, título do projeto e a etapa contratada e desenho ou foto (opcional); na parte inferior, do lado direito, o n° do volume (algarismo arábico) e o título do conteúdo, o n° do tomo (algarismo romano) e título do conteúdo e parte ou anexo (alfabeto) e título do conteúdo e o(s) nome(s) do(s) autor(es).</w:t>
      </w:r>
    </w:p>
    <w:p w14:paraId="5EFEA35B" w14:textId="77777777" w:rsidR="00700E35" w:rsidRPr="003600DB" w:rsidRDefault="00700E35" w:rsidP="00700E35">
      <w:pPr>
        <w:rPr>
          <w:szCs w:val="20"/>
        </w:rPr>
      </w:pPr>
    </w:p>
    <w:p w14:paraId="69CDCEDF" w14:textId="77777777" w:rsidR="00700E35" w:rsidRPr="003600DB" w:rsidRDefault="00700E35" w:rsidP="00B9402B">
      <w:pPr>
        <w:pStyle w:val="Ttulo3"/>
      </w:pPr>
      <w:r w:rsidRPr="003600DB">
        <w:t>Lombada (NBR 6029) - deverá conter o seguinte, de acordo com a maneira de ser lida:</w:t>
      </w:r>
    </w:p>
    <w:p w14:paraId="178621AC" w14:textId="77777777" w:rsidR="00700E35" w:rsidRPr="003600DB" w:rsidRDefault="00700E35" w:rsidP="00700E35">
      <w:pPr>
        <w:rPr>
          <w:szCs w:val="20"/>
        </w:rPr>
      </w:pPr>
    </w:p>
    <w:p w14:paraId="0FC6831A" w14:textId="77777777" w:rsidR="00700E35" w:rsidRPr="003600DB" w:rsidRDefault="00700E35" w:rsidP="00170123">
      <w:pPr>
        <w:pStyle w:val="PargrafodaLista"/>
        <w:numPr>
          <w:ilvl w:val="1"/>
          <w:numId w:val="23"/>
        </w:numPr>
        <w:ind w:left="714" w:hanging="357"/>
        <w:rPr>
          <w:szCs w:val="20"/>
        </w:rPr>
      </w:pPr>
      <w:r w:rsidRPr="003600DB">
        <w:rPr>
          <w:szCs w:val="20"/>
        </w:rPr>
        <w:t xml:space="preserve">Na horizontal: na parte superior, o nome </w:t>
      </w:r>
      <w:r w:rsidR="00773508" w:rsidRPr="003600DB">
        <w:rPr>
          <w:szCs w:val="20"/>
        </w:rPr>
        <w:t>Codevasf</w:t>
      </w:r>
      <w:r w:rsidRPr="003600DB">
        <w:rPr>
          <w:szCs w:val="20"/>
        </w:rPr>
        <w:t xml:space="preserve"> e sua logomarca; na parte inferior, o(s) nome(s) do(s) contratado(s), e logo abaixo o mês de publicação;</w:t>
      </w:r>
    </w:p>
    <w:p w14:paraId="4DA03816" w14:textId="77777777" w:rsidR="00700E35" w:rsidRPr="003600DB" w:rsidRDefault="00700E35" w:rsidP="00170123">
      <w:pPr>
        <w:pStyle w:val="PargrafodaLista"/>
        <w:numPr>
          <w:ilvl w:val="1"/>
          <w:numId w:val="23"/>
        </w:numPr>
        <w:ind w:left="714" w:hanging="357"/>
        <w:rPr>
          <w:szCs w:val="20"/>
        </w:rPr>
      </w:pPr>
      <w:r w:rsidRPr="003600DB">
        <w:rPr>
          <w:szCs w:val="20"/>
        </w:rPr>
        <w:t>Na vertical: título do projeto, a etapa contratada, o n° do volume (algarismo arábico) e título do conteúdo; o n° do tomo (algarismo romano), título do conteúdo e parte ou anexo (alfabeto) e título do conteúdo.</w:t>
      </w:r>
    </w:p>
    <w:p w14:paraId="16949450" w14:textId="77777777" w:rsidR="00700E35" w:rsidRPr="003600DB" w:rsidRDefault="00700E35" w:rsidP="00700E35">
      <w:pPr>
        <w:rPr>
          <w:szCs w:val="20"/>
        </w:rPr>
      </w:pPr>
    </w:p>
    <w:p w14:paraId="5D0A7F40" w14:textId="77777777" w:rsidR="00700E35" w:rsidRPr="003600DB" w:rsidRDefault="00700E35" w:rsidP="00B9402B">
      <w:pPr>
        <w:pStyle w:val="Ttulo3"/>
      </w:pPr>
      <w:r w:rsidRPr="003600DB">
        <w:t xml:space="preserve">Folha de rosto - os elementos essenciais à identificação dos serviços ou da obra estão na Folha de rosto, que deverá conter os seguintes elementos: na parte superior, nome do Ministério da Integração Nacional e da </w:t>
      </w:r>
      <w:r w:rsidR="00773508" w:rsidRPr="003600DB">
        <w:t>Codevasf</w:t>
      </w:r>
      <w:r w:rsidRPr="003600DB">
        <w:t>; no centro, título do projeto e etapa contratada; na parte inferior, do lado direito, o n° do volume (algarismo arábico), e título do conteúdo, o n° do tomo (algarismo romano) e título do conteúdo e parte ou anexo (alfabeto) e título do conteúdo e, no rodapé, o mês da publicação e nome(s) do(s) autor(es).</w:t>
      </w:r>
    </w:p>
    <w:p w14:paraId="76C0B14F" w14:textId="77777777" w:rsidR="00700E35" w:rsidRPr="003600DB" w:rsidRDefault="00700E35" w:rsidP="00700E35">
      <w:pPr>
        <w:rPr>
          <w:szCs w:val="20"/>
        </w:rPr>
      </w:pPr>
    </w:p>
    <w:p w14:paraId="595F1597" w14:textId="77777777" w:rsidR="00700E35" w:rsidRPr="003600DB" w:rsidRDefault="00700E35" w:rsidP="006F19D6">
      <w:pPr>
        <w:pStyle w:val="Ttulo4"/>
      </w:pPr>
      <w:r w:rsidRPr="003600DB">
        <w:t>No verso desta folha, deverá conter:</w:t>
      </w:r>
    </w:p>
    <w:p w14:paraId="2FCC1F4B" w14:textId="77777777" w:rsidR="00700E35" w:rsidRPr="003600DB" w:rsidRDefault="00700E35" w:rsidP="00700E35">
      <w:pPr>
        <w:rPr>
          <w:szCs w:val="20"/>
        </w:rPr>
      </w:pPr>
    </w:p>
    <w:p w14:paraId="44D94721" w14:textId="77777777" w:rsidR="00700E35" w:rsidRPr="003600DB" w:rsidRDefault="00700E35" w:rsidP="00170123">
      <w:pPr>
        <w:pStyle w:val="PargrafodaLista"/>
        <w:numPr>
          <w:ilvl w:val="1"/>
          <w:numId w:val="24"/>
        </w:numPr>
        <w:ind w:left="714" w:hanging="357"/>
        <w:rPr>
          <w:szCs w:val="20"/>
        </w:rPr>
      </w:pPr>
      <w:r w:rsidRPr="003600DB">
        <w:rPr>
          <w:szCs w:val="20"/>
        </w:rPr>
        <w:t>Ficha catalográfica de acordo com as normas AACR2 - Anglo American CataloguingRules;</w:t>
      </w:r>
    </w:p>
    <w:p w14:paraId="5E8A9062" w14:textId="77777777" w:rsidR="00700E35" w:rsidRPr="003600DB" w:rsidRDefault="00700E35" w:rsidP="00170123">
      <w:pPr>
        <w:pStyle w:val="PargrafodaLista"/>
        <w:numPr>
          <w:ilvl w:val="1"/>
          <w:numId w:val="24"/>
        </w:numPr>
        <w:ind w:left="714" w:hanging="357"/>
        <w:rPr>
          <w:szCs w:val="20"/>
        </w:rPr>
      </w:pPr>
      <w:r w:rsidRPr="003600DB">
        <w:rPr>
          <w:szCs w:val="20"/>
        </w:rPr>
        <w:t>Nome do contratante (</w:t>
      </w:r>
      <w:r w:rsidR="00773508" w:rsidRPr="003600DB">
        <w:rPr>
          <w:szCs w:val="20"/>
        </w:rPr>
        <w:t>Codevasf</w:t>
      </w:r>
      <w:r w:rsidRPr="003600DB">
        <w:rPr>
          <w:szCs w:val="20"/>
        </w:rPr>
        <w:t>) por extenso, seguido da sigla, endereço, telefone, fax, endereço na internet e e-mail desta.</w:t>
      </w:r>
    </w:p>
    <w:p w14:paraId="04D1DFD0" w14:textId="77777777" w:rsidR="00700E35" w:rsidRPr="003600DB" w:rsidRDefault="00700E35" w:rsidP="00700E35">
      <w:pPr>
        <w:rPr>
          <w:szCs w:val="20"/>
        </w:rPr>
      </w:pPr>
    </w:p>
    <w:p w14:paraId="0283EABC" w14:textId="77777777" w:rsidR="00700E35" w:rsidRPr="003600DB" w:rsidRDefault="00700E35" w:rsidP="00B9402B">
      <w:pPr>
        <w:pStyle w:val="Ttulo3"/>
      </w:pPr>
      <w:r w:rsidRPr="003600DB">
        <w:t>Índice Geral - deverá trazer cada volume/tomo e o título referente a cada estudo, conforme seqüência do exemplo: Volume 1 - Relatório Síntese do Projeto; Tomo I - Relatórios do Projeto; Tomo II - Serviços de Campo e Laboratório; Volume 2 - (especificar documentos); Volume 3 - (especificar documentos).</w:t>
      </w:r>
    </w:p>
    <w:p w14:paraId="19D0DC4E" w14:textId="77777777" w:rsidR="00700E35" w:rsidRPr="003600DB" w:rsidRDefault="00700E35" w:rsidP="00700E35">
      <w:pPr>
        <w:rPr>
          <w:szCs w:val="20"/>
        </w:rPr>
      </w:pPr>
    </w:p>
    <w:p w14:paraId="7CA0640B" w14:textId="77777777" w:rsidR="00700E35" w:rsidRPr="003600DB" w:rsidRDefault="00700E35" w:rsidP="00B9402B">
      <w:pPr>
        <w:pStyle w:val="Ttulo3"/>
      </w:pPr>
      <w:r w:rsidRPr="003600DB">
        <w:t>Sumário - deverá conter as principais divisões, seções ou partes do Volume, na mesma ordem em que a matéria é apresentada.</w:t>
      </w:r>
    </w:p>
    <w:p w14:paraId="302AE452" w14:textId="77777777" w:rsidR="00700E35" w:rsidRPr="003600DB" w:rsidRDefault="00700E35" w:rsidP="00700E35">
      <w:pPr>
        <w:rPr>
          <w:szCs w:val="20"/>
        </w:rPr>
      </w:pPr>
    </w:p>
    <w:p w14:paraId="7885EE09" w14:textId="77777777" w:rsidR="00700E35" w:rsidRPr="003600DB" w:rsidRDefault="00700E35" w:rsidP="00B9402B">
      <w:pPr>
        <w:pStyle w:val="Ttulo3"/>
      </w:pPr>
      <w:r w:rsidRPr="003600DB">
        <w:t>Listas - NBR 6029.</w:t>
      </w:r>
    </w:p>
    <w:p w14:paraId="4509BDB7" w14:textId="77777777" w:rsidR="00700E35" w:rsidRPr="003600DB" w:rsidRDefault="00700E35" w:rsidP="00700E35">
      <w:pPr>
        <w:rPr>
          <w:szCs w:val="20"/>
        </w:rPr>
      </w:pPr>
    </w:p>
    <w:p w14:paraId="21BFE56E" w14:textId="77777777" w:rsidR="00700E35" w:rsidRPr="003600DB" w:rsidRDefault="00700E35" w:rsidP="00B9402B">
      <w:pPr>
        <w:pStyle w:val="Ttulo3"/>
      </w:pPr>
      <w:r w:rsidRPr="003600DB">
        <w:lastRenderedPageBreak/>
        <w:t>Apresentação - deverá conter esclarecimentos, justificativas ou comentários, a data da licitação, o n° do edital, o n° do contrato, data de assinatura, e conter uma breve explicação a respeito do conteúdo de cada volume que compõe o estudo.</w:t>
      </w:r>
    </w:p>
    <w:p w14:paraId="59D17F88" w14:textId="77777777" w:rsidR="00700E35" w:rsidRPr="003600DB" w:rsidRDefault="00700E35" w:rsidP="00700E35">
      <w:pPr>
        <w:rPr>
          <w:szCs w:val="20"/>
        </w:rPr>
      </w:pPr>
    </w:p>
    <w:p w14:paraId="551664B0" w14:textId="77777777" w:rsidR="00700E35" w:rsidRPr="003600DB" w:rsidRDefault="00700E35" w:rsidP="00B9402B">
      <w:pPr>
        <w:pStyle w:val="Ttulo3"/>
      </w:pPr>
      <w:r w:rsidRPr="003600DB">
        <w:t>Texto - deverá conter introdução, corpo e conclusão.</w:t>
      </w:r>
    </w:p>
    <w:p w14:paraId="57219D6F" w14:textId="77777777" w:rsidR="00700E35" w:rsidRPr="003600DB" w:rsidRDefault="00700E35" w:rsidP="00700E35">
      <w:pPr>
        <w:rPr>
          <w:szCs w:val="20"/>
        </w:rPr>
      </w:pPr>
    </w:p>
    <w:p w14:paraId="3FA1A1F0" w14:textId="77777777" w:rsidR="00700E35" w:rsidRPr="003600DB" w:rsidRDefault="00700E35" w:rsidP="00B9402B">
      <w:pPr>
        <w:pStyle w:val="Ttulo3"/>
      </w:pPr>
      <w:r w:rsidRPr="003600DB">
        <w:t>Apêndices e Anexos (NBR 6029) - matéria acrescentada no final do documento, a título de esclarecimento ou complementação.</w:t>
      </w:r>
    </w:p>
    <w:p w14:paraId="36CE3C45" w14:textId="77777777" w:rsidR="00700E35" w:rsidRPr="003600DB" w:rsidRDefault="00700E35" w:rsidP="00700E35">
      <w:pPr>
        <w:rPr>
          <w:szCs w:val="20"/>
        </w:rPr>
      </w:pPr>
    </w:p>
    <w:p w14:paraId="20EAF2DE" w14:textId="77777777" w:rsidR="00700E35" w:rsidRPr="003600DB" w:rsidRDefault="00700E35" w:rsidP="00B9402B">
      <w:pPr>
        <w:pStyle w:val="Ttulo3"/>
      </w:pPr>
      <w:r w:rsidRPr="003600DB">
        <w:t>Referências Bibliográficas (NBR 6023) - elaboradas a partir do material consultado, devem vir dispostas em ordem alfabética.</w:t>
      </w:r>
    </w:p>
    <w:p w14:paraId="7073F348" w14:textId="77777777" w:rsidR="00700E35" w:rsidRPr="003600DB" w:rsidRDefault="00700E35" w:rsidP="00700E35">
      <w:pPr>
        <w:rPr>
          <w:szCs w:val="20"/>
        </w:rPr>
      </w:pPr>
    </w:p>
    <w:p w14:paraId="2B48F9AF" w14:textId="77777777" w:rsidR="00700E35" w:rsidRPr="003600DB" w:rsidRDefault="00700E35" w:rsidP="0000460C">
      <w:pPr>
        <w:pStyle w:val="Ttulo2"/>
        <w:ind w:left="0" w:firstLine="0"/>
      </w:pPr>
      <w:r w:rsidRPr="003600DB">
        <w:t>Disposição</w:t>
      </w:r>
    </w:p>
    <w:p w14:paraId="299F710A" w14:textId="77777777" w:rsidR="00700E35" w:rsidRPr="003600DB" w:rsidRDefault="00700E35" w:rsidP="00700E35">
      <w:pPr>
        <w:rPr>
          <w:szCs w:val="20"/>
        </w:rPr>
      </w:pPr>
    </w:p>
    <w:p w14:paraId="64C04487" w14:textId="77777777" w:rsidR="00700E35" w:rsidRPr="003600DB" w:rsidRDefault="00700E35" w:rsidP="00700E35">
      <w:pPr>
        <w:rPr>
          <w:szCs w:val="20"/>
        </w:rPr>
      </w:pPr>
      <w:r w:rsidRPr="003600DB">
        <w:rPr>
          <w:szCs w:val="20"/>
        </w:rPr>
        <w:t>A documentação deverá estar disposta segundo os padrões enunciados a seguir:</w:t>
      </w:r>
    </w:p>
    <w:p w14:paraId="3F11DC37" w14:textId="77777777" w:rsidR="00700E35" w:rsidRPr="003600DB" w:rsidRDefault="00700E35" w:rsidP="00700E35">
      <w:pPr>
        <w:rPr>
          <w:szCs w:val="20"/>
        </w:rPr>
      </w:pPr>
    </w:p>
    <w:p w14:paraId="2B39F669" w14:textId="77777777" w:rsidR="00700E35" w:rsidRPr="003600DB" w:rsidRDefault="00700E35" w:rsidP="00B9402B">
      <w:pPr>
        <w:pStyle w:val="Ttulo3"/>
      </w:pPr>
      <w:r w:rsidRPr="003600DB">
        <w:t>Formatos de papel (NBR 5339):</w:t>
      </w:r>
    </w:p>
    <w:p w14:paraId="69AED81C" w14:textId="77777777" w:rsidR="00700E35" w:rsidRPr="003600DB" w:rsidRDefault="00700E35" w:rsidP="00700E35">
      <w:pPr>
        <w:rPr>
          <w:szCs w:val="20"/>
        </w:rPr>
      </w:pPr>
    </w:p>
    <w:p w14:paraId="73A58C53" w14:textId="77777777" w:rsidR="00700E35" w:rsidRPr="003600DB" w:rsidRDefault="00700E35" w:rsidP="00170123">
      <w:pPr>
        <w:pStyle w:val="PargrafodaLista"/>
        <w:numPr>
          <w:ilvl w:val="1"/>
          <w:numId w:val="25"/>
        </w:numPr>
        <w:ind w:left="714" w:hanging="357"/>
        <w:rPr>
          <w:szCs w:val="20"/>
        </w:rPr>
      </w:pPr>
      <w:r w:rsidRPr="003600DB">
        <w:rPr>
          <w:szCs w:val="20"/>
        </w:rPr>
        <w:t>Os desenhos e plantas dos trabalhos deverão ser produzidos em formato A1 e, posteriormente, reduzidos para apresentação em álbum formato A3;</w:t>
      </w:r>
    </w:p>
    <w:p w14:paraId="31054A68" w14:textId="77777777" w:rsidR="00700E35" w:rsidRPr="003600DB" w:rsidRDefault="00700E35" w:rsidP="00170123">
      <w:pPr>
        <w:pStyle w:val="PargrafodaLista"/>
        <w:numPr>
          <w:ilvl w:val="1"/>
          <w:numId w:val="25"/>
        </w:numPr>
        <w:ind w:left="714" w:hanging="357"/>
        <w:rPr>
          <w:szCs w:val="20"/>
        </w:rPr>
      </w:pPr>
      <w:r w:rsidRPr="003600DB">
        <w:rPr>
          <w:szCs w:val="20"/>
        </w:rPr>
        <w:t>A normografia apresentada não poderá, quando reduzida, perder a legibilidade das informações;</w:t>
      </w:r>
    </w:p>
    <w:p w14:paraId="3304542B" w14:textId="77777777" w:rsidR="00700E35" w:rsidRPr="003600DB" w:rsidRDefault="00700E35" w:rsidP="00170123">
      <w:pPr>
        <w:pStyle w:val="PargrafodaLista"/>
        <w:numPr>
          <w:ilvl w:val="1"/>
          <w:numId w:val="25"/>
        </w:numPr>
        <w:ind w:left="714" w:hanging="357"/>
        <w:rPr>
          <w:szCs w:val="20"/>
        </w:rPr>
      </w:pPr>
      <w:r w:rsidRPr="003600DB">
        <w:rPr>
          <w:szCs w:val="20"/>
        </w:rPr>
        <w:t xml:space="preserve">Os originais, em formato A1, deverão ser entregues à </w:t>
      </w:r>
      <w:r w:rsidR="00773508" w:rsidRPr="003600DB">
        <w:rPr>
          <w:szCs w:val="20"/>
        </w:rPr>
        <w:t>Codevasf</w:t>
      </w:r>
      <w:r w:rsidRPr="003600DB">
        <w:rPr>
          <w:szCs w:val="20"/>
        </w:rPr>
        <w:t>;</w:t>
      </w:r>
    </w:p>
    <w:p w14:paraId="481DCE09" w14:textId="77777777" w:rsidR="00700E35" w:rsidRPr="003600DB" w:rsidRDefault="00700E35" w:rsidP="00170123">
      <w:pPr>
        <w:pStyle w:val="PargrafodaLista"/>
        <w:numPr>
          <w:ilvl w:val="1"/>
          <w:numId w:val="25"/>
        </w:numPr>
        <w:ind w:left="714" w:hanging="357"/>
        <w:rPr>
          <w:szCs w:val="20"/>
        </w:rPr>
      </w:pPr>
      <w:r w:rsidRPr="003600DB">
        <w:rPr>
          <w:szCs w:val="20"/>
        </w:rPr>
        <w:t>Especificações, memórias de cálculo, estudos e texto deverão estar em formato A4.</w:t>
      </w:r>
    </w:p>
    <w:p w14:paraId="3A7615FF" w14:textId="77777777" w:rsidR="00700E35" w:rsidRPr="003600DB" w:rsidRDefault="00700E35" w:rsidP="00700E35">
      <w:pPr>
        <w:rPr>
          <w:szCs w:val="20"/>
        </w:rPr>
      </w:pPr>
    </w:p>
    <w:p w14:paraId="5F36B299" w14:textId="77777777" w:rsidR="00700E35" w:rsidRPr="003600DB" w:rsidRDefault="00700E35" w:rsidP="00B9402B">
      <w:pPr>
        <w:pStyle w:val="Ttulo3"/>
      </w:pPr>
      <w:r w:rsidRPr="003600DB">
        <w:t>Paginação e Numeração:</w:t>
      </w:r>
    </w:p>
    <w:p w14:paraId="506E850D" w14:textId="77777777" w:rsidR="00700E35" w:rsidRPr="003600DB" w:rsidRDefault="00700E35" w:rsidP="00700E35">
      <w:pPr>
        <w:rPr>
          <w:szCs w:val="20"/>
        </w:rPr>
      </w:pPr>
    </w:p>
    <w:p w14:paraId="3AF32C06" w14:textId="77777777" w:rsidR="00700E35" w:rsidRPr="003600DB" w:rsidRDefault="00700E35" w:rsidP="00640F7D">
      <w:pPr>
        <w:ind w:left="714" w:hanging="357"/>
        <w:contextualSpacing/>
        <w:rPr>
          <w:szCs w:val="20"/>
        </w:rPr>
      </w:pPr>
      <w:r w:rsidRPr="003600DB">
        <w:rPr>
          <w:szCs w:val="20"/>
        </w:rPr>
        <w:t>a)</w:t>
      </w:r>
      <w:r w:rsidRPr="003600DB">
        <w:rPr>
          <w:szCs w:val="20"/>
        </w:rPr>
        <w:tab/>
        <w:t>A numeração das páginas deverá ser feita a partir da primeira página impressa, excluída(s) a(s) capa(s);</w:t>
      </w:r>
    </w:p>
    <w:p w14:paraId="1DECB607" w14:textId="77777777" w:rsidR="00700E35" w:rsidRPr="003600DB" w:rsidRDefault="00700E35" w:rsidP="00640F7D">
      <w:pPr>
        <w:ind w:left="714" w:hanging="357"/>
        <w:contextualSpacing/>
        <w:rPr>
          <w:szCs w:val="20"/>
        </w:rPr>
      </w:pPr>
      <w:r w:rsidRPr="003600DB">
        <w:rPr>
          <w:szCs w:val="20"/>
        </w:rPr>
        <w:t>b)</w:t>
      </w:r>
      <w:r w:rsidRPr="003600DB">
        <w:rPr>
          <w:szCs w:val="20"/>
        </w:rPr>
        <w:tab/>
        <w:t>A numeração deverá ser contínua e em algarismos arábicos.</w:t>
      </w:r>
    </w:p>
    <w:p w14:paraId="1D0FE7D6" w14:textId="77777777" w:rsidR="00700E35" w:rsidRPr="003600DB" w:rsidRDefault="00700E35" w:rsidP="00700E35">
      <w:pPr>
        <w:rPr>
          <w:szCs w:val="20"/>
        </w:rPr>
      </w:pPr>
    </w:p>
    <w:p w14:paraId="063DC68D" w14:textId="77777777" w:rsidR="00700E35" w:rsidRPr="003600DB" w:rsidRDefault="00700E35" w:rsidP="00B9402B">
      <w:pPr>
        <w:pStyle w:val="Ttulo3"/>
      </w:pPr>
      <w:r w:rsidRPr="003600DB">
        <w:t>Formulários e Tabelas:</w:t>
      </w:r>
    </w:p>
    <w:p w14:paraId="0AF6BF7B" w14:textId="77777777" w:rsidR="00700E35" w:rsidRPr="003600DB" w:rsidRDefault="00700E35" w:rsidP="00700E35">
      <w:pPr>
        <w:rPr>
          <w:szCs w:val="20"/>
        </w:rPr>
      </w:pPr>
    </w:p>
    <w:p w14:paraId="371C8443" w14:textId="77777777" w:rsidR="00700E35" w:rsidRPr="003600DB" w:rsidRDefault="00700E35" w:rsidP="00700E35">
      <w:pPr>
        <w:rPr>
          <w:szCs w:val="20"/>
        </w:rPr>
      </w:pPr>
      <w:r w:rsidRPr="003600DB">
        <w:rPr>
          <w:szCs w:val="20"/>
        </w:rPr>
        <w:t>Estes dispositivos deverão seguir os seguintes padrões:</w:t>
      </w:r>
    </w:p>
    <w:p w14:paraId="5C0AC91E" w14:textId="77777777" w:rsidR="00700E35" w:rsidRPr="003600DB" w:rsidRDefault="00700E35" w:rsidP="00700E35">
      <w:pPr>
        <w:rPr>
          <w:szCs w:val="20"/>
        </w:rPr>
      </w:pPr>
    </w:p>
    <w:p w14:paraId="24D26861" w14:textId="77777777" w:rsidR="00700E35" w:rsidRPr="003600DB" w:rsidRDefault="00700E35" w:rsidP="00640F7D">
      <w:pPr>
        <w:ind w:left="714" w:hanging="357"/>
        <w:contextualSpacing/>
        <w:rPr>
          <w:szCs w:val="20"/>
        </w:rPr>
      </w:pPr>
      <w:r w:rsidRPr="003600DB">
        <w:rPr>
          <w:szCs w:val="20"/>
        </w:rPr>
        <w:t>a)</w:t>
      </w:r>
      <w:r w:rsidRPr="003600DB">
        <w:rPr>
          <w:szCs w:val="20"/>
        </w:rPr>
        <w:tab/>
        <w:t>obedecer às Normas de Apresentação Tabular do IBGE;</w:t>
      </w:r>
    </w:p>
    <w:p w14:paraId="36FB1AF8" w14:textId="77777777" w:rsidR="00700E35" w:rsidRPr="003600DB" w:rsidRDefault="00700E35" w:rsidP="00640F7D">
      <w:pPr>
        <w:ind w:left="714" w:hanging="357"/>
        <w:contextualSpacing/>
        <w:rPr>
          <w:szCs w:val="20"/>
        </w:rPr>
      </w:pPr>
      <w:r w:rsidRPr="003600DB">
        <w:rPr>
          <w:szCs w:val="20"/>
        </w:rPr>
        <w:t>b)</w:t>
      </w:r>
      <w:r w:rsidRPr="003600DB">
        <w:rPr>
          <w:szCs w:val="20"/>
        </w:rPr>
        <w:tab/>
        <w:t>Serem numerados, em algarismos romanos, de acordo com as respectivas seções, em seqüência no texto, logo após a primeira citação referente ao formulário ou tabela;</w:t>
      </w:r>
    </w:p>
    <w:p w14:paraId="5A466BBE" w14:textId="77777777" w:rsidR="00700E35" w:rsidRPr="003600DB" w:rsidRDefault="00700E35" w:rsidP="00640F7D">
      <w:pPr>
        <w:ind w:left="714" w:hanging="357"/>
        <w:contextualSpacing/>
        <w:rPr>
          <w:szCs w:val="20"/>
        </w:rPr>
      </w:pPr>
      <w:r w:rsidRPr="003600DB">
        <w:rPr>
          <w:szCs w:val="20"/>
        </w:rPr>
        <w:t>c)</w:t>
      </w:r>
      <w:r w:rsidRPr="003600DB">
        <w:rPr>
          <w:szCs w:val="20"/>
        </w:rPr>
        <w:tab/>
        <w:t>Apresentar título;</w:t>
      </w:r>
    </w:p>
    <w:p w14:paraId="5AA03515" w14:textId="77777777" w:rsidR="00700E35" w:rsidRPr="003600DB" w:rsidRDefault="00700E35" w:rsidP="00640F7D">
      <w:pPr>
        <w:ind w:left="714" w:hanging="357"/>
        <w:contextualSpacing/>
        <w:rPr>
          <w:szCs w:val="20"/>
        </w:rPr>
      </w:pPr>
      <w:r w:rsidRPr="003600DB">
        <w:rPr>
          <w:szCs w:val="20"/>
        </w:rPr>
        <w:t>d)</w:t>
      </w:r>
      <w:r w:rsidRPr="003600DB">
        <w:rPr>
          <w:szCs w:val="20"/>
        </w:rPr>
        <w:tab/>
        <w:t>Apresentar citações da fonte.</w:t>
      </w:r>
    </w:p>
    <w:p w14:paraId="4F215765" w14:textId="77777777" w:rsidR="00700E35" w:rsidRPr="003600DB" w:rsidRDefault="00700E35" w:rsidP="00700E35">
      <w:pPr>
        <w:rPr>
          <w:szCs w:val="20"/>
        </w:rPr>
      </w:pPr>
    </w:p>
    <w:p w14:paraId="4D22A5B1" w14:textId="77777777" w:rsidR="00700E35" w:rsidRPr="003600DB" w:rsidRDefault="00700E35" w:rsidP="00B9402B">
      <w:pPr>
        <w:pStyle w:val="Ttulo3"/>
      </w:pPr>
      <w:r w:rsidRPr="003600DB">
        <w:t>Numeração progressiva das seções de um documento (NBR 6024):</w:t>
      </w:r>
    </w:p>
    <w:p w14:paraId="453B55A3" w14:textId="77777777" w:rsidR="00700E35" w:rsidRPr="003600DB" w:rsidRDefault="00700E35" w:rsidP="00700E35">
      <w:pPr>
        <w:rPr>
          <w:szCs w:val="20"/>
        </w:rPr>
      </w:pPr>
    </w:p>
    <w:p w14:paraId="10511BFE" w14:textId="77777777" w:rsidR="00700E35" w:rsidRPr="003600DB" w:rsidRDefault="00700E35" w:rsidP="00640F7D">
      <w:pPr>
        <w:ind w:left="714" w:hanging="357"/>
        <w:contextualSpacing/>
        <w:rPr>
          <w:szCs w:val="20"/>
        </w:rPr>
      </w:pPr>
      <w:r w:rsidRPr="003600DB">
        <w:rPr>
          <w:szCs w:val="20"/>
        </w:rPr>
        <w:t>a)</w:t>
      </w:r>
      <w:r w:rsidRPr="003600DB">
        <w:rPr>
          <w:szCs w:val="20"/>
        </w:rPr>
        <w:tab/>
        <w:t>apresentar sistema de numeração progressiva das partes do documento, de modo a permitir a exposição mais clara da matéria e a localização imediata de cada parte;</w:t>
      </w:r>
    </w:p>
    <w:p w14:paraId="12ABA795" w14:textId="77777777" w:rsidR="00700E35" w:rsidRPr="003600DB" w:rsidRDefault="00700E35" w:rsidP="00640F7D">
      <w:pPr>
        <w:ind w:left="714" w:hanging="357"/>
        <w:contextualSpacing/>
        <w:rPr>
          <w:szCs w:val="20"/>
        </w:rPr>
      </w:pPr>
      <w:r w:rsidRPr="003600DB">
        <w:rPr>
          <w:szCs w:val="20"/>
        </w:rPr>
        <w:t>b)</w:t>
      </w:r>
      <w:r w:rsidRPr="003600DB">
        <w:rPr>
          <w:szCs w:val="20"/>
        </w:rPr>
        <w:tab/>
        <w:t>As seções poderão ser subdivididas, desde que não sacrifiquem a concisão do documento, limitando-se à quinária.</w:t>
      </w:r>
    </w:p>
    <w:p w14:paraId="5E48BD78" w14:textId="77777777" w:rsidR="00700E35" w:rsidRPr="003600DB" w:rsidRDefault="00700E35" w:rsidP="00700E35">
      <w:pPr>
        <w:rPr>
          <w:szCs w:val="20"/>
        </w:rPr>
      </w:pPr>
    </w:p>
    <w:p w14:paraId="2799833B" w14:textId="77777777" w:rsidR="00700E35" w:rsidRPr="003600DB" w:rsidRDefault="00700E35" w:rsidP="00B9402B">
      <w:pPr>
        <w:pStyle w:val="Ttulo3"/>
      </w:pPr>
      <w:r w:rsidRPr="003600DB">
        <w:t>Numeração e Registro dos Documentos:</w:t>
      </w:r>
    </w:p>
    <w:p w14:paraId="474C31B8" w14:textId="77777777" w:rsidR="00700E35" w:rsidRPr="003600DB" w:rsidRDefault="00700E35" w:rsidP="00700E35">
      <w:pPr>
        <w:rPr>
          <w:szCs w:val="20"/>
        </w:rPr>
      </w:pPr>
    </w:p>
    <w:p w14:paraId="511C3E07" w14:textId="77777777" w:rsidR="00700E35" w:rsidRPr="003600DB" w:rsidRDefault="00700E35" w:rsidP="00640F7D">
      <w:pPr>
        <w:ind w:left="714" w:hanging="357"/>
        <w:contextualSpacing/>
        <w:rPr>
          <w:szCs w:val="20"/>
        </w:rPr>
      </w:pPr>
      <w:r w:rsidRPr="003600DB">
        <w:rPr>
          <w:szCs w:val="20"/>
        </w:rPr>
        <w:t>a)</w:t>
      </w:r>
      <w:r w:rsidRPr="003600DB">
        <w:rPr>
          <w:szCs w:val="20"/>
        </w:rPr>
        <w:tab/>
        <w:t>Numeração: os desenhos, especificações, listas de ferro e material, etc., deverão ser numerados cronologicamente e de acordo com as diversas áreas;</w:t>
      </w:r>
    </w:p>
    <w:p w14:paraId="438478BF" w14:textId="77777777" w:rsidR="00700E35" w:rsidRPr="003600DB" w:rsidRDefault="00700E35" w:rsidP="00640F7D">
      <w:pPr>
        <w:ind w:left="714" w:hanging="357"/>
        <w:contextualSpacing/>
        <w:rPr>
          <w:szCs w:val="20"/>
        </w:rPr>
      </w:pPr>
      <w:r w:rsidRPr="003600DB">
        <w:rPr>
          <w:szCs w:val="20"/>
        </w:rPr>
        <w:t>b)</w:t>
      </w:r>
      <w:r w:rsidRPr="003600DB">
        <w:rPr>
          <w:szCs w:val="20"/>
        </w:rPr>
        <w:tab/>
        <w:t xml:space="preserve">Registro: os documentos emitidos deverão ser registrados conforme padrão da </w:t>
      </w:r>
      <w:r w:rsidR="00773508" w:rsidRPr="003600DB">
        <w:rPr>
          <w:szCs w:val="20"/>
        </w:rPr>
        <w:t>Codevasf</w:t>
      </w:r>
      <w:r w:rsidRPr="003600DB">
        <w:rPr>
          <w:szCs w:val="20"/>
        </w:rPr>
        <w:t xml:space="preserve">, permitindo o controle da emissão desses documentos pela </w:t>
      </w:r>
      <w:r w:rsidR="00A915F4" w:rsidRPr="003600DB">
        <w:rPr>
          <w:szCs w:val="20"/>
        </w:rPr>
        <w:t>CONTRATADA</w:t>
      </w:r>
      <w:r w:rsidRPr="003600DB">
        <w:rPr>
          <w:szCs w:val="20"/>
        </w:rPr>
        <w:t xml:space="preserve"> e pela </w:t>
      </w:r>
      <w:r w:rsidR="00773508" w:rsidRPr="003600DB">
        <w:rPr>
          <w:szCs w:val="20"/>
        </w:rPr>
        <w:t>Codevasf</w:t>
      </w:r>
      <w:r w:rsidRPr="003600DB">
        <w:rPr>
          <w:szCs w:val="20"/>
        </w:rPr>
        <w:t>.</w:t>
      </w:r>
    </w:p>
    <w:p w14:paraId="4C1907EF" w14:textId="77777777" w:rsidR="00700E35" w:rsidRPr="003600DB" w:rsidRDefault="00700E35" w:rsidP="00700E35">
      <w:pPr>
        <w:rPr>
          <w:szCs w:val="20"/>
        </w:rPr>
      </w:pPr>
    </w:p>
    <w:p w14:paraId="77523FC7" w14:textId="77777777" w:rsidR="00700E35" w:rsidRPr="003600DB" w:rsidRDefault="00700E35" w:rsidP="00B9402B">
      <w:pPr>
        <w:pStyle w:val="Ttulo3"/>
      </w:pPr>
      <w:r w:rsidRPr="003600DB">
        <w:t>Referências</w:t>
      </w:r>
    </w:p>
    <w:p w14:paraId="29659AF9" w14:textId="77777777" w:rsidR="00700E35" w:rsidRPr="003600DB" w:rsidRDefault="00700E35" w:rsidP="00700E35">
      <w:pPr>
        <w:rPr>
          <w:szCs w:val="20"/>
        </w:rPr>
      </w:pPr>
    </w:p>
    <w:p w14:paraId="39F708AA" w14:textId="77777777" w:rsidR="00700E35" w:rsidRPr="003600DB" w:rsidRDefault="00700E35" w:rsidP="00700E35">
      <w:pPr>
        <w:rPr>
          <w:szCs w:val="20"/>
        </w:rPr>
      </w:pPr>
      <w:r w:rsidRPr="003600DB">
        <w:rPr>
          <w:szCs w:val="20"/>
        </w:rPr>
        <w:t>Indicar, em cada documento, aqueles que lhes são referentes.</w:t>
      </w:r>
    </w:p>
    <w:p w14:paraId="5514432A" w14:textId="77777777" w:rsidR="00700E35" w:rsidRPr="003600DB" w:rsidRDefault="00700E35" w:rsidP="00700E35">
      <w:pPr>
        <w:rPr>
          <w:szCs w:val="20"/>
        </w:rPr>
      </w:pPr>
    </w:p>
    <w:p w14:paraId="05618132" w14:textId="77777777" w:rsidR="00700E35" w:rsidRPr="003600DB" w:rsidRDefault="00700E35" w:rsidP="00B9402B">
      <w:pPr>
        <w:pStyle w:val="Ttulo3"/>
      </w:pPr>
      <w:r w:rsidRPr="003600DB">
        <w:t>Revisão de documentos</w:t>
      </w:r>
    </w:p>
    <w:p w14:paraId="08A613F7" w14:textId="77777777" w:rsidR="00700E35" w:rsidRPr="003600DB" w:rsidRDefault="00700E35" w:rsidP="00700E35">
      <w:pPr>
        <w:rPr>
          <w:szCs w:val="20"/>
        </w:rPr>
      </w:pPr>
    </w:p>
    <w:p w14:paraId="66589211" w14:textId="77777777" w:rsidR="00700E35" w:rsidRPr="003600DB" w:rsidRDefault="00700E35" w:rsidP="00700E35">
      <w:pPr>
        <w:rPr>
          <w:szCs w:val="20"/>
        </w:rPr>
      </w:pPr>
      <w:r w:rsidRPr="003600DB">
        <w:rPr>
          <w:szCs w:val="20"/>
        </w:rPr>
        <w:t>Os documentos revistos deverão ter indicação e apresentarem, em local específico, a descrição das alterações efetuadas.</w:t>
      </w:r>
    </w:p>
    <w:p w14:paraId="6EE87DE0" w14:textId="77777777" w:rsidR="00700E35" w:rsidRPr="003600DB" w:rsidRDefault="00700E35" w:rsidP="00700E35">
      <w:pPr>
        <w:rPr>
          <w:szCs w:val="20"/>
        </w:rPr>
      </w:pPr>
    </w:p>
    <w:p w14:paraId="6831E333" w14:textId="77777777" w:rsidR="00700E35" w:rsidRPr="003600DB" w:rsidRDefault="00700E35" w:rsidP="00B9402B">
      <w:pPr>
        <w:pStyle w:val="Ttulo3"/>
      </w:pPr>
      <w:r w:rsidRPr="003600DB">
        <w:t>Escala (NBR 5984)</w:t>
      </w:r>
    </w:p>
    <w:p w14:paraId="5CE5F9DC" w14:textId="77777777" w:rsidR="00700E35" w:rsidRPr="003600DB" w:rsidRDefault="00700E35" w:rsidP="00700E35">
      <w:pPr>
        <w:rPr>
          <w:szCs w:val="20"/>
        </w:rPr>
      </w:pPr>
    </w:p>
    <w:p w14:paraId="7DAF610F" w14:textId="77777777" w:rsidR="00700E35" w:rsidRPr="003600DB" w:rsidRDefault="00700E35" w:rsidP="00700E35">
      <w:pPr>
        <w:rPr>
          <w:szCs w:val="20"/>
        </w:rPr>
      </w:pPr>
      <w:r w:rsidRPr="003600DB">
        <w:rPr>
          <w:szCs w:val="20"/>
        </w:rPr>
        <w:t>A escala do desenho deverá, obrigatoriamente, constar na legenda.</w:t>
      </w:r>
    </w:p>
    <w:p w14:paraId="4C2B6B1E" w14:textId="77777777" w:rsidR="00700E35" w:rsidRPr="003600DB" w:rsidRDefault="00700E35" w:rsidP="00700E35">
      <w:pPr>
        <w:rPr>
          <w:szCs w:val="20"/>
        </w:rPr>
      </w:pPr>
    </w:p>
    <w:p w14:paraId="38B942AE" w14:textId="77777777" w:rsidR="00700E35" w:rsidRPr="003600DB" w:rsidRDefault="00640F7D" w:rsidP="00B9402B">
      <w:pPr>
        <w:pStyle w:val="Ttulo3"/>
      </w:pPr>
      <w:r w:rsidRPr="003600DB">
        <w:t>D</w:t>
      </w:r>
      <w:r w:rsidR="00700E35" w:rsidRPr="003600DB">
        <w:t>obramento das folhas (NBR 5984)</w:t>
      </w:r>
    </w:p>
    <w:p w14:paraId="363FCC74" w14:textId="77777777" w:rsidR="00700E35" w:rsidRPr="003600DB" w:rsidRDefault="00700E35" w:rsidP="00700E35">
      <w:pPr>
        <w:rPr>
          <w:szCs w:val="20"/>
        </w:rPr>
      </w:pPr>
    </w:p>
    <w:p w14:paraId="48933D4E" w14:textId="77777777" w:rsidR="00700E35" w:rsidRPr="003600DB" w:rsidRDefault="00700E35" w:rsidP="00700E35">
      <w:pPr>
        <w:rPr>
          <w:szCs w:val="20"/>
        </w:rPr>
      </w:pPr>
      <w:r w:rsidRPr="003600DB">
        <w:rPr>
          <w:szCs w:val="20"/>
        </w:rPr>
        <w:t>O formato final da apresentação deverá ser em A4 , mesmo que resulte no dobramento das folhas.</w:t>
      </w:r>
    </w:p>
    <w:p w14:paraId="53A3B7E5" w14:textId="77777777" w:rsidR="00700E35" w:rsidRPr="003600DB" w:rsidRDefault="00700E35" w:rsidP="00700E35">
      <w:pPr>
        <w:rPr>
          <w:szCs w:val="20"/>
        </w:rPr>
      </w:pPr>
    </w:p>
    <w:p w14:paraId="4AD2AEDF" w14:textId="77777777" w:rsidR="00700E35" w:rsidRPr="003600DB" w:rsidRDefault="00640F7D" w:rsidP="00B9402B">
      <w:pPr>
        <w:pStyle w:val="Ttulo3"/>
      </w:pPr>
      <w:r w:rsidRPr="003600DB">
        <w:t>L</w:t>
      </w:r>
      <w:r w:rsidR="00700E35" w:rsidRPr="003600DB">
        <w:t>egendas (NBR 5984)</w:t>
      </w:r>
    </w:p>
    <w:p w14:paraId="0F8B8352" w14:textId="77777777" w:rsidR="00700E35" w:rsidRPr="003600DB" w:rsidRDefault="00700E35" w:rsidP="00700E35">
      <w:pPr>
        <w:rPr>
          <w:szCs w:val="20"/>
        </w:rPr>
      </w:pPr>
    </w:p>
    <w:p w14:paraId="7639A040" w14:textId="77777777" w:rsidR="00700E35" w:rsidRPr="003600DB" w:rsidRDefault="00700E35" w:rsidP="00700E35">
      <w:pPr>
        <w:rPr>
          <w:szCs w:val="20"/>
        </w:rPr>
      </w:pPr>
      <w:r w:rsidRPr="003600DB">
        <w:rPr>
          <w:szCs w:val="20"/>
        </w:rPr>
        <w:t>As legendas utilizadas deverão seguir os seguintes padrões:</w:t>
      </w:r>
    </w:p>
    <w:p w14:paraId="1BC5B1AF" w14:textId="77777777" w:rsidR="00700E35" w:rsidRPr="003600DB" w:rsidRDefault="00700E35" w:rsidP="00700E35">
      <w:pPr>
        <w:rPr>
          <w:szCs w:val="20"/>
        </w:rPr>
      </w:pPr>
    </w:p>
    <w:p w14:paraId="0A3E58ED" w14:textId="77777777" w:rsidR="00700E35" w:rsidRPr="003600DB" w:rsidRDefault="00700E35" w:rsidP="00640F7D">
      <w:pPr>
        <w:ind w:left="714" w:hanging="357"/>
        <w:contextualSpacing/>
        <w:rPr>
          <w:szCs w:val="20"/>
        </w:rPr>
      </w:pPr>
      <w:r w:rsidRPr="003600DB">
        <w:rPr>
          <w:szCs w:val="20"/>
        </w:rPr>
        <w:t>a)</w:t>
      </w:r>
      <w:r w:rsidRPr="003600DB">
        <w:rPr>
          <w:szCs w:val="20"/>
        </w:rPr>
        <w:tab/>
        <w:t>As folhas de documentos (desenho, lista ou especificação) deverão conter, na extremidade inferior direita, um quadro destinado à legenda, contendo, além do título, as indicações necessárias à sua identificação e interpretação;</w:t>
      </w:r>
    </w:p>
    <w:p w14:paraId="14E6211D" w14:textId="77777777" w:rsidR="00700E35" w:rsidRPr="003600DB" w:rsidRDefault="00700E35" w:rsidP="00640F7D">
      <w:pPr>
        <w:ind w:left="714" w:hanging="357"/>
        <w:contextualSpacing/>
        <w:rPr>
          <w:szCs w:val="20"/>
        </w:rPr>
      </w:pPr>
      <w:r w:rsidRPr="003600DB">
        <w:rPr>
          <w:szCs w:val="20"/>
        </w:rPr>
        <w:t>b)</w:t>
      </w:r>
      <w:r w:rsidRPr="003600DB">
        <w:rPr>
          <w:szCs w:val="20"/>
        </w:rPr>
        <w:tab/>
        <w:t>Apresentarem disposição conveniente à natureza do respectivo documento, não ultrapassando a largura de 175mm;</w:t>
      </w:r>
    </w:p>
    <w:p w14:paraId="5B912508" w14:textId="77777777" w:rsidR="00700E35" w:rsidRPr="003600DB" w:rsidRDefault="00700E35" w:rsidP="00640F7D">
      <w:pPr>
        <w:ind w:left="714" w:hanging="357"/>
        <w:contextualSpacing/>
        <w:rPr>
          <w:szCs w:val="20"/>
        </w:rPr>
      </w:pPr>
      <w:r w:rsidRPr="003600DB">
        <w:rPr>
          <w:szCs w:val="20"/>
        </w:rPr>
        <w:t>c)</w:t>
      </w:r>
      <w:r w:rsidRPr="003600DB">
        <w:rPr>
          <w:szCs w:val="20"/>
        </w:rPr>
        <w:tab/>
        <w:t>Deverão conter, no mínimo, as seguintes indicações, indispensáveis para um determinado tipo de documento:</w:t>
      </w:r>
    </w:p>
    <w:p w14:paraId="6A469964" w14:textId="77777777" w:rsidR="00700E35" w:rsidRPr="003600DB" w:rsidRDefault="00773508" w:rsidP="00170123">
      <w:pPr>
        <w:pStyle w:val="PargrafodaLista"/>
        <w:numPr>
          <w:ilvl w:val="0"/>
          <w:numId w:val="26"/>
        </w:numPr>
        <w:ind w:left="1208" w:hanging="357"/>
        <w:rPr>
          <w:szCs w:val="20"/>
        </w:rPr>
      </w:pPr>
      <w:r w:rsidRPr="003600DB">
        <w:rPr>
          <w:szCs w:val="20"/>
        </w:rPr>
        <w:t>Codevasf</w:t>
      </w:r>
      <w:r w:rsidR="00700E35" w:rsidRPr="003600DB">
        <w:rPr>
          <w:szCs w:val="20"/>
        </w:rPr>
        <w:t>;</w:t>
      </w:r>
    </w:p>
    <w:p w14:paraId="31778A57" w14:textId="77777777" w:rsidR="00700E35" w:rsidRPr="003600DB" w:rsidRDefault="00700E35" w:rsidP="00170123">
      <w:pPr>
        <w:pStyle w:val="PargrafodaLista"/>
        <w:numPr>
          <w:ilvl w:val="0"/>
          <w:numId w:val="26"/>
        </w:numPr>
        <w:ind w:left="1208" w:hanging="357"/>
        <w:rPr>
          <w:szCs w:val="20"/>
        </w:rPr>
      </w:pPr>
      <w:r w:rsidRPr="003600DB">
        <w:rPr>
          <w:szCs w:val="20"/>
        </w:rPr>
        <w:t>Título do projeto;</w:t>
      </w:r>
    </w:p>
    <w:p w14:paraId="5202EC7E" w14:textId="77777777" w:rsidR="00700E35" w:rsidRPr="003600DB" w:rsidRDefault="00700E35" w:rsidP="00170123">
      <w:pPr>
        <w:pStyle w:val="PargrafodaLista"/>
        <w:numPr>
          <w:ilvl w:val="0"/>
          <w:numId w:val="26"/>
        </w:numPr>
        <w:ind w:left="1208" w:hanging="357"/>
        <w:rPr>
          <w:szCs w:val="20"/>
        </w:rPr>
      </w:pPr>
      <w:r w:rsidRPr="003600DB">
        <w:rPr>
          <w:szCs w:val="20"/>
        </w:rPr>
        <w:t>Título do documento;</w:t>
      </w:r>
    </w:p>
    <w:p w14:paraId="55378327" w14:textId="77777777" w:rsidR="00700E35" w:rsidRPr="003600DB" w:rsidRDefault="00700E35" w:rsidP="00170123">
      <w:pPr>
        <w:pStyle w:val="PargrafodaLista"/>
        <w:numPr>
          <w:ilvl w:val="0"/>
          <w:numId w:val="26"/>
        </w:numPr>
        <w:ind w:left="1208" w:hanging="357"/>
        <w:rPr>
          <w:szCs w:val="20"/>
        </w:rPr>
      </w:pPr>
      <w:r w:rsidRPr="003600DB">
        <w:rPr>
          <w:szCs w:val="20"/>
        </w:rPr>
        <w:t>Data (mês / ano);</w:t>
      </w:r>
    </w:p>
    <w:p w14:paraId="4DAF3FCA" w14:textId="77777777" w:rsidR="00700E35" w:rsidRPr="003600DB" w:rsidRDefault="00700E35" w:rsidP="00170123">
      <w:pPr>
        <w:pStyle w:val="PargrafodaLista"/>
        <w:numPr>
          <w:ilvl w:val="0"/>
          <w:numId w:val="26"/>
        </w:numPr>
        <w:ind w:left="1208" w:hanging="357"/>
        <w:rPr>
          <w:szCs w:val="20"/>
        </w:rPr>
      </w:pPr>
      <w:r w:rsidRPr="003600DB">
        <w:rPr>
          <w:szCs w:val="20"/>
        </w:rPr>
        <w:t xml:space="preserve">Nome da </w:t>
      </w:r>
      <w:r w:rsidR="00A915F4" w:rsidRPr="003600DB">
        <w:rPr>
          <w:szCs w:val="20"/>
        </w:rPr>
        <w:t>CONTRATADA</w:t>
      </w:r>
      <w:r w:rsidRPr="003600DB">
        <w:rPr>
          <w:szCs w:val="20"/>
        </w:rPr>
        <w:t>;</w:t>
      </w:r>
    </w:p>
    <w:p w14:paraId="572F134E" w14:textId="77777777" w:rsidR="00700E35" w:rsidRPr="003600DB" w:rsidRDefault="00700E35" w:rsidP="00170123">
      <w:pPr>
        <w:pStyle w:val="PargrafodaLista"/>
        <w:numPr>
          <w:ilvl w:val="0"/>
          <w:numId w:val="26"/>
        </w:numPr>
        <w:ind w:left="1208" w:hanging="357"/>
        <w:rPr>
          <w:szCs w:val="20"/>
        </w:rPr>
      </w:pPr>
      <w:r w:rsidRPr="003600DB">
        <w:rPr>
          <w:szCs w:val="20"/>
        </w:rPr>
        <w:t>Número do documento e, se necessário, outras indicações para classificação e arquivamento;</w:t>
      </w:r>
    </w:p>
    <w:p w14:paraId="440478E5" w14:textId="77777777" w:rsidR="00700E35" w:rsidRPr="003600DB" w:rsidRDefault="00700E35" w:rsidP="00170123">
      <w:pPr>
        <w:pStyle w:val="PargrafodaLista"/>
        <w:numPr>
          <w:ilvl w:val="0"/>
          <w:numId w:val="26"/>
        </w:numPr>
        <w:ind w:left="1208" w:hanging="357"/>
        <w:rPr>
          <w:szCs w:val="20"/>
        </w:rPr>
      </w:pPr>
      <w:r w:rsidRPr="003600DB">
        <w:rPr>
          <w:szCs w:val="20"/>
        </w:rPr>
        <w:t>Indicação de “substitui” ou “substituído por”, quando for o caso;</w:t>
      </w:r>
    </w:p>
    <w:p w14:paraId="7A9EAFB2" w14:textId="77777777" w:rsidR="00700E35" w:rsidRPr="003600DB" w:rsidRDefault="00700E35" w:rsidP="00170123">
      <w:pPr>
        <w:pStyle w:val="PargrafodaLista"/>
        <w:numPr>
          <w:ilvl w:val="0"/>
          <w:numId w:val="26"/>
        </w:numPr>
        <w:ind w:left="1208" w:hanging="357"/>
        <w:rPr>
          <w:szCs w:val="20"/>
        </w:rPr>
      </w:pPr>
      <w:r w:rsidRPr="003600DB">
        <w:rPr>
          <w:szCs w:val="20"/>
        </w:rPr>
        <w:t>Assinaturas dos responsáveis pelo documento (projeto; desenho; verificação e aprovação);</w:t>
      </w:r>
    </w:p>
    <w:p w14:paraId="34C73CF2" w14:textId="77777777" w:rsidR="00700E35" w:rsidRPr="003600DB" w:rsidRDefault="00700E35" w:rsidP="00170123">
      <w:pPr>
        <w:pStyle w:val="PargrafodaLista"/>
        <w:numPr>
          <w:ilvl w:val="0"/>
          <w:numId w:val="26"/>
        </w:numPr>
        <w:ind w:left="1208" w:hanging="357"/>
        <w:rPr>
          <w:szCs w:val="20"/>
        </w:rPr>
      </w:pPr>
      <w:r w:rsidRPr="003600DB">
        <w:rPr>
          <w:szCs w:val="20"/>
        </w:rPr>
        <w:t>Número de revisão;</w:t>
      </w:r>
    </w:p>
    <w:p w14:paraId="5A79DE5D" w14:textId="77777777" w:rsidR="00700E35" w:rsidRPr="003600DB" w:rsidRDefault="00700E35" w:rsidP="00170123">
      <w:pPr>
        <w:pStyle w:val="PargrafodaLista"/>
        <w:numPr>
          <w:ilvl w:val="0"/>
          <w:numId w:val="26"/>
        </w:numPr>
        <w:ind w:left="1208" w:hanging="357"/>
        <w:rPr>
          <w:szCs w:val="20"/>
        </w:rPr>
      </w:pPr>
      <w:r w:rsidRPr="003600DB">
        <w:rPr>
          <w:szCs w:val="20"/>
        </w:rPr>
        <w:t>Escala.</w:t>
      </w:r>
    </w:p>
    <w:p w14:paraId="10547672" w14:textId="77777777" w:rsidR="00700E35" w:rsidRPr="003600DB" w:rsidRDefault="00700E35" w:rsidP="00640F7D">
      <w:pPr>
        <w:ind w:left="714" w:hanging="357"/>
        <w:contextualSpacing/>
        <w:rPr>
          <w:szCs w:val="20"/>
        </w:rPr>
      </w:pPr>
      <w:r w:rsidRPr="003600DB">
        <w:rPr>
          <w:szCs w:val="20"/>
        </w:rPr>
        <w:t>d)</w:t>
      </w:r>
      <w:r w:rsidRPr="003600DB">
        <w:rPr>
          <w:szCs w:val="20"/>
        </w:rPr>
        <w:tab/>
        <w:t>Descrição de modificações e as indicações suplementares, quando necessárias, deverão ser apresentadas acima ou à esquerda da legenda.</w:t>
      </w:r>
    </w:p>
    <w:p w14:paraId="1350B308" w14:textId="77777777" w:rsidR="00700E35" w:rsidRPr="003600DB" w:rsidRDefault="00700E35" w:rsidP="00700E35">
      <w:pPr>
        <w:rPr>
          <w:szCs w:val="20"/>
        </w:rPr>
      </w:pPr>
    </w:p>
    <w:p w14:paraId="19F0F58D" w14:textId="77777777" w:rsidR="00700E35" w:rsidRPr="003600DB" w:rsidRDefault="00700E35" w:rsidP="0000460C">
      <w:pPr>
        <w:pStyle w:val="Ttulo2"/>
        <w:ind w:left="0" w:firstLine="0"/>
      </w:pPr>
      <w:r w:rsidRPr="003600DB">
        <w:t>Codificação</w:t>
      </w:r>
    </w:p>
    <w:p w14:paraId="4C08EC2D" w14:textId="77777777" w:rsidR="00700E35" w:rsidRPr="003600DB" w:rsidRDefault="00700E35" w:rsidP="00700E35">
      <w:pPr>
        <w:rPr>
          <w:szCs w:val="20"/>
        </w:rPr>
      </w:pPr>
    </w:p>
    <w:p w14:paraId="0D595EE8" w14:textId="77777777" w:rsidR="00700E35" w:rsidRPr="003600DB" w:rsidRDefault="00700E35" w:rsidP="00B9402B">
      <w:pPr>
        <w:pStyle w:val="Ttulo3"/>
      </w:pPr>
      <w:r w:rsidRPr="003600DB">
        <w:t xml:space="preserve">As instruções contidas no Manual de Codificação, parte integrante dos Manuais de Operação e Manutenção da </w:t>
      </w:r>
      <w:r w:rsidR="00773508" w:rsidRPr="003600DB">
        <w:t>Codevasf</w:t>
      </w:r>
      <w:r w:rsidRPr="003600DB">
        <w:t>, deverão ser seguidas quando da codificação de documentos.</w:t>
      </w:r>
    </w:p>
    <w:p w14:paraId="389A949E" w14:textId="77777777" w:rsidR="005F2089" w:rsidRPr="003600DB" w:rsidRDefault="005F2089" w:rsidP="005F2089"/>
    <w:p w14:paraId="1D443CEE" w14:textId="77777777" w:rsidR="00FE3787" w:rsidRPr="003600DB" w:rsidRDefault="00FE3787" w:rsidP="00FE3787">
      <w:pPr>
        <w:pStyle w:val="Ttulo2"/>
        <w:ind w:left="0" w:firstLine="0"/>
      </w:pPr>
      <w:r w:rsidRPr="003600DB">
        <w:t>Os trabalhos de campo podem ser apresentados nos modelos padrão da Codevasf (planilhas, cadernetas, boletins de sondagens, ensaios, etc.) ou em modelos que incluam as informações do padrão estabelecido.</w:t>
      </w:r>
    </w:p>
    <w:p w14:paraId="5DE22D88" w14:textId="77777777" w:rsidR="00700E35" w:rsidRPr="003600DB" w:rsidRDefault="00700E35" w:rsidP="00C70705">
      <w:pPr>
        <w:rPr>
          <w:szCs w:val="20"/>
        </w:rPr>
      </w:pPr>
    </w:p>
    <w:p w14:paraId="48F9A7A7" w14:textId="77777777" w:rsidR="003A2D9B" w:rsidRPr="003600DB" w:rsidRDefault="003A2D9B" w:rsidP="007A18DB">
      <w:pPr>
        <w:pStyle w:val="Ttulo1"/>
      </w:pPr>
      <w:bookmarkStart w:id="32" w:name="_Toc79737343"/>
      <w:r w:rsidRPr="003600DB">
        <w:t>FISCALIZAÇÃO</w:t>
      </w:r>
      <w:bookmarkEnd w:id="32"/>
    </w:p>
    <w:p w14:paraId="2CA18511" w14:textId="77777777" w:rsidR="00D34C29" w:rsidRPr="003600DB" w:rsidRDefault="00D34C29" w:rsidP="00D34C29"/>
    <w:p w14:paraId="4B7A9705" w14:textId="77777777" w:rsidR="00795DCB" w:rsidRPr="003600DB" w:rsidRDefault="00795DCB" w:rsidP="0000460C">
      <w:pPr>
        <w:pStyle w:val="Ttulo2"/>
        <w:ind w:left="0" w:firstLine="0"/>
      </w:pPr>
      <w:r w:rsidRPr="003600DB">
        <w:t xml:space="preserve">A fiscalização dos serviços será feita por </w:t>
      </w:r>
      <w:r w:rsidR="00C54892" w:rsidRPr="003600DB">
        <w:t>empregado formalmente designado</w:t>
      </w:r>
      <w:r w:rsidRPr="003600DB">
        <w:t xml:space="preserve">, a quem compete verificar se a </w:t>
      </w:r>
      <w:r w:rsidR="0098597C" w:rsidRPr="003600DB">
        <w:t>CONTRATADA</w:t>
      </w:r>
      <w:r w:rsidRPr="003600DB">
        <w:t xml:space="preserve"> está executando os trabalhos, observando o contrato e os documentos que o integram e competências definidas no Manual de Contrato.</w:t>
      </w:r>
    </w:p>
    <w:p w14:paraId="39007D59" w14:textId="77777777" w:rsidR="00795DCB" w:rsidRPr="003600DB" w:rsidRDefault="00795DCB" w:rsidP="0000460C"/>
    <w:p w14:paraId="62D593B3" w14:textId="77777777" w:rsidR="00C5160E" w:rsidRPr="003600DB" w:rsidRDefault="00C5160E" w:rsidP="00C5160E">
      <w:pPr>
        <w:pStyle w:val="Ttulo2"/>
        <w:ind w:left="0" w:firstLine="0"/>
      </w:pPr>
      <w:r w:rsidRPr="003600DB">
        <w:t xml:space="preserve">Fica assegurado aos técnicos da Codevasf o direito de, a seu exclusivo critério, acompanhar, fiscalizar e participar, total ou parcialmente, diretamente ou por meio de terceiros, da execução dos </w:t>
      </w:r>
      <w:r w:rsidRPr="003600DB">
        <w:lastRenderedPageBreak/>
        <w:t xml:space="preserve">serviços prestados pela </w:t>
      </w:r>
      <w:r w:rsidR="0098597C" w:rsidRPr="003600DB">
        <w:t>CONTRATADA</w:t>
      </w:r>
      <w:r w:rsidRPr="003600DB">
        <w:t>, com livre acesso ao local de trabalho para obtenção de quaisquer esclarecimentos julgados necessários à execução dos serviços.</w:t>
      </w:r>
    </w:p>
    <w:p w14:paraId="36902819" w14:textId="77777777" w:rsidR="00C5160E" w:rsidRPr="003600DB" w:rsidRDefault="00C5160E" w:rsidP="00C5160E">
      <w:pPr>
        <w:pStyle w:val="Ttulo2"/>
        <w:numPr>
          <w:ilvl w:val="0"/>
          <w:numId w:val="0"/>
        </w:numPr>
      </w:pPr>
    </w:p>
    <w:p w14:paraId="535F1A67" w14:textId="77777777" w:rsidR="00795DCB" w:rsidRPr="003600DB" w:rsidRDefault="00795DCB" w:rsidP="0000460C">
      <w:pPr>
        <w:pStyle w:val="Ttulo2"/>
        <w:ind w:left="0" w:firstLine="0"/>
      </w:pPr>
      <w:r w:rsidRPr="003600DB">
        <w:t>Acompanhar a execução dos serviços objeto do contrato, como representante da Codevasf, de forma a garantir o cumprimento do que foi pactuado, observando para que não haja subcontratação de serviços vedados no instrumento assinado pelas partes.</w:t>
      </w:r>
    </w:p>
    <w:p w14:paraId="0284BAA9" w14:textId="77777777" w:rsidR="00795DCB" w:rsidRPr="003600DB" w:rsidRDefault="00795DCB" w:rsidP="0000460C">
      <w:pPr>
        <w:rPr>
          <w:szCs w:val="20"/>
        </w:rPr>
      </w:pPr>
    </w:p>
    <w:p w14:paraId="38F9A5AF" w14:textId="77777777" w:rsidR="00795DCB" w:rsidRPr="00EB342D" w:rsidRDefault="00795DCB" w:rsidP="0000460C">
      <w:pPr>
        <w:pStyle w:val="Ttulo2"/>
        <w:ind w:left="0" w:firstLine="0"/>
      </w:pPr>
      <w:r w:rsidRPr="00EB342D">
        <w:t xml:space="preserve">Esclarecer dúvidas ou fornecer informações solicitadas pelo preposto/representante da </w:t>
      </w:r>
      <w:r w:rsidR="00A915F4" w:rsidRPr="00EB342D">
        <w:t>CONTRATADA</w:t>
      </w:r>
      <w:r w:rsidRPr="00EB342D">
        <w:t xml:space="preserve"> ou, quando não estiverem sob sua alçada, encaminhá-las a quem compete.</w:t>
      </w:r>
    </w:p>
    <w:p w14:paraId="5C55FE92" w14:textId="77777777" w:rsidR="00795DCB" w:rsidRPr="00EB342D" w:rsidRDefault="00795DCB" w:rsidP="0000460C">
      <w:pPr>
        <w:rPr>
          <w:szCs w:val="20"/>
        </w:rPr>
      </w:pPr>
    </w:p>
    <w:p w14:paraId="6A140945" w14:textId="77777777" w:rsidR="00795DCB" w:rsidRPr="00EB342D" w:rsidRDefault="00795DCB" w:rsidP="0000460C">
      <w:pPr>
        <w:pStyle w:val="Ttulo2"/>
        <w:ind w:left="0" w:firstLine="0"/>
      </w:pPr>
      <w:r w:rsidRPr="00EB342D">
        <w:t xml:space="preserve">Checar se a </w:t>
      </w:r>
      <w:r w:rsidR="00A915F4" w:rsidRPr="00EB342D">
        <w:t>CONTRATADA</w:t>
      </w:r>
      <w:r w:rsidRPr="00EB342D">
        <w:t xml:space="preserve"> disponibilizou </w:t>
      </w:r>
      <w:r w:rsidR="0012544E" w:rsidRPr="00EB342D">
        <w:t xml:space="preserve">os </w:t>
      </w:r>
      <w:r w:rsidRPr="00EB342D">
        <w:t>equipamentos e recursos humanos previstos para a execução dos serviços.</w:t>
      </w:r>
    </w:p>
    <w:p w14:paraId="1DB47AEE" w14:textId="77777777" w:rsidR="00795DCB" w:rsidRPr="00EB342D" w:rsidRDefault="00795DCB" w:rsidP="0000460C">
      <w:pPr>
        <w:rPr>
          <w:szCs w:val="20"/>
        </w:rPr>
      </w:pPr>
    </w:p>
    <w:p w14:paraId="2FDCAE4A" w14:textId="77777777" w:rsidR="00795DCB" w:rsidRPr="00EB342D" w:rsidRDefault="00795DCB" w:rsidP="0000460C">
      <w:pPr>
        <w:pStyle w:val="Ttulo2"/>
        <w:ind w:left="0" w:firstLine="0"/>
      </w:pPr>
      <w:r w:rsidRPr="00EB342D">
        <w:t>Tratar diretamente com a equipe de apoio à fiscalização contratada pela Codevasf, quando houver, exigindo atuação em conformidade com o instrumento do contrato, cobrando a presença</w:t>
      </w:r>
      <w:r w:rsidR="00DF12A4" w:rsidRPr="00EB342D">
        <w:t xml:space="preserve"> de</w:t>
      </w:r>
      <w:r w:rsidRPr="00EB342D">
        <w:t xml:space="preserve"> técnicos no local da prestação dos serviços, emissão de relatórios, boletins ou outros documentos que se façam necessários ao fiel cumprimento do objeto.</w:t>
      </w:r>
    </w:p>
    <w:p w14:paraId="40171EB4" w14:textId="77777777" w:rsidR="00795DCB" w:rsidRPr="00EB342D" w:rsidRDefault="00795DCB" w:rsidP="0000460C">
      <w:pPr>
        <w:rPr>
          <w:szCs w:val="20"/>
        </w:rPr>
      </w:pPr>
    </w:p>
    <w:p w14:paraId="5201C6B7" w14:textId="77777777" w:rsidR="00795DCB" w:rsidRPr="00EB342D" w:rsidRDefault="00795DCB" w:rsidP="0000460C">
      <w:pPr>
        <w:pStyle w:val="Ttulo2"/>
        <w:ind w:left="0" w:firstLine="0"/>
      </w:pPr>
      <w:r w:rsidRPr="00EB342D">
        <w:t xml:space="preserve">Solicitar da </w:t>
      </w:r>
      <w:r w:rsidR="00F75BF9" w:rsidRPr="00EB342D">
        <w:t>CONTRATADA</w:t>
      </w:r>
      <w:r w:rsidRPr="00EB342D">
        <w:t xml:space="preserve"> a relação de empregados contratados e terceirizados, com as seguintes informações: nome completo, cargo ou função, valor do salário, número do RG e do CPF.</w:t>
      </w:r>
    </w:p>
    <w:p w14:paraId="293146D4" w14:textId="77777777" w:rsidR="00795DCB" w:rsidRPr="00EB342D" w:rsidRDefault="00795DCB" w:rsidP="0000460C"/>
    <w:p w14:paraId="6276FF84" w14:textId="77777777" w:rsidR="00795DCB" w:rsidRPr="00EB342D" w:rsidRDefault="00795DCB" w:rsidP="0000460C">
      <w:pPr>
        <w:pStyle w:val="Ttulo2"/>
        <w:ind w:left="0" w:firstLine="0"/>
      </w:pPr>
      <w:r w:rsidRPr="00EB342D">
        <w:t xml:space="preserve">Acompanhar o cumprimento, pela </w:t>
      </w:r>
      <w:r w:rsidR="00F75BF9" w:rsidRPr="00EB342D">
        <w:t>CONTRATADA</w:t>
      </w:r>
      <w:r w:rsidRPr="00EB342D">
        <w:t xml:space="preserve">, do cronograma físico-financeiro pactuado, encaminhando ao titular da unidade orgânica demandante, eventuais pedidos de modificações solicitados pela </w:t>
      </w:r>
      <w:r w:rsidR="00A915F4" w:rsidRPr="00EB342D">
        <w:t>CONTRATADA</w:t>
      </w:r>
      <w:r w:rsidRPr="00EB342D">
        <w:t>.</w:t>
      </w:r>
    </w:p>
    <w:p w14:paraId="0A355641" w14:textId="77777777" w:rsidR="00795DCB" w:rsidRPr="00EB342D" w:rsidRDefault="00795DCB" w:rsidP="0000460C"/>
    <w:p w14:paraId="3B3AB349" w14:textId="77777777" w:rsidR="00795DCB" w:rsidRPr="00EB342D" w:rsidRDefault="00795DCB" w:rsidP="0000460C">
      <w:pPr>
        <w:pStyle w:val="Ttulo2"/>
        <w:ind w:left="0" w:firstLine="0"/>
      </w:pPr>
      <w:r w:rsidRPr="00EB342D">
        <w:t>Estabelecer prazo para correção de eventuais pendências na execução do contrato e informar ao titular da unidade orgânica demandante, ocorrências que possam gerar dificuldades à conclusão d</w:t>
      </w:r>
      <w:r w:rsidR="00A72EA2" w:rsidRPr="00EB342D">
        <w:t>os serviços</w:t>
      </w:r>
      <w:r w:rsidRPr="00EB342D">
        <w:t xml:space="preserve"> ou em relação a terceiros, cientificando-a da possibilidade de não conclusão do objeto na data aprazada, com as devidas justificativas.</w:t>
      </w:r>
    </w:p>
    <w:p w14:paraId="55FCCFC9" w14:textId="77777777" w:rsidR="00795DCB" w:rsidRPr="00EB342D" w:rsidRDefault="00795DCB" w:rsidP="0000460C"/>
    <w:p w14:paraId="5EBC2ACF" w14:textId="77777777" w:rsidR="00795DCB" w:rsidRPr="00EB342D" w:rsidRDefault="00795DCB" w:rsidP="0000460C">
      <w:pPr>
        <w:pStyle w:val="Ttulo2"/>
        <w:ind w:left="0" w:firstLine="0"/>
      </w:pPr>
      <w:r w:rsidRPr="00EB342D">
        <w:t>Rejeitar, no todo ou em parte, serviço executado em desacor</w:t>
      </w:r>
      <w:r w:rsidR="004D0521" w:rsidRPr="00EB342D">
        <w:t>do com o instrumento contratual.</w:t>
      </w:r>
    </w:p>
    <w:p w14:paraId="73C32A67" w14:textId="77777777" w:rsidR="004D0521" w:rsidRPr="00EB342D" w:rsidRDefault="004D0521" w:rsidP="0000460C"/>
    <w:p w14:paraId="213E9E24" w14:textId="77777777" w:rsidR="00A6649F" w:rsidRPr="00EB342D" w:rsidRDefault="00A6649F" w:rsidP="0000460C">
      <w:pPr>
        <w:pStyle w:val="Ttulo2"/>
        <w:ind w:left="0" w:firstLine="0"/>
      </w:pPr>
      <w:r w:rsidRPr="00EB342D">
        <w:t xml:space="preserve">O fiscal do contrato </w:t>
      </w:r>
      <w:r w:rsidR="00A1795C" w:rsidRPr="00EB342D">
        <w:t xml:space="preserve">deverá </w:t>
      </w:r>
      <w:r w:rsidRPr="00EB342D">
        <w:t xml:space="preserve">analisar </w:t>
      </w:r>
      <w:r w:rsidR="0012544E" w:rsidRPr="00EB342D">
        <w:t>os relatórios e documentos apresentados</w:t>
      </w:r>
      <w:r w:rsidRPr="00EB342D">
        <w:t xml:space="preserve"> pela </w:t>
      </w:r>
      <w:r w:rsidR="00A915F4" w:rsidRPr="00EB342D">
        <w:t>CONTRATADA</w:t>
      </w:r>
      <w:r w:rsidR="00A1795C" w:rsidRPr="00EB342D">
        <w:t xml:space="preserve">, conforme os prazos estabelecidos no subitem </w:t>
      </w:r>
      <w:r w:rsidR="00170123">
        <w:fldChar w:fldCharType="begin"/>
      </w:r>
      <w:r w:rsidR="00170123">
        <w:instrText xml:space="preserve"> REF _Ref463002532 \r \h  \* MERGEFORMAT </w:instrText>
      </w:r>
      <w:r w:rsidR="00170123">
        <w:fldChar w:fldCharType="separate"/>
      </w:r>
      <w:r w:rsidR="009B3B3F" w:rsidRPr="00EB342D">
        <w:t>10.2</w:t>
      </w:r>
      <w:r w:rsidR="00170123">
        <w:fldChar w:fldCharType="end"/>
      </w:r>
      <w:r w:rsidR="00A1795C" w:rsidRPr="00EB342D">
        <w:t>, contados do dia seguinte do recebimento destes.</w:t>
      </w:r>
    </w:p>
    <w:p w14:paraId="7A459421" w14:textId="77777777" w:rsidR="0012544E" w:rsidRPr="00EB342D" w:rsidRDefault="0012544E" w:rsidP="0000460C"/>
    <w:p w14:paraId="5A50BA03" w14:textId="77777777" w:rsidR="00A6649F" w:rsidRPr="00EB342D" w:rsidRDefault="00A6649F" w:rsidP="0000460C">
      <w:pPr>
        <w:pStyle w:val="Ttulo2"/>
        <w:ind w:left="0" w:firstLine="0"/>
      </w:pPr>
      <w:r w:rsidRPr="00EB342D">
        <w:t xml:space="preserve">Os relatórios e documentos não aprovados serão devolvidos para as correções e complementações necessárias, de acordo com as análises encaminhadas à </w:t>
      </w:r>
      <w:r w:rsidR="00A915F4" w:rsidRPr="00EB342D">
        <w:t>CONTRATADA</w:t>
      </w:r>
      <w:r w:rsidRPr="00EB342D">
        <w:t>.</w:t>
      </w:r>
    </w:p>
    <w:p w14:paraId="65FCE106" w14:textId="77777777" w:rsidR="00A6649F" w:rsidRPr="00EB342D" w:rsidRDefault="00A6649F" w:rsidP="0000460C"/>
    <w:p w14:paraId="31519E83" w14:textId="77777777" w:rsidR="00795DCB" w:rsidRPr="00EB342D" w:rsidRDefault="00795DCB" w:rsidP="0000460C">
      <w:pPr>
        <w:pStyle w:val="Ttulo2"/>
        <w:ind w:left="0" w:firstLine="0"/>
      </w:pPr>
      <w:r w:rsidRPr="00EB342D">
        <w:t xml:space="preserve">Notificar a </w:t>
      </w:r>
      <w:r w:rsidR="00A915F4" w:rsidRPr="00EB342D">
        <w:t>CONTRATADA</w:t>
      </w:r>
      <w:r w:rsidRPr="00EB342D">
        <w:t xml:space="preserve"> sobre quaisquer ocorrências encontradas em desconformidade com as cláusulas contratuais, sempre por escrito, com prov</w:t>
      </w:r>
      <w:r w:rsidR="004D0521" w:rsidRPr="00EB342D">
        <w:t>a de recebimento da notificação.</w:t>
      </w:r>
    </w:p>
    <w:p w14:paraId="233AE0AF" w14:textId="77777777" w:rsidR="004D0521" w:rsidRPr="00EB342D" w:rsidRDefault="004D0521" w:rsidP="0000460C"/>
    <w:p w14:paraId="24CA4BEE" w14:textId="77777777" w:rsidR="00795DCB" w:rsidRPr="00EB342D" w:rsidRDefault="00795DCB" w:rsidP="0000460C">
      <w:pPr>
        <w:pStyle w:val="Ttulo2"/>
        <w:ind w:left="0" w:firstLine="0"/>
      </w:pPr>
      <w:r w:rsidRPr="00EB342D">
        <w:t xml:space="preserve">Manter em arquivo organizado memória de cálculo dos quantitativos de serviços executados e os </w:t>
      </w:r>
      <w:r w:rsidR="00B533DE" w:rsidRPr="00EB342D">
        <w:t>consequentes</w:t>
      </w:r>
      <w:r w:rsidRPr="00EB342D">
        <w:t xml:space="preserve"> boletins de medição com vistas a atender demandas de órgão</w:t>
      </w:r>
      <w:r w:rsidR="004D0521" w:rsidRPr="00EB342D">
        <w:t>s de controle interno e externo.</w:t>
      </w:r>
    </w:p>
    <w:p w14:paraId="7FCF9F55" w14:textId="77777777" w:rsidR="004D0521" w:rsidRPr="00EB342D" w:rsidRDefault="004D0521" w:rsidP="0000460C"/>
    <w:p w14:paraId="5B2070B8" w14:textId="77777777" w:rsidR="00795DCB" w:rsidRPr="00EB342D" w:rsidRDefault="00795DCB" w:rsidP="0000460C">
      <w:pPr>
        <w:pStyle w:val="Ttulo2"/>
        <w:ind w:left="0" w:firstLine="0"/>
      </w:pPr>
      <w:r w:rsidRPr="00EB342D">
        <w:t>Atestar as notas fiscais e encaminhá-las ao titular da unidade orgânica demandante, para p</w:t>
      </w:r>
      <w:r w:rsidR="004D0521" w:rsidRPr="00EB342D">
        <w:t>rovidências quanto ao pagamento.</w:t>
      </w:r>
    </w:p>
    <w:p w14:paraId="069131F7" w14:textId="77777777" w:rsidR="004D0521" w:rsidRPr="00EB342D" w:rsidRDefault="004D0521" w:rsidP="0000460C"/>
    <w:p w14:paraId="0B369285" w14:textId="77777777" w:rsidR="00795DCB" w:rsidRPr="00EB342D" w:rsidRDefault="00795DCB" w:rsidP="0000460C">
      <w:pPr>
        <w:pStyle w:val="Ttulo2"/>
        <w:ind w:left="0" w:firstLine="0"/>
      </w:pPr>
      <w:r w:rsidRPr="00EB342D">
        <w:t>Receber e encaminhar ao titular da unidade orgânica demandante, para providências, os pedidos de reajuste/repactuação e re</w:t>
      </w:r>
      <w:r w:rsidR="004D0521" w:rsidRPr="00EB342D">
        <w:t>equilíbrio econômico financeiro.</w:t>
      </w:r>
    </w:p>
    <w:p w14:paraId="479FBE39" w14:textId="77777777" w:rsidR="004D0521" w:rsidRPr="00EB342D" w:rsidRDefault="004D0521" w:rsidP="0000460C"/>
    <w:p w14:paraId="56517C9A" w14:textId="77777777" w:rsidR="00795DCB" w:rsidRPr="00EB342D" w:rsidRDefault="00795DCB" w:rsidP="0000460C">
      <w:pPr>
        <w:pStyle w:val="Ttulo2"/>
        <w:ind w:left="0" w:firstLine="0"/>
      </w:pPr>
      <w:r w:rsidRPr="00EB342D">
        <w:t xml:space="preserve">Manter controle sobre o prazo de vigência do instrumento contratual sob sua responsabilidade e encaminhar processo ao titular da unidade orgânica demandante, no caso de solicitação de prorrogação </w:t>
      </w:r>
      <w:r w:rsidR="004D0521" w:rsidRPr="00EB342D">
        <w:t>do prazo de vigência contratual.</w:t>
      </w:r>
    </w:p>
    <w:p w14:paraId="0F260F5E" w14:textId="77777777" w:rsidR="004D0521" w:rsidRPr="00EB342D" w:rsidRDefault="004D0521" w:rsidP="0000460C"/>
    <w:p w14:paraId="42284072" w14:textId="77777777" w:rsidR="00795DCB" w:rsidRPr="00EB342D" w:rsidRDefault="00795DCB" w:rsidP="0000460C">
      <w:pPr>
        <w:pStyle w:val="Ttulo2"/>
        <w:ind w:left="0" w:firstLine="0"/>
      </w:pPr>
      <w:r w:rsidRPr="00EB342D">
        <w:lastRenderedPageBreak/>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EB342D">
        <w:t xml:space="preserve"> pela autoridade competente</w:t>
      </w:r>
      <w:r w:rsidR="00122CAF" w:rsidRPr="00EB342D">
        <w:t>.</w:t>
      </w:r>
    </w:p>
    <w:p w14:paraId="1D3D3134" w14:textId="77777777" w:rsidR="004D0521" w:rsidRPr="00EB342D" w:rsidRDefault="004D0521" w:rsidP="0000460C"/>
    <w:p w14:paraId="4F955EEC" w14:textId="77777777" w:rsidR="00795DCB" w:rsidRPr="00EB342D" w:rsidRDefault="00795DCB" w:rsidP="0000460C">
      <w:pPr>
        <w:pStyle w:val="Ttulo2"/>
        <w:ind w:left="0" w:firstLine="0"/>
      </w:pPr>
      <w:r w:rsidRPr="00EB342D">
        <w:t xml:space="preserve">Informar à unidade de finanças, mediante Termo de Encerramento Físico – TEF, quanto ao término da vigência do contrato, para providências </w:t>
      </w:r>
      <w:r w:rsidR="00AF69A8" w:rsidRPr="00EB342D">
        <w:t>n</w:t>
      </w:r>
      <w:r w:rsidRPr="00EB342D">
        <w:t>o sentido de liberação da garantia co</w:t>
      </w:r>
      <w:r w:rsidR="004D0521" w:rsidRPr="00EB342D">
        <w:t xml:space="preserve">ntratual em favor da </w:t>
      </w:r>
      <w:r w:rsidR="00A915F4" w:rsidRPr="00EB342D">
        <w:t>CONTRATADA</w:t>
      </w:r>
      <w:r w:rsidR="004D0521" w:rsidRPr="00EB342D">
        <w:t>.</w:t>
      </w:r>
    </w:p>
    <w:p w14:paraId="30676511" w14:textId="77777777" w:rsidR="004D0521" w:rsidRPr="00EB342D" w:rsidRDefault="004D0521" w:rsidP="0000460C"/>
    <w:p w14:paraId="099D1525" w14:textId="77777777" w:rsidR="00795DCB" w:rsidRPr="00EB342D" w:rsidRDefault="00795DCB" w:rsidP="0000460C">
      <w:pPr>
        <w:pStyle w:val="Ttulo2"/>
        <w:ind w:left="0" w:firstLine="0"/>
      </w:pPr>
      <w:r w:rsidRPr="00EB342D">
        <w:t>Receber as etapas d</w:t>
      </w:r>
      <w:r w:rsidR="006F700B" w:rsidRPr="00EB342D">
        <w:t xml:space="preserve">os </w:t>
      </w:r>
      <w:r w:rsidRPr="00EB342D">
        <w:t>serviços mediante medições precisas e de a</w:t>
      </w:r>
      <w:r w:rsidR="004D0521" w:rsidRPr="00EB342D">
        <w:t>cordo com as regras contratuais.</w:t>
      </w:r>
    </w:p>
    <w:p w14:paraId="6A40E95B" w14:textId="77777777" w:rsidR="004D0521" w:rsidRPr="00EB342D" w:rsidRDefault="004D0521" w:rsidP="0000460C"/>
    <w:p w14:paraId="57453BBF" w14:textId="77777777" w:rsidR="00795DCB" w:rsidRPr="00EB342D" w:rsidRDefault="00795DCB" w:rsidP="0000460C">
      <w:pPr>
        <w:pStyle w:val="Ttulo2"/>
        <w:ind w:left="0" w:firstLine="0"/>
      </w:pPr>
      <w:r w:rsidRPr="00EB342D">
        <w:t>Informar ao titular da unidade orgânica demandante as ocorrências relacionadas à execução do contrato que ultrapassarem a sua competência de atuação, objetivando a regularização da</w:t>
      </w:r>
      <w:r w:rsidR="004D0521" w:rsidRPr="00EB342D">
        <w:t>s faltas ou defeitos observados.</w:t>
      </w:r>
    </w:p>
    <w:p w14:paraId="1611F99D" w14:textId="77777777" w:rsidR="004D0521" w:rsidRPr="00EB342D" w:rsidRDefault="004D0521" w:rsidP="0000460C"/>
    <w:p w14:paraId="4AA1ACBD" w14:textId="77777777" w:rsidR="00795DCB" w:rsidRPr="00EB342D" w:rsidRDefault="00795DCB" w:rsidP="0000460C">
      <w:pPr>
        <w:pStyle w:val="Ttulo2"/>
        <w:ind w:left="0" w:firstLine="0"/>
      </w:pPr>
      <w:r w:rsidRPr="00EB342D">
        <w:t xml:space="preserve">Receber, provisória e definitivamente, </w:t>
      </w:r>
      <w:r w:rsidR="006F700B" w:rsidRPr="00EB342D">
        <w:t xml:space="preserve">os </w:t>
      </w:r>
      <w:r w:rsidRPr="00EB342D">
        <w:t>serviços sob sua responsabilidade, mediante recibo ou Termo Circunstanciado, quando não for designada comissão de</w:t>
      </w:r>
      <w:r w:rsidR="004D0521" w:rsidRPr="00EB342D">
        <w:t xml:space="preserve"> recebimento ou outro empregado.</w:t>
      </w:r>
    </w:p>
    <w:p w14:paraId="376CAB0C" w14:textId="77777777" w:rsidR="00795DCB" w:rsidRPr="00EB342D" w:rsidRDefault="00795DCB" w:rsidP="0000460C">
      <w:pPr>
        <w:rPr>
          <w:szCs w:val="20"/>
        </w:rPr>
      </w:pPr>
    </w:p>
    <w:p w14:paraId="5EEAC3C6" w14:textId="77777777" w:rsidR="003A2D9B" w:rsidRPr="00EB342D" w:rsidRDefault="003A2D9B" w:rsidP="0000460C">
      <w:pPr>
        <w:pStyle w:val="Ttulo2"/>
        <w:ind w:left="0" w:firstLine="0"/>
      </w:pPr>
      <w:r w:rsidRPr="00EB342D">
        <w:t xml:space="preserve">Cabe à Fiscalização verificar a ocorrência de fatos para os quais </w:t>
      </w:r>
      <w:r w:rsidR="00AF69A8" w:rsidRPr="00EB342D">
        <w:t>tenha</w:t>
      </w:r>
      <w:r w:rsidRPr="00EB342D">
        <w:t xml:space="preserve"> sido estipulada qualquer penalidade contratual. A Fiscalização informará ao setor competente quanto ao fato, instruindo o seu relatório com os documentos necessários, e em caso de multa, a indicação do seu valor.</w:t>
      </w:r>
    </w:p>
    <w:p w14:paraId="6F6569A7" w14:textId="77777777" w:rsidR="003A2D9B" w:rsidRPr="00EB342D" w:rsidRDefault="003A2D9B" w:rsidP="0000460C">
      <w:pPr>
        <w:rPr>
          <w:szCs w:val="20"/>
        </w:rPr>
      </w:pPr>
    </w:p>
    <w:p w14:paraId="20932CFF" w14:textId="77777777" w:rsidR="003A2D9B" w:rsidRPr="00EB342D" w:rsidRDefault="003A2D9B" w:rsidP="0000460C">
      <w:pPr>
        <w:pStyle w:val="Ttulo2"/>
        <w:ind w:left="0" w:firstLine="0"/>
      </w:pPr>
      <w:r w:rsidRPr="00EB342D">
        <w:t xml:space="preserve">A ação e/ou omissão, total ou parcial, da Fiscalização não eximirá a </w:t>
      </w:r>
      <w:r w:rsidR="008B36AB" w:rsidRPr="00EB342D">
        <w:t>CONTRATADA</w:t>
      </w:r>
      <w:r w:rsidRPr="00EB342D">
        <w:t xml:space="preserve"> da integral responsabilidade pela execução do objeto deste contrato.</w:t>
      </w:r>
    </w:p>
    <w:p w14:paraId="4931F9E5" w14:textId="77777777" w:rsidR="003A2D9B" w:rsidRPr="00EB342D" w:rsidRDefault="003A2D9B" w:rsidP="0000460C">
      <w:pPr>
        <w:rPr>
          <w:szCs w:val="20"/>
        </w:rPr>
      </w:pPr>
    </w:p>
    <w:p w14:paraId="1D4C9611" w14:textId="77777777" w:rsidR="003A2D9B" w:rsidRPr="00EB342D" w:rsidRDefault="003A2D9B" w:rsidP="0000460C">
      <w:pPr>
        <w:pStyle w:val="Ttulo2"/>
        <w:ind w:left="0" w:firstLine="0"/>
      </w:pPr>
      <w:r w:rsidRPr="00EB342D">
        <w:t xml:space="preserve">A Fiscalização deverá verificar, periodicamente, no decorrer da execução do contrato, se a </w:t>
      </w:r>
      <w:r w:rsidR="0098597C" w:rsidRPr="00EB342D">
        <w:t>CONTRATADA</w:t>
      </w:r>
      <w:r w:rsidRPr="00EB342D">
        <w:t xml:space="preserve"> mantém, em compatibilidade com as obrigações assumidas, todas as condições de habilitação e qualificação exigidas na licitação, comprovada mediante consulta ao SICAF, CADIN ou certidões comprobatórias.</w:t>
      </w:r>
    </w:p>
    <w:p w14:paraId="1E25D5C8" w14:textId="77777777" w:rsidR="00C5160E" w:rsidRPr="00EB342D" w:rsidRDefault="00C5160E" w:rsidP="00C5160E"/>
    <w:p w14:paraId="2C8717B3" w14:textId="77777777" w:rsidR="0089178B" w:rsidRPr="00EB342D" w:rsidRDefault="0089178B" w:rsidP="00C5160E"/>
    <w:p w14:paraId="55A4F0CA" w14:textId="77777777" w:rsidR="003A2D9B" w:rsidRPr="00EB342D" w:rsidRDefault="003A2D9B" w:rsidP="007A18DB">
      <w:pPr>
        <w:pStyle w:val="Ttulo1"/>
      </w:pPr>
      <w:bookmarkStart w:id="33" w:name="_Toc79737344"/>
      <w:r w:rsidRPr="00EB342D">
        <w:t>RECEBIMENTO DEFINITIVO DOS SERVIÇOS</w:t>
      </w:r>
      <w:bookmarkEnd w:id="33"/>
    </w:p>
    <w:p w14:paraId="33B64927" w14:textId="77777777" w:rsidR="00C5160E" w:rsidRPr="00EB342D" w:rsidRDefault="00C5160E" w:rsidP="00C5160E"/>
    <w:p w14:paraId="732139DA" w14:textId="77777777" w:rsidR="00A04211" w:rsidRPr="00EB342D" w:rsidRDefault="00A04211" w:rsidP="00170123">
      <w:pPr>
        <w:pStyle w:val="Ttulo2"/>
        <w:numPr>
          <w:ilvl w:val="1"/>
          <w:numId w:val="42"/>
        </w:numPr>
        <w:ind w:left="0" w:firstLine="0"/>
      </w:pPr>
      <w:bookmarkStart w:id="34" w:name="_Ref462323335"/>
      <w:r w:rsidRPr="00EB342D">
        <w:t xml:space="preserve">Para a finalização dos trabalhos e, respectiva emissão, por parte da CODEVASF, do Termo de Encerramento Físico e do Atestado de Capacidade Técnica, além da liberação da </w:t>
      </w:r>
      <w:r w:rsidR="00920DF3" w:rsidRPr="00EB342D">
        <w:t>garantia/</w:t>
      </w:r>
      <w:r w:rsidRPr="00EB342D">
        <w:t>caução contratual, a CONTRATADA deverá apresentar todos os relatórios exigidos no item 14 deste TR, analisados e aprovados pela CODEVASF.</w:t>
      </w:r>
      <w:bookmarkEnd w:id="34"/>
    </w:p>
    <w:p w14:paraId="5CB5547C" w14:textId="77777777" w:rsidR="00A04211" w:rsidRPr="00EB342D" w:rsidRDefault="00A04211" w:rsidP="00A04211">
      <w:pPr>
        <w:rPr>
          <w:szCs w:val="20"/>
        </w:rPr>
      </w:pPr>
    </w:p>
    <w:p w14:paraId="3376EF4A" w14:textId="77777777" w:rsidR="00A04211" w:rsidRPr="00EB342D" w:rsidRDefault="00A04211" w:rsidP="00170123">
      <w:pPr>
        <w:pStyle w:val="Ttulo3"/>
        <w:numPr>
          <w:ilvl w:val="2"/>
          <w:numId w:val="42"/>
        </w:numPr>
        <w:ind w:left="0" w:firstLine="0"/>
      </w:pPr>
      <w:r w:rsidRPr="00EB342D">
        <w:t>Após o término dos serviços objeto deste TR, a CONTRATADA requererá à FISCALIZAÇÃO, o seu recebimento provisório, que deverá ocorrer no prazo de até 15 (quinze) dias da data de sua solicitação.</w:t>
      </w:r>
    </w:p>
    <w:p w14:paraId="7C0B485F" w14:textId="77777777" w:rsidR="00A04211" w:rsidRPr="00EB342D" w:rsidRDefault="00A04211" w:rsidP="00A04211"/>
    <w:p w14:paraId="57E46D2E" w14:textId="77777777" w:rsidR="00A04211" w:rsidRPr="00EB342D" w:rsidRDefault="00A04211" w:rsidP="00170123">
      <w:pPr>
        <w:pStyle w:val="Ttulo3"/>
        <w:numPr>
          <w:ilvl w:val="2"/>
          <w:numId w:val="42"/>
        </w:numPr>
        <w:ind w:left="0" w:firstLine="0"/>
      </w:pPr>
      <w:r w:rsidRPr="00EB342D">
        <w:t>Na hipótese da necessidade de correção, será estabelecido pela FISCALIZAÇÃO um prazo para que a CONTRATADA, às suas expensas, complemente, refaça ou substitua os serviços rejeitados.</w:t>
      </w:r>
    </w:p>
    <w:p w14:paraId="713D6389" w14:textId="77777777" w:rsidR="00A04211" w:rsidRPr="00EB342D" w:rsidRDefault="00A04211" w:rsidP="00A04211">
      <w:pPr>
        <w:rPr>
          <w:szCs w:val="20"/>
        </w:rPr>
      </w:pPr>
    </w:p>
    <w:p w14:paraId="5B207933" w14:textId="77777777" w:rsidR="00A04211" w:rsidRPr="00EB342D" w:rsidRDefault="00A04211" w:rsidP="00170123">
      <w:pPr>
        <w:pStyle w:val="Ttulo3"/>
        <w:numPr>
          <w:ilvl w:val="2"/>
          <w:numId w:val="42"/>
        </w:numPr>
        <w:ind w:left="0" w:firstLine="0"/>
      </w:pPr>
      <w:r w:rsidRPr="00EB342D">
        <w:t>Após o recebimento provisório do objeto pela FISCALIZAÇÃO, será designado Servidor ou Comissão para o recebimento definitivo do objeto, que deverá ocorrer no prazo de até 15 (quinze) dias da data de sua designação.</w:t>
      </w:r>
    </w:p>
    <w:p w14:paraId="07D6923E" w14:textId="77777777" w:rsidR="00A04211" w:rsidRPr="00EB342D" w:rsidRDefault="00A04211" w:rsidP="00A04211"/>
    <w:p w14:paraId="4DB4F98A" w14:textId="77777777" w:rsidR="00A04211" w:rsidRPr="00EB342D" w:rsidRDefault="00A04211" w:rsidP="00170123">
      <w:pPr>
        <w:pStyle w:val="Ttulo3"/>
        <w:numPr>
          <w:ilvl w:val="2"/>
          <w:numId w:val="42"/>
        </w:numPr>
        <w:ind w:left="0" w:firstLine="0"/>
      </w:pPr>
      <w:r w:rsidRPr="00EB342D">
        <w:t>Na hipótese da necessidade de nova correção, o Servidor ou Comissão estabelecerá um prazo para que a CONTRATADA, às suas expensas, complemente, refaça ou substitua os serviços rejeitados.</w:t>
      </w:r>
    </w:p>
    <w:p w14:paraId="32D5F2A2" w14:textId="77777777" w:rsidR="00A04211" w:rsidRPr="00EB342D" w:rsidRDefault="00A04211" w:rsidP="00A04211">
      <w:pPr>
        <w:rPr>
          <w:szCs w:val="20"/>
        </w:rPr>
      </w:pPr>
    </w:p>
    <w:p w14:paraId="54C9FFFA" w14:textId="77777777" w:rsidR="00A04211" w:rsidRPr="00EB342D" w:rsidRDefault="00A04211" w:rsidP="00170123">
      <w:pPr>
        <w:pStyle w:val="Ttulo3"/>
        <w:numPr>
          <w:ilvl w:val="2"/>
          <w:numId w:val="42"/>
        </w:numPr>
        <w:ind w:left="0" w:firstLine="0"/>
      </w:pPr>
      <w:r w:rsidRPr="00EB342D">
        <w:t>Aceitos e aprovados os serviços, será emitido o Termo de Encerramento Físico (TEF), que deverá ser assinado por representante autorizado da CONTRATADA, possibilitando a liberação da garantia.</w:t>
      </w:r>
    </w:p>
    <w:p w14:paraId="646DEC77" w14:textId="77777777" w:rsidR="00A04211" w:rsidRPr="00EB342D" w:rsidRDefault="00A04211" w:rsidP="00A04211">
      <w:pPr>
        <w:pStyle w:val="Ttulo3"/>
        <w:numPr>
          <w:ilvl w:val="0"/>
          <w:numId w:val="0"/>
        </w:numPr>
      </w:pPr>
    </w:p>
    <w:p w14:paraId="6815787B" w14:textId="77777777" w:rsidR="00A04211" w:rsidRPr="00EB342D" w:rsidRDefault="00A04211" w:rsidP="00170123">
      <w:pPr>
        <w:pStyle w:val="Ttulo3"/>
        <w:numPr>
          <w:ilvl w:val="2"/>
          <w:numId w:val="42"/>
        </w:numPr>
        <w:ind w:left="0" w:firstLine="0"/>
      </w:pPr>
      <w:r w:rsidRPr="00EB342D">
        <w:lastRenderedPageBreak/>
        <w:t xml:space="preserve">O recebimento provisório ou definitivo não exclui a responsabilidade civil pela elaboração do projeto, nem ético-profissional pela perfeita execução do contrato, dentro dos limites estabelecidos neste </w:t>
      </w:r>
      <w:r w:rsidR="00E03A50" w:rsidRPr="00EB342D">
        <w:t>Termo de Referência</w:t>
      </w:r>
      <w:r w:rsidRPr="00EB342D">
        <w:t>, por parte da CONTRATADA.</w:t>
      </w:r>
    </w:p>
    <w:p w14:paraId="1ABBEC10" w14:textId="77777777" w:rsidR="00A04211" w:rsidRPr="00EB342D" w:rsidRDefault="00A04211" w:rsidP="00A04211">
      <w:pPr>
        <w:rPr>
          <w:szCs w:val="20"/>
        </w:rPr>
      </w:pPr>
    </w:p>
    <w:p w14:paraId="365BF270" w14:textId="77777777" w:rsidR="00A04211" w:rsidRPr="00EB342D" w:rsidRDefault="00A04211" w:rsidP="00170123">
      <w:pPr>
        <w:pStyle w:val="Ttulo3"/>
        <w:numPr>
          <w:ilvl w:val="2"/>
          <w:numId w:val="42"/>
        </w:numPr>
        <w:ind w:left="0" w:firstLine="0"/>
      </w:pPr>
      <w:r w:rsidRPr="00EB342D">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00707740" w14:textId="77777777" w:rsidR="00A04211" w:rsidRPr="00EB342D" w:rsidRDefault="00A04211" w:rsidP="00A04211">
      <w:pPr>
        <w:pStyle w:val="Ttulo2"/>
        <w:numPr>
          <w:ilvl w:val="0"/>
          <w:numId w:val="0"/>
        </w:numPr>
      </w:pPr>
    </w:p>
    <w:p w14:paraId="759B8D71" w14:textId="77777777" w:rsidR="00A04211" w:rsidRPr="00EB342D" w:rsidRDefault="00A04211" w:rsidP="00170123">
      <w:pPr>
        <w:pStyle w:val="Ttulo3"/>
        <w:numPr>
          <w:ilvl w:val="2"/>
          <w:numId w:val="42"/>
        </w:numPr>
        <w:ind w:left="0" w:firstLine="0"/>
      </w:pPr>
      <w:r w:rsidRPr="00EB342D">
        <w:t>A CONTRATADA entende e aceita que o pleno cumprimento do estipulado neste item é condicionante para:</w:t>
      </w:r>
    </w:p>
    <w:p w14:paraId="6B8E14EC" w14:textId="77777777" w:rsidR="00A04211" w:rsidRPr="00EB342D" w:rsidRDefault="00A04211" w:rsidP="00A04211">
      <w:pPr>
        <w:rPr>
          <w:szCs w:val="20"/>
        </w:rPr>
      </w:pPr>
    </w:p>
    <w:p w14:paraId="44C58444" w14:textId="77777777" w:rsidR="00A04211" w:rsidRPr="00EB342D" w:rsidRDefault="00A04211" w:rsidP="00A04211">
      <w:pPr>
        <w:ind w:left="851"/>
        <w:rPr>
          <w:szCs w:val="20"/>
        </w:rPr>
      </w:pPr>
      <w:r w:rsidRPr="00EB342D">
        <w:rPr>
          <w:szCs w:val="20"/>
        </w:rPr>
        <w:t>a)</w:t>
      </w:r>
      <w:r w:rsidRPr="00EB342D">
        <w:rPr>
          <w:szCs w:val="20"/>
        </w:rPr>
        <w:tab/>
        <w:t>Emissão do Termo de Encerramento Físico (TEF);</w:t>
      </w:r>
    </w:p>
    <w:p w14:paraId="686FF925" w14:textId="77777777" w:rsidR="00A04211" w:rsidRPr="00EB342D" w:rsidRDefault="00A04211" w:rsidP="00A04211">
      <w:pPr>
        <w:ind w:left="851"/>
        <w:rPr>
          <w:szCs w:val="20"/>
        </w:rPr>
      </w:pPr>
      <w:r w:rsidRPr="00EB342D">
        <w:rPr>
          <w:szCs w:val="20"/>
        </w:rPr>
        <w:t>b)</w:t>
      </w:r>
      <w:r w:rsidRPr="00EB342D">
        <w:rPr>
          <w:szCs w:val="20"/>
        </w:rPr>
        <w:tab/>
        <w:t>Emissão do Atestado de Capacidade Técnica;</w:t>
      </w:r>
    </w:p>
    <w:p w14:paraId="2AB5F57B" w14:textId="77777777" w:rsidR="00A04211" w:rsidRPr="00EB342D" w:rsidRDefault="00A04211" w:rsidP="00A04211">
      <w:pPr>
        <w:ind w:left="851"/>
        <w:rPr>
          <w:szCs w:val="20"/>
        </w:rPr>
      </w:pPr>
      <w:r w:rsidRPr="00EB342D">
        <w:rPr>
          <w:szCs w:val="20"/>
        </w:rPr>
        <w:t>c)</w:t>
      </w:r>
      <w:r w:rsidRPr="00EB342D">
        <w:rPr>
          <w:szCs w:val="20"/>
        </w:rPr>
        <w:tab/>
        <w:t xml:space="preserve">Liberação da </w:t>
      </w:r>
      <w:r w:rsidR="00920DF3" w:rsidRPr="00EB342D">
        <w:rPr>
          <w:szCs w:val="20"/>
        </w:rPr>
        <w:t>Garantia/</w:t>
      </w:r>
      <w:r w:rsidRPr="00EB342D">
        <w:rPr>
          <w:szCs w:val="20"/>
        </w:rPr>
        <w:t>Caução Contratual.</w:t>
      </w:r>
    </w:p>
    <w:p w14:paraId="21973EE3" w14:textId="77777777" w:rsidR="00A04211" w:rsidRPr="00EB342D" w:rsidRDefault="00A04211" w:rsidP="00A04211">
      <w:pPr>
        <w:pStyle w:val="Ttulo2"/>
        <w:numPr>
          <w:ilvl w:val="0"/>
          <w:numId w:val="0"/>
        </w:numPr>
      </w:pPr>
    </w:p>
    <w:p w14:paraId="42543DB7" w14:textId="77777777" w:rsidR="00A04211" w:rsidRPr="00EB342D" w:rsidRDefault="00A04211" w:rsidP="00170123">
      <w:pPr>
        <w:pStyle w:val="Ttulo3"/>
        <w:numPr>
          <w:ilvl w:val="2"/>
          <w:numId w:val="42"/>
        </w:numPr>
        <w:ind w:left="0" w:firstLine="0"/>
      </w:pPr>
      <w:r w:rsidRPr="00EB342D">
        <w:t>A última fatura de serviços somente será encaminhada para pagamento após a emissão do Termo de Encerramento Físico do Contrato (TEF), que deverá ser anexado ao processo de liberação e pagamento.</w:t>
      </w:r>
    </w:p>
    <w:p w14:paraId="34D0789D" w14:textId="77777777" w:rsidR="00A04211" w:rsidRPr="00EB342D" w:rsidRDefault="00A04211" w:rsidP="00A04211"/>
    <w:p w14:paraId="3CAFDE6D" w14:textId="77777777" w:rsidR="00BF430C" w:rsidRPr="00EB342D" w:rsidRDefault="00BF430C" w:rsidP="007A18DB">
      <w:pPr>
        <w:pStyle w:val="Ttulo1"/>
      </w:pPr>
      <w:bookmarkStart w:id="35" w:name="_Toc79737345"/>
      <w:r w:rsidRPr="00EB342D">
        <w:t>SEGURANÇA E MEDICINA DO TRABALHO</w:t>
      </w:r>
      <w:bookmarkEnd w:id="35"/>
    </w:p>
    <w:p w14:paraId="41F4C8B3" w14:textId="77777777" w:rsidR="00BF430C" w:rsidRPr="00EB342D" w:rsidRDefault="00BF430C" w:rsidP="00BF430C">
      <w:pPr>
        <w:rPr>
          <w:szCs w:val="20"/>
        </w:rPr>
      </w:pPr>
    </w:p>
    <w:p w14:paraId="66C45158" w14:textId="77777777" w:rsidR="00BF430C" w:rsidRPr="00EB342D" w:rsidRDefault="00BF430C" w:rsidP="00B829E1">
      <w:pPr>
        <w:pStyle w:val="Ttulo2"/>
        <w:ind w:left="0" w:firstLine="0"/>
      </w:pPr>
      <w:r w:rsidRPr="00EB342D">
        <w:t xml:space="preserve">A </w:t>
      </w:r>
      <w:r w:rsidR="008B36AB" w:rsidRPr="00EB342D">
        <w:t>CONTRATADA</w:t>
      </w:r>
      <w:r w:rsidRPr="00EB342D">
        <w:t xml:space="preserve"> deverá atender à legislação pertinente à proteção da integridade física e da saúde dos trabalhadores durante a realização dos serviços, conforme dispõe a Lei nº 6.514 de 22/12/1977, Portaria nº 3.214, de 08/06/1978, do ISSO e deverá:</w:t>
      </w:r>
    </w:p>
    <w:p w14:paraId="14718067" w14:textId="77777777" w:rsidR="00BF430C" w:rsidRPr="00EB342D" w:rsidRDefault="00BF430C" w:rsidP="00B829E1">
      <w:pPr>
        <w:rPr>
          <w:szCs w:val="20"/>
        </w:rPr>
      </w:pPr>
    </w:p>
    <w:p w14:paraId="6157A451" w14:textId="77777777" w:rsidR="00BF430C" w:rsidRPr="00EB342D" w:rsidRDefault="00BF430C" w:rsidP="00F75BF9">
      <w:pPr>
        <w:pStyle w:val="PargrafodaLista"/>
        <w:numPr>
          <w:ilvl w:val="0"/>
          <w:numId w:val="2"/>
        </w:numPr>
        <w:ind w:left="142" w:firstLine="0"/>
        <w:rPr>
          <w:szCs w:val="20"/>
        </w:rPr>
      </w:pPr>
      <w:r w:rsidRPr="00EB342D">
        <w:rPr>
          <w:szCs w:val="20"/>
        </w:rPr>
        <w:t>Cumprir e fazer cumprir as Normas Regulamentadoras de Segurança e Medicina do Trabalho – NRs, pertinentes à natureza dos serviços a serem desenvolvidos;</w:t>
      </w:r>
    </w:p>
    <w:p w14:paraId="7A479A67" w14:textId="77777777" w:rsidR="00BF430C" w:rsidRPr="00EB342D" w:rsidRDefault="00BF430C" w:rsidP="00F75BF9">
      <w:pPr>
        <w:pStyle w:val="PargrafodaLista"/>
        <w:numPr>
          <w:ilvl w:val="0"/>
          <w:numId w:val="2"/>
        </w:numPr>
        <w:ind w:left="142" w:firstLine="0"/>
        <w:rPr>
          <w:szCs w:val="20"/>
        </w:rPr>
      </w:pPr>
      <w:r w:rsidRPr="00EB342D">
        <w:rPr>
          <w:szCs w:val="20"/>
        </w:rPr>
        <w:t>Elaborar os Programas PPRA e PCMSO, além do PCMAT nos casos previstos na NR-18;</w:t>
      </w:r>
    </w:p>
    <w:p w14:paraId="27FB5F99" w14:textId="77777777" w:rsidR="00BF430C" w:rsidRPr="00EB342D" w:rsidRDefault="00BF430C" w:rsidP="00F75BF9">
      <w:pPr>
        <w:pStyle w:val="PargrafodaLista"/>
        <w:numPr>
          <w:ilvl w:val="0"/>
          <w:numId w:val="2"/>
        </w:numPr>
        <w:ind w:left="142" w:firstLine="0"/>
        <w:rPr>
          <w:szCs w:val="20"/>
        </w:rPr>
      </w:pPr>
      <w:r w:rsidRPr="00EB342D">
        <w:rPr>
          <w:szCs w:val="20"/>
        </w:rPr>
        <w:t>Manter nos Eixos, o SESMT conforme dimensionamento disposto no Quadro II da NR-4.</w:t>
      </w:r>
    </w:p>
    <w:p w14:paraId="718F45EC" w14:textId="77777777" w:rsidR="00744802" w:rsidRPr="00EB342D" w:rsidRDefault="00744802" w:rsidP="00BF430C">
      <w:pPr>
        <w:rPr>
          <w:szCs w:val="20"/>
        </w:rPr>
      </w:pPr>
    </w:p>
    <w:p w14:paraId="207A6AAB" w14:textId="77777777" w:rsidR="00A63EF9" w:rsidRPr="00EB342D" w:rsidRDefault="00A63EF9" w:rsidP="00BF430C">
      <w:pPr>
        <w:rPr>
          <w:szCs w:val="20"/>
        </w:rPr>
      </w:pPr>
    </w:p>
    <w:p w14:paraId="21450349" w14:textId="1EB53981" w:rsidR="00D250BB" w:rsidRPr="003600DB" w:rsidRDefault="00BF430C" w:rsidP="00EB0236">
      <w:pPr>
        <w:pStyle w:val="Ttulo1"/>
      </w:pPr>
      <w:bookmarkStart w:id="36" w:name="_Toc79737346"/>
      <w:r w:rsidRPr="00EB342D">
        <w:t>CRITÉRIOS DE SUSTENTABILIDADE AMBIENTAL</w:t>
      </w:r>
      <w:bookmarkEnd w:id="36"/>
      <w:r w:rsidR="00D250BB" w:rsidRPr="00EB342D">
        <w:t xml:space="preserve"> </w:t>
      </w:r>
    </w:p>
    <w:p w14:paraId="296BD684" w14:textId="77777777" w:rsidR="003600DB" w:rsidRPr="003600DB" w:rsidRDefault="003600DB" w:rsidP="003600DB"/>
    <w:p w14:paraId="6F9BDE82" w14:textId="77777777" w:rsidR="0056517F" w:rsidRPr="003600DB" w:rsidRDefault="00394AD7" w:rsidP="00B829E1">
      <w:pPr>
        <w:pStyle w:val="Ttulo2"/>
        <w:ind w:left="0" w:firstLine="0"/>
      </w:pPr>
      <w:r w:rsidRPr="003600DB">
        <w:t>A</w:t>
      </w:r>
      <w:r w:rsidR="0056517F" w:rsidRPr="003600DB">
        <w:t xml:space="preserve"> </w:t>
      </w:r>
      <w:r w:rsidR="00A915F4" w:rsidRPr="003600DB">
        <w:t>CONTRATADA</w:t>
      </w:r>
      <w:r w:rsidRPr="003600DB">
        <w:t xml:space="preserve"> deverá atender às diretrizes estabelecidas pelo Decreto nº 7.746, de 05/06/2012, que regulamentou o art. 3º da Lei nº 8.666, de 21/06/1993, em seu art. 4º, que estabelece como diretrizes de sustentabilidade critérios e práticas para a promoção do desenvolvimento nacional sustentável por meio das contratações realizadas pela administração pública federal direta, autárquica e fundacional e pelas empresas estatais. São diretrizes de sustentabilidade,</w:t>
      </w:r>
      <w:r w:rsidR="0056517F" w:rsidRPr="003600DB">
        <w:t xml:space="preserve"> entre outras:</w:t>
      </w:r>
    </w:p>
    <w:p w14:paraId="49B41D02" w14:textId="77777777" w:rsidR="0056517F" w:rsidRPr="003600DB" w:rsidRDefault="0056517F" w:rsidP="0056517F"/>
    <w:p w14:paraId="1DC9B244" w14:textId="77777777" w:rsidR="0056517F" w:rsidRPr="003600DB" w:rsidRDefault="0056517F" w:rsidP="00F378B6">
      <w:pPr>
        <w:pStyle w:val="PargrafodaLista"/>
        <w:numPr>
          <w:ilvl w:val="0"/>
          <w:numId w:val="8"/>
        </w:numPr>
        <w:rPr>
          <w:szCs w:val="20"/>
        </w:rPr>
      </w:pPr>
      <w:r w:rsidRPr="003600DB">
        <w:rPr>
          <w:szCs w:val="20"/>
        </w:rPr>
        <w:t>Menor impacto sobre recursos naturais como flora, fauna, ar, solo e água;</w:t>
      </w:r>
    </w:p>
    <w:p w14:paraId="5DC89AB1" w14:textId="77777777" w:rsidR="0056517F" w:rsidRPr="003600DB" w:rsidRDefault="0056517F" w:rsidP="00F378B6">
      <w:pPr>
        <w:pStyle w:val="PargrafodaLista"/>
        <w:numPr>
          <w:ilvl w:val="0"/>
          <w:numId w:val="8"/>
        </w:numPr>
        <w:rPr>
          <w:szCs w:val="20"/>
        </w:rPr>
      </w:pPr>
      <w:r w:rsidRPr="003600DB">
        <w:rPr>
          <w:szCs w:val="20"/>
        </w:rPr>
        <w:t>Preferência para materiais, tecnologias e matérias-primas de origem local;</w:t>
      </w:r>
    </w:p>
    <w:p w14:paraId="73E356C8" w14:textId="77777777" w:rsidR="0056517F" w:rsidRPr="003600DB" w:rsidRDefault="0056517F" w:rsidP="00F378B6">
      <w:pPr>
        <w:pStyle w:val="PargrafodaLista"/>
        <w:numPr>
          <w:ilvl w:val="0"/>
          <w:numId w:val="8"/>
        </w:numPr>
        <w:rPr>
          <w:szCs w:val="20"/>
        </w:rPr>
      </w:pPr>
      <w:r w:rsidRPr="003600DB">
        <w:rPr>
          <w:szCs w:val="20"/>
        </w:rPr>
        <w:t>Maior eficiência na utilização de recursos naturais como água e energia;</w:t>
      </w:r>
    </w:p>
    <w:p w14:paraId="738538BB" w14:textId="77777777" w:rsidR="0056517F" w:rsidRPr="003600DB" w:rsidRDefault="0056517F" w:rsidP="00F378B6">
      <w:pPr>
        <w:pStyle w:val="PargrafodaLista"/>
        <w:numPr>
          <w:ilvl w:val="0"/>
          <w:numId w:val="8"/>
        </w:numPr>
        <w:rPr>
          <w:szCs w:val="20"/>
        </w:rPr>
      </w:pPr>
      <w:r w:rsidRPr="003600DB">
        <w:rPr>
          <w:szCs w:val="20"/>
        </w:rPr>
        <w:t>Maior geração de empregos, preferencialmente com mão de obra local;</w:t>
      </w:r>
    </w:p>
    <w:p w14:paraId="58DE445C" w14:textId="77777777" w:rsidR="0056517F" w:rsidRPr="003600DB" w:rsidRDefault="0056517F" w:rsidP="00F378B6">
      <w:pPr>
        <w:pStyle w:val="PargrafodaLista"/>
        <w:numPr>
          <w:ilvl w:val="0"/>
          <w:numId w:val="8"/>
        </w:numPr>
        <w:rPr>
          <w:szCs w:val="20"/>
        </w:rPr>
      </w:pPr>
      <w:r w:rsidRPr="003600DB">
        <w:rPr>
          <w:szCs w:val="20"/>
        </w:rPr>
        <w:t>Maior vida útil e menor custo de manutenção do bem e da obra;</w:t>
      </w:r>
    </w:p>
    <w:p w14:paraId="61F162F3" w14:textId="77777777" w:rsidR="0056517F" w:rsidRPr="003600DB" w:rsidRDefault="0056517F" w:rsidP="00F378B6">
      <w:pPr>
        <w:pStyle w:val="PargrafodaLista"/>
        <w:numPr>
          <w:ilvl w:val="0"/>
          <w:numId w:val="8"/>
        </w:numPr>
        <w:rPr>
          <w:szCs w:val="20"/>
        </w:rPr>
      </w:pPr>
      <w:r w:rsidRPr="003600DB">
        <w:rPr>
          <w:szCs w:val="20"/>
        </w:rPr>
        <w:t>Uso de inovações que reduzam a pressão sobre recursos naturais; e</w:t>
      </w:r>
    </w:p>
    <w:p w14:paraId="046DE2D7" w14:textId="77777777" w:rsidR="0056517F" w:rsidRPr="003600DB" w:rsidRDefault="0056517F" w:rsidP="00F378B6">
      <w:pPr>
        <w:pStyle w:val="PargrafodaLista"/>
        <w:numPr>
          <w:ilvl w:val="0"/>
          <w:numId w:val="8"/>
        </w:numPr>
        <w:rPr>
          <w:szCs w:val="20"/>
        </w:rPr>
      </w:pPr>
      <w:r w:rsidRPr="003600DB">
        <w:rPr>
          <w:szCs w:val="20"/>
        </w:rPr>
        <w:t>Origem ambientalmente regular dos recursos naturais utilizados nos bens, serviços e obras.</w:t>
      </w:r>
    </w:p>
    <w:p w14:paraId="06A40E6D" w14:textId="77777777" w:rsidR="0056517F" w:rsidRPr="003600DB" w:rsidRDefault="0056517F" w:rsidP="0056517F">
      <w:pPr>
        <w:rPr>
          <w:szCs w:val="20"/>
        </w:rPr>
      </w:pPr>
    </w:p>
    <w:p w14:paraId="5ECA278A" w14:textId="77777777" w:rsidR="00394AD7" w:rsidRPr="003600DB" w:rsidRDefault="00394AD7" w:rsidP="00F75BF9">
      <w:pPr>
        <w:pStyle w:val="Ttulo2"/>
        <w:ind w:left="0" w:firstLine="0"/>
      </w:pPr>
      <w:r w:rsidRPr="003600DB">
        <w:t xml:space="preserve">Com base nas diretrizes supracitadas, a </w:t>
      </w:r>
      <w:r w:rsidR="00A915F4" w:rsidRPr="003600DB">
        <w:t>CONTRATADA</w:t>
      </w:r>
      <w:r w:rsidRPr="003600DB">
        <w:t xml:space="preserve"> deverá atentar-se para o atendimento de alguns critérios estabelecidos na Instrução Normativa nº 1, de 19/01/2010 (MPOG), tais como:</w:t>
      </w:r>
    </w:p>
    <w:p w14:paraId="0C5BBEF7" w14:textId="77777777" w:rsidR="00394AD7" w:rsidRPr="003600DB" w:rsidRDefault="00394AD7" w:rsidP="00394AD7">
      <w:pPr>
        <w:pStyle w:val="Ttulo2"/>
        <w:numPr>
          <w:ilvl w:val="0"/>
          <w:numId w:val="0"/>
        </w:numPr>
      </w:pPr>
    </w:p>
    <w:p w14:paraId="36B9B770" w14:textId="77777777" w:rsidR="00394AD7" w:rsidRPr="003600DB" w:rsidRDefault="00394AD7" w:rsidP="00394AD7">
      <w:pPr>
        <w:pStyle w:val="PargrafodaLista"/>
        <w:ind w:left="709" w:hanging="294"/>
        <w:rPr>
          <w:szCs w:val="20"/>
        </w:rPr>
      </w:pPr>
      <w:r w:rsidRPr="003600DB">
        <w:rPr>
          <w:szCs w:val="20"/>
        </w:rPr>
        <w:t>a) Uso de equipamentos de climatização mecânica, ou de novas tecnologias de resfriamento do ar, que utilizem energia elétrica, apenas nos ambientes aonde for indispensável;</w:t>
      </w:r>
    </w:p>
    <w:p w14:paraId="0DBF15E3" w14:textId="77777777" w:rsidR="00394AD7" w:rsidRPr="003600DB" w:rsidRDefault="00394AD7" w:rsidP="00394AD7">
      <w:pPr>
        <w:pStyle w:val="PargrafodaLista"/>
        <w:ind w:left="709" w:hanging="294"/>
        <w:rPr>
          <w:szCs w:val="20"/>
        </w:rPr>
      </w:pPr>
      <w:r w:rsidRPr="003600DB">
        <w:rPr>
          <w:szCs w:val="20"/>
        </w:rPr>
        <w:t>b) Automação da iluminação do prédio, projeto de iluminação, interruptores, iluminação ambiental, iluminação tarefa, uso de sensores de presença;</w:t>
      </w:r>
    </w:p>
    <w:p w14:paraId="76B762E7" w14:textId="77777777" w:rsidR="00394AD7" w:rsidRPr="003600DB" w:rsidRDefault="00394AD7" w:rsidP="00394AD7">
      <w:pPr>
        <w:pStyle w:val="PargrafodaLista"/>
        <w:ind w:left="709" w:hanging="294"/>
        <w:rPr>
          <w:szCs w:val="20"/>
        </w:rPr>
      </w:pPr>
      <w:r w:rsidRPr="003600DB">
        <w:rPr>
          <w:szCs w:val="20"/>
        </w:rPr>
        <w:t>c) Uso exclusivo de lâmpadas fluorescentes compactas ou tubulares de alto rendimento e de luminárias eficientes;</w:t>
      </w:r>
    </w:p>
    <w:p w14:paraId="745A3605" w14:textId="77777777" w:rsidR="00394AD7" w:rsidRPr="003600DB" w:rsidRDefault="00394AD7" w:rsidP="00394AD7">
      <w:pPr>
        <w:pStyle w:val="PargrafodaLista"/>
        <w:ind w:left="709" w:hanging="294"/>
        <w:rPr>
          <w:szCs w:val="20"/>
        </w:rPr>
      </w:pPr>
      <w:r w:rsidRPr="003600DB">
        <w:rPr>
          <w:szCs w:val="20"/>
        </w:rPr>
        <w:lastRenderedPageBreak/>
        <w:t>d) Energia solar, ou outra energia limpa para aquecimento de água;</w:t>
      </w:r>
    </w:p>
    <w:p w14:paraId="43D752A1" w14:textId="77777777" w:rsidR="00394AD7" w:rsidRPr="003600DB" w:rsidRDefault="00394AD7" w:rsidP="00394AD7">
      <w:pPr>
        <w:pStyle w:val="PargrafodaLista"/>
        <w:ind w:left="709" w:hanging="294"/>
        <w:rPr>
          <w:szCs w:val="20"/>
        </w:rPr>
      </w:pPr>
      <w:r w:rsidRPr="003600DB">
        <w:rPr>
          <w:szCs w:val="20"/>
        </w:rPr>
        <w:t>e) Sistema de medição individualizado de consumo de água e energia;</w:t>
      </w:r>
    </w:p>
    <w:p w14:paraId="3689CB39" w14:textId="77777777" w:rsidR="00394AD7" w:rsidRPr="003600DB" w:rsidRDefault="009E034F" w:rsidP="00394AD7">
      <w:pPr>
        <w:pStyle w:val="PargrafodaLista"/>
        <w:ind w:left="709" w:hanging="294"/>
        <w:rPr>
          <w:szCs w:val="20"/>
        </w:rPr>
      </w:pPr>
      <w:r w:rsidRPr="003600DB">
        <w:rPr>
          <w:szCs w:val="20"/>
        </w:rPr>
        <w:t xml:space="preserve"> </w:t>
      </w:r>
      <w:r w:rsidR="00394AD7" w:rsidRPr="003600DB">
        <w:rPr>
          <w:szCs w:val="20"/>
        </w:rPr>
        <w:t>f) Sistema de reuso de água e de tratamento de efluentes gerados;</w:t>
      </w:r>
    </w:p>
    <w:p w14:paraId="5F46104A" w14:textId="77777777" w:rsidR="00394AD7" w:rsidRPr="003600DB" w:rsidRDefault="00394AD7" w:rsidP="00394AD7">
      <w:pPr>
        <w:pStyle w:val="PargrafodaLista"/>
        <w:ind w:left="709" w:hanging="294"/>
        <w:rPr>
          <w:szCs w:val="20"/>
        </w:rPr>
      </w:pPr>
      <w:r w:rsidRPr="003600DB">
        <w:rPr>
          <w:szCs w:val="20"/>
        </w:rPr>
        <w:t>g) Aproveitamento da água da chuva, agregando ao sistema hidráulico elementos que possibilitem a captação, transporte, armazenamento e seu aproveitamento;</w:t>
      </w:r>
    </w:p>
    <w:p w14:paraId="1DEBC4C5" w14:textId="77777777" w:rsidR="00394AD7" w:rsidRPr="003600DB" w:rsidRDefault="00394AD7" w:rsidP="00394AD7">
      <w:pPr>
        <w:pStyle w:val="PargrafodaLista"/>
        <w:ind w:left="709" w:hanging="294"/>
        <w:rPr>
          <w:szCs w:val="20"/>
        </w:rPr>
      </w:pPr>
      <w:r w:rsidRPr="003600DB">
        <w:rPr>
          <w:szCs w:val="20"/>
        </w:rPr>
        <w:t>h) Utilização de materiais que sejam reciclados, reutilizados e biodegradáveis, e que reduzam a necessidade de manutenção; e</w:t>
      </w:r>
    </w:p>
    <w:p w14:paraId="78E883E4" w14:textId="77777777" w:rsidR="00394AD7" w:rsidRPr="003600DB" w:rsidRDefault="00394AD7" w:rsidP="00394AD7">
      <w:pPr>
        <w:pStyle w:val="PargrafodaLista"/>
        <w:ind w:left="709" w:hanging="294"/>
        <w:rPr>
          <w:szCs w:val="20"/>
        </w:rPr>
      </w:pPr>
      <w:r w:rsidRPr="003600DB">
        <w:rPr>
          <w:szCs w:val="20"/>
        </w:rPr>
        <w:t xml:space="preserve">I) </w:t>
      </w:r>
      <w:r w:rsidR="009E034F" w:rsidRPr="003600DB">
        <w:rPr>
          <w:szCs w:val="20"/>
        </w:rPr>
        <w:t xml:space="preserve"> </w:t>
      </w:r>
      <w:r w:rsidRPr="003600DB">
        <w:rPr>
          <w:szCs w:val="20"/>
        </w:rPr>
        <w:t>Comprovação da origem da madeira a ser utilizada na execução da obra ou</w:t>
      </w:r>
      <w:r w:rsidR="00BF430C" w:rsidRPr="003600DB">
        <w:rPr>
          <w:szCs w:val="20"/>
        </w:rPr>
        <w:t xml:space="preserve"> </w:t>
      </w:r>
      <w:r w:rsidRPr="003600DB">
        <w:rPr>
          <w:szCs w:val="20"/>
        </w:rPr>
        <w:t>serviço</w:t>
      </w:r>
    </w:p>
    <w:p w14:paraId="0B18C93A" w14:textId="77777777" w:rsidR="00BF430C" w:rsidRPr="003600DB" w:rsidRDefault="00BF430C" w:rsidP="009E034F">
      <w:pPr>
        <w:pStyle w:val="Ttulo2"/>
        <w:numPr>
          <w:ilvl w:val="0"/>
          <w:numId w:val="0"/>
        </w:numPr>
      </w:pPr>
    </w:p>
    <w:p w14:paraId="50EC723D" w14:textId="77777777" w:rsidR="009E034F" w:rsidRPr="003600DB" w:rsidRDefault="009E034F" w:rsidP="00F75BF9">
      <w:pPr>
        <w:pStyle w:val="Ttulo2"/>
        <w:ind w:left="0" w:firstLine="0"/>
      </w:pPr>
      <w:r w:rsidRPr="003600DB">
        <w:t xml:space="preserve">Ainda de acordo com a IN 01/2010, na elaboração do projeto básico ou projeto executivo a </w:t>
      </w:r>
      <w:r w:rsidR="00A915F4" w:rsidRPr="003600DB">
        <w:t>CONTRATADA</w:t>
      </w:r>
      <w:r w:rsidRPr="003600DB">
        <w:t xml:space="preserve"> deverá observar as normas do Instituto Nacional de Metrologia, Normalização e Qualidade Industrial – INMETRO e as normas ISO nº 14.000 da Organização Internacional para a Padronização (International Organization for Standardization).</w:t>
      </w:r>
    </w:p>
    <w:p w14:paraId="19E76288" w14:textId="77777777" w:rsidR="00862CCE" w:rsidRPr="003600DB" w:rsidRDefault="00862CCE" w:rsidP="00862CCE"/>
    <w:p w14:paraId="5CBBC31C" w14:textId="77777777" w:rsidR="00862CCE" w:rsidRPr="00EB342D" w:rsidRDefault="00862CCE" w:rsidP="00862CCE">
      <w:pPr>
        <w:pStyle w:val="Ttulo2"/>
        <w:ind w:left="0" w:firstLine="0"/>
        <w:rPr>
          <w:color w:val="0070C0"/>
        </w:rPr>
      </w:pPr>
      <w:r w:rsidRPr="003600DB">
        <w:t>A CONTRATADA deverá comprovar a adoção de práticas de desfazimento sustentável ou reciclagem dos bens que forem inservíveis para o processo de reutilização</w:t>
      </w:r>
      <w:r w:rsidRPr="00EB342D">
        <w:rPr>
          <w:color w:val="0070C0"/>
        </w:rPr>
        <w:t>.</w:t>
      </w:r>
    </w:p>
    <w:p w14:paraId="2A3902DB" w14:textId="77777777" w:rsidR="00BB7254" w:rsidRPr="00EB342D" w:rsidRDefault="00BB7254" w:rsidP="00F75BF9">
      <w:pPr>
        <w:rPr>
          <w:color w:val="0070C0"/>
        </w:rPr>
      </w:pPr>
    </w:p>
    <w:p w14:paraId="682F64CC" w14:textId="77777777" w:rsidR="00BB7254" w:rsidRPr="00EB342D" w:rsidRDefault="00BB7254" w:rsidP="00F75BF9">
      <w:pPr>
        <w:rPr>
          <w:color w:val="0070C0"/>
        </w:rPr>
      </w:pPr>
    </w:p>
    <w:p w14:paraId="7D3ACCC2" w14:textId="77777777" w:rsidR="003A2D9B" w:rsidRPr="00EB342D" w:rsidRDefault="003A2D9B" w:rsidP="007A18DB">
      <w:pPr>
        <w:pStyle w:val="Ttulo1"/>
      </w:pPr>
      <w:bookmarkStart w:id="37" w:name="_Toc79737347"/>
      <w:r w:rsidRPr="00EB342D">
        <w:t xml:space="preserve">OBRIGAÇÕES DA </w:t>
      </w:r>
      <w:r w:rsidR="00541F0C" w:rsidRPr="00EB342D">
        <w:t>CONTRATADA</w:t>
      </w:r>
      <w:bookmarkEnd w:id="37"/>
    </w:p>
    <w:p w14:paraId="53CE28D5" w14:textId="77777777" w:rsidR="0029223A" w:rsidRPr="00EB342D" w:rsidRDefault="0029223A" w:rsidP="0029223A"/>
    <w:p w14:paraId="2701650C" w14:textId="77777777" w:rsidR="007D1D99" w:rsidRPr="00EB342D" w:rsidRDefault="007D1D99" w:rsidP="00F75BF9">
      <w:pPr>
        <w:pStyle w:val="Ttulo2"/>
        <w:ind w:left="0" w:firstLine="0"/>
      </w:pPr>
      <w:r w:rsidRPr="00EB342D">
        <w:t xml:space="preserve">A </w:t>
      </w:r>
      <w:r w:rsidR="0098597C" w:rsidRPr="00EB342D">
        <w:t>CONTRATADA</w:t>
      </w:r>
      <w:r w:rsidRPr="00EB342D">
        <w:t xml:space="preserve"> deverá apresentar à </w:t>
      </w:r>
      <w:r w:rsidR="00773508" w:rsidRPr="00EB342D">
        <w:t>Codevasf</w:t>
      </w:r>
      <w:r w:rsidRPr="00EB342D">
        <w:t xml:space="preserve"> antes do início dos trabalhos, os seguintes documentos:</w:t>
      </w:r>
    </w:p>
    <w:p w14:paraId="7B8E45E3" w14:textId="77777777" w:rsidR="007D1D99" w:rsidRPr="00EB342D" w:rsidRDefault="007D1D99" w:rsidP="007D1D99">
      <w:pPr>
        <w:rPr>
          <w:szCs w:val="20"/>
        </w:rPr>
      </w:pPr>
    </w:p>
    <w:p w14:paraId="1C1C0F13" w14:textId="77777777" w:rsidR="007D1D99" w:rsidRPr="00EB342D" w:rsidRDefault="007D1D99" w:rsidP="00F378B6">
      <w:pPr>
        <w:pStyle w:val="PargrafodaLista"/>
        <w:numPr>
          <w:ilvl w:val="0"/>
          <w:numId w:val="7"/>
        </w:numPr>
      </w:pPr>
      <w:r w:rsidRPr="00EB342D">
        <w:t xml:space="preserve">Plano de Trabalho a ser aprovado pela fiscalização contendo o Plano de Logística da </w:t>
      </w:r>
      <w:r w:rsidR="00A915F4" w:rsidRPr="00EB342D">
        <w:t>CONTRATADA</w:t>
      </w:r>
      <w:r w:rsidRPr="00EB342D">
        <w:t xml:space="preserve"> para execução dos serviços, contendo a sequência de etapas/fases de uma tarefa ou a sequência de tarefas referentes a determinado serviço ou trabalho, mensurando o tempo a ser gasto em cada uma e os recursos materiais e humanos envolvidos.</w:t>
      </w:r>
    </w:p>
    <w:p w14:paraId="7B7B1E3F" w14:textId="77777777" w:rsidR="0070299F" w:rsidRPr="00EB342D" w:rsidRDefault="0070299F" w:rsidP="00F378B6">
      <w:pPr>
        <w:pStyle w:val="PargrafodaLista"/>
        <w:numPr>
          <w:ilvl w:val="0"/>
          <w:numId w:val="7"/>
        </w:numPr>
      </w:pPr>
      <w:r w:rsidRPr="00EB342D">
        <w:t>P</w:t>
      </w:r>
      <w:r w:rsidR="00361ADF" w:rsidRPr="00EB342D">
        <w:t xml:space="preserve">lanejamento </w:t>
      </w:r>
      <w:r w:rsidRPr="00EB342D">
        <w:rPr>
          <w:szCs w:val="20"/>
        </w:rPr>
        <w:t>em meio eletrônico, no formato MS Project ou software similar</w:t>
      </w:r>
      <w:r w:rsidR="00361ADF" w:rsidRPr="00EB342D">
        <w:rPr>
          <w:szCs w:val="20"/>
        </w:rPr>
        <w:t>, demonstrando tod</w:t>
      </w:r>
      <w:r w:rsidR="0038394D" w:rsidRPr="00EB342D">
        <w:rPr>
          <w:szCs w:val="20"/>
        </w:rPr>
        <w:t>as</w:t>
      </w:r>
      <w:r w:rsidR="00361ADF" w:rsidRPr="00EB342D">
        <w:rPr>
          <w:szCs w:val="20"/>
        </w:rPr>
        <w:t xml:space="preserve"> as etapas previstas para a execução do objeto contratado</w:t>
      </w:r>
      <w:r w:rsidR="0038394D" w:rsidRPr="00EB342D">
        <w:rPr>
          <w:color w:val="0070C0"/>
          <w:szCs w:val="20"/>
        </w:rPr>
        <w:t>;</w:t>
      </w:r>
    </w:p>
    <w:p w14:paraId="3D4448A1" w14:textId="77777777" w:rsidR="007D1D99" w:rsidRPr="00EB342D" w:rsidRDefault="007D1D99" w:rsidP="00F378B6">
      <w:pPr>
        <w:pStyle w:val="PargrafodaLista"/>
        <w:numPr>
          <w:ilvl w:val="0"/>
          <w:numId w:val="7"/>
        </w:numPr>
      </w:pPr>
      <w:r w:rsidRPr="00EB342D">
        <w:t xml:space="preserve">Cronograma físico-financeiro, detalhado e adequado ao Plano de Trabalho referido na alínea acima. O cronograma deverá ser atualizado antes do início efetivo dos serviços, em função do planejamento previsto pela </w:t>
      </w:r>
      <w:r w:rsidR="008B36AB" w:rsidRPr="00EB342D">
        <w:t>CONTRATADA</w:t>
      </w:r>
      <w:r w:rsidRPr="00EB342D">
        <w:t xml:space="preserve"> e dos fornecimentos de responsabilidade da Codevasf, e atualizado/revisado periodicamente conforme solicitação da fiscalização.</w:t>
      </w:r>
    </w:p>
    <w:p w14:paraId="288643D9" w14:textId="77777777" w:rsidR="007D1D99" w:rsidRPr="003600DB" w:rsidRDefault="007D1D99" w:rsidP="007D1D99"/>
    <w:p w14:paraId="22ED8AE0" w14:textId="77777777" w:rsidR="001F6064" w:rsidRPr="003600DB" w:rsidRDefault="001F6064" w:rsidP="001F6064">
      <w:pPr>
        <w:pStyle w:val="Ttulo2"/>
        <w:ind w:left="0" w:firstLine="0"/>
      </w:pPr>
      <w:r w:rsidRPr="003600DB">
        <w:t>Providenciar junto ao CREA as anotações de Responsabilidade Técnica – ART´s referentes ao objeto do contrato e especialidades pertinentes, nos termos da Lei nº 6.496/77, apresentando as mesmas à fiscalização da Codevasf.</w:t>
      </w:r>
    </w:p>
    <w:p w14:paraId="0DF581E7" w14:textId="77777777" w:rsidR="001F6064" w:rsidRPr="003600DB" w:rsidRDefault="001F6064" w:rsidP="007D1D99"/>
    <w:p w14:paraId="1E853C2F" w14:textId="77777777" w:rsidR="001F6064" w:rsidRPr="00EB342D" w:rsidRDefault="001F6064" w:rsidP="001F6064">
      <w:pPr>
        <w:pStyle w:val="Ttulo2"/>
        <w:ind w:left="0" w:firstLine="0"/>
      </w:pPr>
      <w:r w:rsidRPr="003600DB">
        <w:t xml:space="preserve">Manter, durante toda a execução do contrato, todas as condições de habilitação e qualificação exigidas, em compatibilidade com as obrigações por ela assumidas e manter situação regular junto ao Cadastro Informativo de Créditos do </w:t>
      </w:r>
      <w:r w:rsidRPr="00EB342D">
        <w:t>Setor Público Federal – CADIN, conforme disposto no Artigo 6º da Lei nº 10.522, de 19 de julho de 2002.</w:t>
      </w:r>
    </w:p>
    <w:p w14:paraId="78629290" w14:textId="77777777" w:rsidR="001F6064" w:rsidRPr="00EB342D" w:rsidRDefault="001F6064" w:rsidP="007D1D99"/>
    <w:p w14:paraId="789DA70E" w14:textId="77777777" w:rsidR="007D1D99" w:rsidRPr="00EB342D" w:rsidRDefault="007D1D99" w:rsidP="00F75BF9">
      <w:pPr>
        <w:pStyle w:val="Ttulo2"/>
        <w:ind w:left="0" w:firstLine="0"/>
      </w:pPr>
      <w:r w:rsidRPr="00EB342D">
        <w:t>Apresentar-se sempre que solicitada, através do seu Responsável Técnico e Coordenador dos trabalhos, nos escritórios da CONTRATANTE em Brasília – DF (ou Superintendência Regional).</w:t>
      </w:r>
    </w:p>
    <w:p w14:paraId="531EB0F5" w14:textId="77777777" w:rsidR="007D1D99" w:rsidRPr="00EB342D" w:rsidRDefault="007D1D99" w:rsidP="00F75BF9">
      <w:pPr>
        <w:pStyle w:val="Ttulo2"/>
        <w:numPr>
          <w:ilvl w:val="0"/>
          <w:numId w:val="0"/>
        </w:numPr>
      </w:pPr>
    </w:p>
    <w:p w14:paraId="5B777DFF" w14:textId="77777777" w:rsidR="007D1D99" w:rsidRPr="00EB342D" w:rsidRDefault="007D1D99" w:rsidP="00F75BF9">
      <w:pPr>
        <w:pStyle w:val="Ttulo2"/>
        <w:ind w:left="0" w:firstLine="0"/>
      </w:pPr>
      <w:r w:rsidRPr="00EB342D">
        <w:t xml:space="preserve">Acatar as orientações da </w:t>
      </w:r>
      <w:r w:rsidR="00773508" w:rsidRPr="00EB342D">
        <w:t>Codevasf</w:t>
      </w:r>
      <w:r w:rsidRPr="00EB342D">
        <w:t>, notadamente quanto ao cumprimento das Normas Internas, de Segurança e Medicina do Trabalho.</w:t>
      </w:r>
    </w:p>
    <w:p w14:paraId="1229750F" w14:textId="77777777" w:rsidR="007D1D99" w:rsidRPr="00EB342D" w:rsidRDefault="007D1D99" w:rsidP="00F75BF9">
      <w:pPr>
        <w:pStyle w:val="Ttulo2"/>
        <w:numPr>
          <w:ilvl w:val="0"/>
          <w:numId w:val="0"/>
        </w:numPr>
      </w:pPr>
    </w:p>
    <w:p w14:paraId="5B7C769F" w14:textId="77777777" w:rsidR="007D1D99" w:rsidRPr="00EB342D" w:rsidRDefault="007D1D99" w:rsidP="00F75BF9">
      <w:pPr>
        <w:pStyle w:val="Ttulo2"/>
        <w:ind w:left="0" w:firstLine="0"/>
      </w:pPr>
      <w:r w:rsidRPr="00EB342D">
        <w:t>Assumir a inteira responsabilidade pelo transporte interno e externo do pessoal até o local dos serviços.</w:t>
      </w:r>
    </w:p>
    <w:p w14:paraId="50DF981D" w14:textId="77777777" w:rsidR="007D1D99" w:rsidRPr="00EB342D" w:rsidRDefault="007D1D99" w:rsidP="00F75BF9"/>
    <w:p w14:paraId="2CDB6F05" w14:textId="77777777" w:rsidR="007D1D99" w:rsidRPr="00EB342D" w:rsidRDefault="007D1D99" w:rsidP="00F75BF9">
      <w:pPr>
        <w:pStyle w:val="Ttulo2"/>
        <w:ind w:left="0" w:firstLine="0"/>
      </w:pPr>
      <w:r w:rsidRPr="00EB342D">
        <w:t>Utilização de pessoal experiente, bem como de equipamentos, ferramentas e instrumentos adequados para a boa execução dos serviços.</w:t>
      </w:r>
    </w:p>
    <w:p w14:paraId="793EEE87" w14:textId="77777777" w:rsidR="007D1D99" w:rsidRPr="00EB342D" w:rsidRDefault="007D1D99" w:rsidP="007D1D99"/>
    <w:p w14:paraId="7E519777" w14:textId="77777777" w:rsidR="007D1D99" w:rsidRPr="00EB342D" w:rsidRDefault="007D1D99" w:rsidP="00F75BF9">
      <w:pPr>
        <w:pStyle w:val="Ttulo2"/>
        <w:ind w:left="0" w:firstLine="0"/>
      </w:pPr>
      <w:r w:rsidRPr="00EB342D">
        <w:t>Colocar tantas frentes de serviços quantos forem necessários (mediante anuência prévia da fiscalização), para possibilitar a perfeita execução dos serviços dentro do prazo contratual.</w:t>
      </w:r>
    </w:p>
    <w:p w14:paraId="1B2CBC20" w14:textId="77777777" w:rsidR="007D1D99" w:rsidRPr="00EB342D" w:rsidRDefault="007D1D99" w:rsidP="00F75BF9"/>
    <w:p w14:paraId="1E39CFE6" w14:textId="77777777" w:rsidR="007D1D99" w:rsidRPr="00EB342D" w:rsidRDefault="007D1D99" w:rsidP="00F75BF9">
      <w:pPr>
        <w:pStyle w:val="Ttulo2"/>
        <w:ind w:left="0" w:firstLine="0"/>
      </w:pPr>
      <w:r w:rsidRPr="00EB342D">
        <w:t xml:space="preserve">Responsabilizar-se pelo fornecimento de toda a mão-de-obra, sem qualquer vinculação empregatícia com a </w:t>
      </w:r>
      <w:r w:rsidR="00773508" w:rsidRPr="00EB342D">
        <w:t>Codevasf</w:t>
      </w:r>
      <w:r w:rsidRPr="00EB342D">
        <w:t>, necessária à execução dos serviços objeto do contrato.</w:t>
      </w:r>
    </w:p>
    <w:p w14:paraId="2AE96DD8" w14:textId="77777777" w:rsidR="007D1D99" w:rsidRPr="00EB342D" w:rsidRDefault="007D1D99" w:rsidP="00F75BF9"/>
    <w:p w14:paraId="5827AF4A" w14:textId="77777777" w:rsidR="007D1D99" w:rsidRPr="00EB342D" w:rsidRDefault="007D1D99" w:rsidP="00F75BF9">
      <w:pPr>
        <w:pStyle w:val="Ttulo2"/>
        <w:ind w:left="0" w:firstLine="0"/>
      </w:pPr>
      <w:r w:rsidRPr="00EB342D">
        <w:t xml:space="preserve">Responsabilizar-se por todos os ônus e obrigações concernentes à legislação tributária, trabalhista, securitária, previdenciária, os quais, exclusivamente, correrão por sua conta, inclusive o registro do serviço contratado junto ao </w:t>
      </w:r>
      <w:r w:rsidR="00E6744B" w:rsidRPr="00EB342D">
        <w:t>conselho de classe competente</w:t>
      </w:r>
      <w:r w:rsidRPr="00EB342D">
        <w:t>.</w:t>
      </w:r>
    </w:p>
    <w:p w14:paraId="057C9017" w14:textId="77777777" w:rsidR="007D1D99" w:rsidRPr="00EB342D" w:rsidRDefault="007D1D99" w:rsidP="00F75BF9"/>
    <w:p w14:paraId="16B06C8B" w14:textId="77777777" w:rsidR="007D1D99" w:rsidRPr="00EB342D" w:rsidRDefault="007D1D99" w:rsidP="00F75BF9">
      <w:pPr>
        <w:pStyle w:val="Ttulo2"/>
        <w:ind w:left="0" w:firstLine="0"/>
      </w:pPr>
      <w:r w:rsidRPr="00EB342D">
        <w:t xml:space="preserve">A </w:t>
      </w:r>
      <w:r w:rsidR="0098597C" w:rsidRPr="00EB342D">
        <w:t>CONTRATADA</w:t>
      </w:r>
      <w:r w:rsidRPr="00EB342D">
        <w:t xml:space="preserve"> deve assegurar e facilitar o acesso da Fiscalização, aos serviços e a todos os elementos que forem necessários ao desempenho de sua missão.</w:t>
      </w:r>
    </w:p>
    <w:p w14:paraId="0940CE17" w14:textId="77777777" w:rsidR="007D1D99" w:rsidRPr="00EB342D" w:rsidRDefault="007D1D99" w:rsidP="00F75BF9"/>
    <w:p w14:paraId="162F07AC" w14:textId="77777777" w:rsidR="007D1D99" w:rsidRPr="00EB342D" w:rsidRDefault="007D1D99" w:rsidP="00F75BF9">
      <w:pPr>
        <w:pStyle w:val="Ttulo2"/>
        <w:ind w:left="0" w:firstLine="0"/>
      </w:pPr>
      <w:r w:rsidRPr="00EB342D">
        <w:t xml:space="preserve">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w:t>
      </w:r>
      <w:r w:rsidR="00773508" w:rsidRPr="00EB342D">
        <w:t>Codevasf</w:t>
      </w:r>
      <w:r w:rsidRPr="00EB342D">
        <w:t>.</w:t>
      </w:r>
    </w:p>
    <w:p w14:paraId="2546179F" w14:textId="77777777" w:rsidR="007D1D99" w:rsidRPr="00EB342D" w:rsidRDefault="007D1D99" w:rsidP="00F75BF9"/>
    <w:p w14:paraId="0D04E2D7" w14:textId="77777777" w:rsidR="007D1D99" w:rsidRPr="003600DB" w:rsidRDefault="007D1D99" w:rsidP="00F75BF9">
      <w:pPr>
        <w:pStyle w:val="Ttulo2"/>
        <w:ind w:left="0" w:firstLine="0"/>
      </w:pPr>
      <w:r w:rsidRPr="00EB342D">
        <w:t xml:space="preserve">Na hipótese de eventuais Termos Aditivos, que venham acrescentar o valor da contratação, a </w:t>
      </w:r>
      <w:r w:rsidR="00A915F4" w:rsidRPr="00EB342D">
        <w:t>CONTRATADA</w:t>
      </w:r>
      <w:r w:rsidRPr="00EB342D">
        <w:t xml:space="preserve"> deverá reforçar a </w:t>
      </w:r>
      <w:r w:rsidR="00920DF3" w:rsidRPr="00EB342D">
        <w:t>garantia/</w:t>
      </w:r>
      <w:r w:rsidRPr="00EB342D">
        <w:t>caução inicial durante a execução dos serviços contratados, de forma a totalizar sempre 5,0% (</w:t>
      </w:r>
      <w:r w:rsidRPr="003600DB">
        <w:t>cinco por cento) do valor vigente do contrato (preços iniciais mais aditivos e reajustamentos quando aplicável).</w:t>
      </w:r>
    </w:p>
    <w:p w14:paraId="0F7F0ECD" w14:textId="77777777" w:rsidR="007D1D99" w:rsidRPr="003600DB" w:rsidRDefault="007D1D99" w:rsidP="00F75BF9"/>
    <w:p w14:paraId="186786E5" w14:textId="77777777" w:rsidR="007D1D99" w:rsidRPr="003600DB" w:rsidRDefault="007D1D99" w:rsidP="00F75BF9">
      <w:pPr>
        <w:pStyle w:val="Ttulo2"/>
        <w:ind w:left="0" w:firstLine="0"/>
      </w:pPr>
      <w:r w:rsidRPr="003600DB">
        <w:t>A CONTRATADA deverá conceder livre acesso aos seus documentos e registros contábeis, referentes ao objeto da licitação, para os servidores ou empregados do órgão ou entidade CONTRATANTE e dos órgãos de controle interno e externo.</w:t>
      </w:r>
    </w:p>
    <w:p w14:paraId="56AED06A" w14:textId="77777777" w:rsidR="007D1D99" w:rsidRPr="003600DB" w:rsidRDefault="007D1D99" w:rsidP="00F75BF9"/>
    <w:p w14:paraId="0B7E4874" w14:textId="77777777" w:rsidR="007D1D99" w:rsidRPr="003600DB" w:rsidRDefault="007D1D99" w:rsidP="00F75BF9">
      <w:pPr>
        <w:pStyle w:val="Ttulo2"/>
        <w:ind w:left="0" w:firstLine="0"/>
      </w:pPr>
      <w:r w:rsidRPr="003600DB">
        <w:t xml:space="preserve">Caso a </w:t>
      </w:r>
      <w:r w:rsidR="00A915F4" w:rsidRPr="003600DB">
        <w:t>CONTRATADA</w:t>
      </w:r>
      <w:r w:rsidRPr="003600DB">
        <w:t xml:space="preserve">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14:paraId="06AE4ABC" w14:textId="77777777" w:rsidR="007D1D99" w:rsidRPr="003600DB" w:rsidRDefault="007D1D99" w:rsidP="007D1D99"/>
    <w:p w14:paraId="6775B170" w14:textId="77777777" w:rsidR="00B529AC" w:rsidRPr="003600DB" w:rsidRDefault="00B529AC" w:rsidP="00B529AC">
      <w:pPr>
        <w:pStyle w:val="Ttulo2"/>
        <w:ind w:left="0" w:firstLine="0"/>
      </w:pPr>
      <w:r w:rsidRPr="003600DB">
        <w:t>A CONTRATADA será responsável por quaisquer acidentes de trabalho referentes a seu pessoal que venham a ocorrer por conta do serviço contratado e/ou por ela causado a terceiros.</w:t>
      </w:r>
    </w:p>
    <w:p w14:paraId="2924F6CC" w14:textId="77777777" w:rsidR="00B529AC" w:rsidRPr="003600DB" w:rsidRDefault="00B529AC" w:rsidP="007D1D99"/>
    <w:p w14:paraId="0A1CB32C" w14:textId="77777777" w:rsidR="00CC28CA" w:rsidRPr="00EB342D" w:rsidRDefault="00CC28CA" w:rsidP="00CC28CA">
      <w:pPr>
        <w:pStyle w:val="Ttulo2"/>
        <w:ind w:left="0" w:firstLine="0"/>
      </w:pPr>
      <w:r w:rsidRPr="003600DB">
        <w:t xml:space="preserve">Desfazer e corrigir os serviços </w:t>
      </w:r>
      <w:r w:rsidRPr="00EB342D">
        <w:t>rejeitados pela Fiscalização dentro do prazo estabelecido pela mesma, arcando com todas as despesas necessárias.</w:t>
      </w:r>
    </w:p>
    <w:p w14:paraId="0A126845" w14:textId="77777777" w:rsidR="00B529AC" w:rsidRPr="00EB342D" w:rsidRDefault="00B529AC" w:rsidP="007D1D99"/>
    <w:p w14:paraId="7F36C4E7" w14:textId="77777777" w:rsidR="00CC28CA" w:rsidRPr="00EB342D" w:rsidRDefault="00CC28CA" w:rsidP="00CC28CA">
      <w:pPr>
        <w:pStyle w:val="Ttulo2"/>
        <w:ind w:left="0" w:firstLine="0"/>
      </w:pPr>
      <w:r w:rsidRPr="00EB342D">
        <w:t>Caberá à CONTRATADA obter e arcar com os gastos de todas as licenças e franquias, pagar encargos sociais e impostos municipais, estaduais e federais que incidirem sobre a execução dos serviços.</w:t>
      </w:r>
    </w:p>
    <w:p w14:paraId="732CC7B4" w14:textId="77777777" w:rsidR="00B529AC" w:rsidRPr="00EB342D" w:rsidRDefault="00B529AC" w:rsidP="007D1D99"/>
    <w:p w14:paraId="17F632EA" w14:textId="77777777" w:rsidR="00CC28CA" w:rsidRPr="00EB342D" w:rsidRDefault="00CC28CA" w:rsidP="00CC28CA">
      <w:pPr>
        <w:pStyle w:val="Ttulo2"/>
        <w:ind w:left="0" w:firstLine="0"/>
      </w:pPr>
      <w:r w:rsidRPr="00EB342D">
        <w:t>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infrigência da legislação em vigor, por parte da CONTRATADA.</w:t>
      </w:r>
    </w:p>
    <w:p w14:paraId="5B0BEB7C" w14:textId="77777777" w:rsidR="00B529AC" w:rsidRPr="00EB342D" w:rsidRDefault="00B529AC" w:rsidP="007D1D99"/>
    <w:p w14:paraId="7355E1E4" w14:textId="77777777" w:rsidR="00762D7A" w:rsidRPr="00EB342D" w:rsidRDefault="00762D7A" w:rsidP="00762D7A">
      <w:pPr>
        <w:pStyle w:val="Ttulo2"/>
        <w:ind w:left="0" w:firstLine="0"/>
      </w:pPr>
      <w:r w:rsidRPr="00EB342D">
        <w:t>A CONTRATADA será responsável, perante a Codevasf, pela qualidade do total dos serviços, bem como pela qualidade dos projetos, no que diz respeito à observância de normas técnicas e códigos profissionais</w:t>
      </w:r>
      <w:r w:rsidRPr="00EB342D">
        <w:rPr>
          <w:u w:val="single"/>
        </w:rPr>
        <w:t>, inclusive, quando da execução da obra objeto do presente projeto, o projetista poderá ser acionado em caso de alterações, erros ou falhas de projetos, ou simplesmente para dirimir dúvidas</w:t>
      </w:r>
      <w:r w:rsidRPr="00EB342D">
        <w:t>.</w:t>
      </w:r>
    </w:p>
    <w:p w14:paraId="40C7CC9B" w14:textId="77777777" w:rsidR="00762D7A" w:rsidRPr="00EB342D" w:rsidRDefault="00762D7A" w:rsidP="00762D7A"/>
    <w:p w14:paraId="4C013BFC" w14:textId="77777777" w:rsidR="00762D7A" w:rsidRPr="00EB342D" w:rsidRDefault="00762D7A" w:rsidP="00762D7A">
      <w:pPr>
        <w:pStyle w:val="Ttulo2"/>
        <w:ind w:left="0" w:firstLine="0"/>
      </w:pPr>
      <w:r w:rsidRPr="00EB342D">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66671F0B" w14:textId="77777777" w:rsidR="00B529AC" w:rsidRPr="00EB342D" w:rsidRDefault="00B529AC" w:rsidP="007D1D99"/>
    <w:p w14:paraId="1D1EC370" w14:textId="77777777" w:rsidR="00732A73" w:rsidRPr="00EB342D" w:rsidRDefault="00732A73" w:rsidP="00732A73">
      <w:pPr>
        <w:pStyle w:val="Ttulo2"/>
        <w:ind w:left="0" w:firstLine="0"/>
      </w:pPr>
      <w:r w:rsidRPr="00EB342D">
        <w:t xml:space="preserve">A contratada deverá investir em medidas de promoção da ética e de prevenção da corrupção que contribuam para um ambiente mais íntegro, ético e transparente no setor privado e em suas </w:t>
      </w:r>
      <w:r w:rsidRPr="00EB342D">
        <w:lastRenderedPageBreak/>
        <w:t>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403C5C61" w14:textId="77777777" w:rsidR="00762D7A" w:rsidRPr="00EB342D" w:rsidRDefault="00762D7A" w:rsidP="007D1D99"/>
    <w:p w14:paraId="66B0D405" w14:textId="77777777" w:rsidR="00732A73" w:rsidRPr="00EB342D" w:rsidRDefault="00732A73" w:rsidP="00732A73">
      <w:pPr>
        <w:pStyle w:val="Ttulo2"/>
        <w:ind w:left="0" w:firstLine="0"/>
      </w:pPr>
      <w:r w:rsidRPr="00EB342D">
        <w:t>A CONTRATADA entende e aceita que para a execução dos serviços objeto da presente licitação deverá atender ainda às seguintes normas complementares:</w:t>
      </w:r>
    </w:p>
    <w:p w14:paraId="28C2BB67" w14:textId="77777777" w:rsidR="00732A73" w:rsidRPr="00EB342D" w:rsidRDefault="00732A73" w:rsidP="00732A73"/>
    <w:p w14:paraId="519C345C" w14:textId="77777777" w:rsidR="00732A73" w:rsidRPr="00EB342D" w:rsidRDefault="00732A73" w:rsidP="00732A73">
      <w:pPr>
        <w:pStyle w:val="PargrafodaLista"/>
        <w:numPr>
          <w:ilvl w:val="0"/>
          <w:numId w:val="6"/>
        </w:numPr>
      </w:pPr>
      <w:r w:rsidRPr="00EB342D">
        <w:t>Códigos, leis, decretos, portarias e normas federais, estaduais e municipais, inclusive normas de concessionárias de serviços públicos, e as normas técnicas da Codevasf.</w:t>
      </w:r>
    </w:p>
    <w:p w14:paraId="7091945F" w14:textId="77777777" w:rsidR="00732A73" w:rsidRPr="00EB342D" w:rsidRDefault="00732A73" w:rsidP="00732A73">
      <w:pPr>
        <w:pStyle w:val="PargrafodaLista"/>
        <w:numPr>
          <w:ilvl w:val="0"/>
          <w:numId w:val="6"/>
        </w:numPr>
      </w:pPr>
      <w:r w:rsidRPr="00EB342D">
        <w:t>Normas técnicas da ABNT e do INMETRO, principalmente no que diz respeito aos requisitos mínimos de qualidade, utilidade, resistência e segurança.</w:t>
      </w:r>
    </w:p>
    <w:p w14:paraId="1BF5F062" w14:textId="77777777" w:rsidR="00762D7A" w:rsidRPr="00EB342D" w:rsidRDefault="00762D7A" w:rsidP="007D1D99"/>
    <w:p w14:paraId="45139A6C" w14:textId="77777777" w:rsidR="007D1D99" w:rsidRPr="00EB342D" w:rsidRDefault="00607717" w:rsidP="00F75BF9">
      <w:pPr>
        <w:pStyle w:val="Ttulo2"/>
        <w:ind w:left="0" w:firstLine="0"/>
      </w:pPr>
      <w:r w:rsidRPr="00EB342D">
        <w:t>A CONTRATADA e a equipe técnica ambiental deverão apresentar o certificado do registro no Cadastro Técnico Federal de Instrumentos de Defesa Ambiental, mantido pelo IBAMA, de acordo com a Resolução CONAMA nº. 01 de 13 de junho de 1988, IN-IBAMA nº 96, de 30/03/2006 e IN-IBAMA nº 97, de 05/04/2006</w:t>
      </w:r>
      <w:r w:rsidR="007D1D99" w:rsidRPr="00EB342D">
        <w:t>.</w:t>
      </w:r>
    </w:p>
    <w:p w14:paraId="1C17EB44" w14:textId="77777777" w:rsidR="0089178B" w:rsidRPr="00EB342D" w:rsidRDefault="0089178B" w:rsidP="007D1D99"/>
    <w:p w14:paraId="5CA954DC" w14:textId="77777777" w:rsidR="006F0AF7" w:rsidRPr="00EB342D" w:rsidRDefault="006F0AF7" w:rsidP="007A18DB">
      <w:pPr>
        <w:pStyle w:val="Ttulo1"/>
      </w:pPr>
      <w:bookmarkStart w:id="38" w:name="_Toc79737348"/>
      <w:r w:rsidRPr="00EB342D">
        <w:t xml:space="preserve">OBRIGAÇÕES DA </w:t>
      </w:r>
      <w:r w:rsidR="00B829E1" w:rsidRPr="00EB342D">
        <w:t>CODEVASF</w:t>
      </w:r>
      <w:bookmarkEnd w:id="38"/>
    </w:p>
    <w:p w14:paraId="67296EDC" w14:textId="77777777" w:rsidR="006F0AF7" w:rsidRPr="00EB342D" w:rsidRDefault="006F0AF7" w:rsidP="006F0AF7">
      <w:pPr>
        <w:rPr>
          <w:szCs w:val="20"/>
        </w:rPr>
      </w:pPr>
    </w:p>
    <w:p w14:paraId="3B8EE030" w14:textId="77777777" w:rsidR="006F0AF7" w:rsidRPr="00EB342D" w:rsidRDefault="006F0AF7" w:rsidP="0098597C">
      <w:pPr>
        <w:pStyle w:val="Ttulo2"/>
        <w:ind w:left="0" w:firstLine="0"/>
      </w:pPr>
      <w:r w:rsidRPr="00EB342D">
        <w:t>Exigir da CONTRATADA o cumprimento integral deste Contrato.</w:t>
      </w:r>
    </w:p>
    <w:p w14:paraId="733B6B59" w14:textId="77777777" w:rsidR="006F0AF7" w:rsidRPr="00EB342D" w:rsidRDefault="006F0AF7" w:rsidP="0098597C">
      <w:pPr>
        <w:pStyle w:val="Ttulo2"/>
        <w:numPr>
          <w:ilvl w:val="0"/>
          <w:numId w:val="0"/>
        </w:numPr>
      </w:pPr>
    </w:p>
    <w:p w14:paraId="49923456" w14:textId="77777777" w:rsidR="006F0AF7" w:rsidRPr="00EB342D" w:rsidRDefault="006F0AF7" w:rsidP="0098597C">
      <w:pPr>
        <w:pStyle w:val="Ttulo2"/>
        <w:ind w:left="0" w:firstLine="0"/>
      </w:pPr>
      <w:r w:rsidRPr="00EB342D">
        <w:t>Esclarecer as dúvidas que lhe sejam apresentadas pela CONTRATADA, através de correspondências protocoladas.</w:t>
      </w:r>
    </w:p>
    <w:p w14:paraId="08EE9C97" w14:textId="77777777" w:rsidR="0098597C" w:rsidRPr="00EB342D" w:rsidRDefault="0098597C" w:rsidP="0098597C"/>
    <w:p w14:paraId="44F9FC0F" w14:textId="77777777" w:rsidR="0098597C" w:rsidRPr="00EB342D" w:rsidRDefault="0098597C" w:rsidP="0098597C">
      <w:pPr>
        <w:pStyle w:val="Ttulo2"/>
        <w:ind w:left="0" w:firstLine="0"/>
      </w:pPr>
      <w:r w:rsidRPr="00EB342D">
        <w:t>Fiscalizar e acompanhar a execução do objeto do contrato.</w:t>
      </w:r>
    </w:p>
    <w:p w14:paraId="4547B5EC" w14:textId="77777777" w:rsidR="006F0AF7" w:rsidRPr="00EB342D" w:rsidRDefault="006F0AF7" w:rsidP="0098597C">
      <w:pPr>
        <w:pStyle w:val="Ttulo2"/>
        <w:numPr>
          <w:ilvl w:val="0"/>
          <w:numId w:val="0"/>
        </w:numPr>
      </w:pPr>
    </w:p>
    <w:p w14:paraId="6B1AFCD8" w14:textId="77777777" w:rsidR="006F0AF7" w:rsidRPr="00EB342D" w:rsidRDefault="006F0AF7" w:rsidP="0098597C">
      <w:pPr>
        <w:pStyle w:val="Ttulo2"/>
        <w:ind w:left="0" w:firstLine="0"/>
      </w:pPr>
      <w:r w:rsidRPr="00EB342D">
        <w:t>Expedir por escrito, as determinações e comunicações dirigidas a CONTRATADA, determinando as providências necessárias à correção das falhas observadas.</w:t>
      </w:r>
    </w:p>
    <w:p w14:paraId="0562C9B5" w14:textId="77777777" w:rsidR="006F0AF7" w:rsidRPr="00EB342D" w:rsidRDefault="006F0AF7" w:rsidP="0098597C">
      <w:pPr>
        <w:pStyle w:val="Ttulo2"/>
        <w:numPr>
          <w:ilvl w:val="0"/>
          <w:numId w:val="0"/>
        </w:numPr>
      </w:pPr>
    </w:p>
    <w:p w14:paraId="39E0D323" w14:textId="77777777" w:rsidR="006F0AF7" w:rsidRPr="00EB342D" w:rsidRDefault="006F0AF7" w:rsidP="0098597C">
      <w:pPr>
        <w:pStyle w:val="Ttulo2"/>
        <w:ind w:left="0" w:firstLine="0"/>
      </w:pPr>
      <w:r w:rsidRPr="00EB342D">
        <w:t>Rejeitar todo e qualquer serviço inadequado, incompleto ou não especificado e estipular prazo para sua retificação.</w:t>
      </w:r>
    </w:p>
    <w:p w14:paraId="0110A9E7" w14:textId="77777777" w:rsidR="006F0AF7" w:rsidRPr="00EB342D" w:rsidRDefault="006F0AF7" w:rsidP="0098597C">
      <w:pPr>
        <w:pStyle w:val="Ttulo2"/>
        <w:numPr>
          <w:ilvl w:val="0"/>
          <w:numId w:val="0"/>
        </w:numPr>
      </w:pPr>
    </w:p>
    <w:p w14:paraId="7752C1A1" w14:textId="77777777" w:rsidR="006F0AF7" w:rsidRPr="00EB342D" w:rsidRDefault="006F0AF7" w:rsidP="0098597C">
      <w:pPr>
        <w:pStyle w:val="Ttulo2"/>
        <w:ind w:left="0" w:firstLine="0"/>
      </w:pPr>
      <w:r w:rsidRPr="00EB342D">
        <w:t>Emitir parecer para liberação das faturas, e receber as obras e serviços contratados.</w:t>
      </w:r>
    </w:p>
    <w:p w14:paraId="3CDB3EF7" w14:textId="77777777" w:rsidR="00F75BF9" w:rsidRPr="00EB342D" w:rsidRDefault="00F75BF9" w:rsidP="0098597C"/>
    <w:p w14:paraId="420B6A50" w14:textId="77777777" w:rsidR="0098597C" w:rsidRPr="00EB342D" w:rsidRDefault="0098597C" w:rsidP="0098597C">
      <w:pPr>
        <w:pStyle w:val="Ttulo2"/>
        <w:ind w:left="0" w:firstLine="0"/>
      </w:pPr>
      <w:r w:rsidRPr="00EB342D">
        <w:t>Efetuar o pagamento no prazo previsto no contrato.</w:t>
      </w:r>
    </w:p>
    <w:p w14:paraId="4AFA5E12" w14:textId="77777777" w:rsidR="007D1D99" w:rsidRPr="00EB342D" w:rsidRDefault="007D1D99" w:rsidP="007D1D99"/>
    <w:p w14:paraId="01F7BEAC" w14:textId="77777777" w:rsidR="0077553A" w:rsidRPr="00EB342D" w:rsidRDefault="0077553A" w:rsidP="007D1D99"/>
    <w:p w14:paraId="185A6FB4" w14:textId="77777777" w:rsidR="0003097F" w:rsidRPr="00EB342D" w:rsidRDefault="0003097F" w:rsidP="007A18DB">
      <w:pPr>
        <w:pStyle w:val="Ttulo1"/>
      </w:pPr>
      <w:bookmarkStart w:id="39" w:name="_Toc79737349"/>
      <w:r w:rsidRPr="00EB342D">
        <w:t>CONDIÇÕES GERAIS</w:t>
      </w:r>
      <w:bookmarkEnd w:id="39"/>
    </w:p>
    <w:p w14:paraId="607C0E1A" w14:textId="77777777" w:rsidR="001138A3" w:rsidRPr="00EB342D" w:rsidRDefault="001138A3" w:rsidP="0029223A"/>
    <w:p w14:paraId="1235F7C1" w14:textId="77777777" w:rsidR="00C5160E" w:rsidRPr="00EB342D" w:rsidRDefault="00C5160E" w:rsidP="00C5160E">
      <w:pPr>
        <w:pStyle w:val="Ttulo2"/>
        <w:ind w:left="0" w:firstLine="0"/>
      </w:pPr>
      <w:r w:rsidRPr="00EB342D">
        <w:t>Os resultados dos serviços, incluindo os desenhos originais e as memórias de cálculo, as informações obtidas e os métodos desenvolvidos no contexto dos serviços, serão de propriedade da Codevasf, e seu uso por terceiros só se realizará por expressa autorização desta.</w:t>
      </w:r>
    </w:p>
    <w:p w14:paraId="3B6E67B4" w14:textId="77777777" w:rsidR="00C5160E" w:rsidRPr="00EB342D" w:rsidRDefault="00C5160E" w:rsidP="00C5160E">
      <w:pPr>
        <w:pStyle w:val="Ttulo2"/>
        <w:numPr>
          <w:ilvl w:val="0"/>
          <w:numId w:val="0"/>
        </w:numPr>
      </w:pPr>
    </w:p>
    <w:p w14:paraId="158D2DE6" w14:textId="77777777" w:rsidR="0003097F" w:rsidRPr="00EB342D" w:rsidRDefault="0003097F" w:rsidP="00C5160E">
      <w:pPr>
        <w:pStyle w:val="Ttulo2"/>
        <w:ind w:left="0" w:firstLine="0"/>
      </w:pPr>
      <w:r w:rsidRPr="00EB342D">
        <w:t>Este</w:t>
      </w:r>
      <w:r w:rsidR="007370D9" w:rsidRPr="00EB342D">
        <w:t xml:space="preserve"> Termo</w:t>
      </w:r>
      <w:r w:rsidRPr="00EB342D">
        <w:t xml:space="preserve"> de Referência e seus anexos farão parte integrante do contrato a ser firmado com a </w:t>
      </w:r>
      <w:r w:rsidR="0098597C" w:rsidRPr="00EB342D">
        <w:t>CONTRATADA</w:t>
      </w:r>
      <w:r w:rsidRPr="00EB342D">
        <w:t>, independente de transições.</w:t>
      </w:r>
    </w:p>
    <w:p w14:paraId="64268B4C" w14:textId="77777777" w:rsidR="00360050" w:rsidRPr="00EB342D" w:rsidRDefault="00360050" w:rsidP="0003097F">
      <w:pPr>
        <w:rPr>
          <w:szCs w:val="20"/>
        </w:rPr>
      </w:pPr>
    </w:p>
    <w:p w14:paraId="35BACC09" w14:textId="77777777" w:rsidR="006F1114" w:rsidRPr="00EB342D" w:rsidRDefault="006F1114" w:rsidP="0003097F">
      <w:pPr>
        <w:rPr>
          <w:szCs w:val="20"/>
        </w:rPr>
      </w:pPr>
    </w:p>
    <w:p w14:paraId="5A323E8C" w14:textId="77777777" w:rsidR="00BD2928" w:rsidRPr="00EB342D" w:rsidRDefault="00BD2928" w:rsidP="007A18DB">
      <w:pPr>
        <w:pStyle w:val="Ttulo1"/>
      </w:pPr>
      <w:bookmarkStart w:id="40" w:name="_Ref441139391"/>
      <w:bookmarkStart w:id="41" w:name="_Toc79737350"/>
      <w:r w:rsidRPr="00EB342D">
        <w:t>ANEXOS</w:t>
      </w:r>
      <w:bookmarkEnd w:id="40"/>
      <w:bookmarkEnd w:id="41"/>
    </w:p>
    <w:p w14:paraId="5496736C" w14:textId="77777777" w:rsidR="00BD2928" w:rsidRPr="00EB342D" w:rsidRDefault="00BD2928" w:rsidP="00BD2928">
      <w:pPr>
        <w:rPr>
          <w:szCs w:val="20"/>
        </w:rPr>
      </w:pPr>
    </w:p>
    <w:p w14:paraId="2AD6EC06" w14:textId="77777777" w:rsidR="00797B58" w:rsidRPr="00EB342D" w:rsidRDefault="00797B58" w:rsidP="00797B58">
      <w:pPr>
        <w:rPr>
          <w:szCs w:val="20"/>
        </w:rPr>
      </w:pPr>
      <w:r w:rsidRPr="00EB342D">
        <w:rPr>
          <w:szCs w:val="20"/>
        </w:rPr>
        <w:t>São ainda, docu</w:t>
      </w:r>
      <w:r w:rsidR="007370D9" w:rsidRPr="00EB342D">
        <w:rPr>
          <w:szCs w:val="20"/>
        </w:rPr>
        <w:t>mentos integrantes deste Termo</w:t>
      </w:r>
      <w:r w:rsidRPr="00EB342D">
        <w:rPr>
          <w:szCs w:val="20"/>
        </w:rPr>
        <w:t xml:space="preserve"> de Referência, CD-ROM contendo:</w:t>
      </w:r>
    </w:p>
    <w:p w14:paraId="12296A57" w14:textId="77777777" w:rsidR="00797B58" w:rsidRPr="00EB342D" w:rsidRDefault="00797B58" w:rsidP="00797B58">
      <w:pPr>
        <w:rPr>
          <w:szCs w:val="20"/>
        </w:rPr>
      </w:pPr>
    </w:p>
    <w:p w14:paraId="59E13C02" w14:textId="77777777" w:rsidR="00A7352B" w:rsidRPr="00EB342D" w:rsidRDefault="00170123" w:rsidP="00170123">
      <w:pPr>
        <w:pStyle w:val="PargrafodaLista"/>
        <w:numPr>
          <w:ilvl w:val="0"/>
          <w:numId w:val="27"/>
        </w:numPr>
        <w:rPr>
          <w:szCs w:val="20"/>
        </w:rPr>
      </w:pPr>
      <w:r>
        <w:fldChar w:fldCharType="begin"/>
      </w:r>
      <w:r>
        <w:instrText xml:space="preserve"> REF _Ref460425741 \h  \* MERGEFORMAT </w:instrText>
      </w:r>
      <w:r>
        <w:fldChar w:fldCharType="separate"/>
      </w:r>
      <w:r w:rsidR="009B3B3F" w:rsidRPr="00EB342D">
        <w:t xml:space="preserve">Anexo </w:t>
      </w:r>
      <w:r w:rsidR="009B3B3F" w:rsidRPr="00EB342D">
        <w:rPr>
          <w:noProof/>
        </w:rPr>
        <w:t>I</w:t>
      </w:r>
      <w:r w:rsidR="009B3B3F" w:rsidRPr="00EB342D">
        <w:t>: Justificativas</w:t>
      </w:r>
      <w:r>
        <w:fldChar w:fldCharType="end"/>
      </w:r>
    </w:p>
    <w:p w14:paraId="30C7FF9B" w14:textId="77777777" w:rsidR="009B3B3F" w:rsidRPr="00EB342D" w:rsidRDefault="00C346C8" w:rsidP="00170123">
      <w:pPr>
        <w:pStyle w:val="PargrafodaLista"/>
        <w:numPr>
          <w:ilvl w:val="0"/>
          <w:numId w:val="27"/>
        </w:numPr>
        <w:rPr>
          <w:szCs w:val="20"/>
        </w:rPr>
      </w:pPr>
      <w:r w:rsidRPr="00EB342D">
        <w:fldChar w:fldCharType="begin"/>
      </w:r>
      <w:r w:rsidR="00691255" w:rsidRPr="00EB342D">
        <w:instrText xml:space="preserve"> REF _Ref450206149 \h  \* MERGEFORMAT </w:instrText>
      </w:r>
      <w:r w:rsidRPr="00EB342D">
        <w:fldChar w:fldCharType="separate"/>
      </w:r>
      <w:r w:rsidR="009B3B3F" w:rsidRPr="00EB342D">
        <w:t xml:space="preserve">Anexo </w:t>
      </w:r>
      <w:r w:rsidR="009B3B3F" w:rsidRPr="00EB342D">
        <w:rPr>
          <w:noProof/>
        </w:rPr>
        <w:t>II</w:t>
      </w:r>
      <w:r w:rsidR="009B3B3F" w:rsidRPr="00EB342D">
        <w:rPr>
          <w:szCs w:val="20"/>
        </w:rPr>
        <w:t>: Modelo de Declaração de Conhecimento do Local de Execução dos Serviços</w:t>
      </w:r>
    </w:p>
    <w:p w14:paraId="03A59FD9" w14:textId="77777777" w:rsidR="00317181" w:rsidRPr="00EB342D" w:rsidRDefault="009B3B3F" w:rsidP="00170123">
      <w:pPr>
        <w:pStyle w:val="PargrafodaLista"/>
        <w:numPr>
          <w:ilvl w:val="0"/>
          <w:numId w:val="27"/>
        </w:numPr>
        <w:rPr>
          <w:szCs w:val="20"/>
        </w:rPr>
      </w:pPr>
      <w:r w:rsidRPr="00EB342D">
        <w:t xml:space="preserve">Anexo </w:t>
      </w:r>
      <w:r w:rsidRPr="00EB342D">
        <w:rPr>
          <w:noProof/>
        </w:rPr>
        <w:t>III</w:t>
      </w:r>
      <w:r w:rsidRPr="00EB342D">
        <w:rPr>
          <w:szCs w:val="20"/>
        </w:rPr>
        <w:t>: Especificações Técnicas</w:t>
      </w:r>
      <w:r w:rsidR="00C346C8" w:rsidRPr="00EB342D">
        <w:fldChar w:fldCharType="end"/>
      </w:r>
      <w:r w:rsidR="004629AB" w:rsidRPr="00EB342D">
        <w:rPr>
          <w:szCs w:val="20"/>
        </w:rPr>
        <w:t>;</w:t>
      </w:r>
    </w:p>
    <w:p w14:paraId="03F206B3" w14:textId="77777777" w:rsidR="004629AB" w:rsidRPr="00EB342D" w:rsidRDefault="00170123" w:rsidP="00170123">
      <w:pPr>
        <w:pStyle w:val="PargrafodaLista"/>
        <w:numPr>
          <w:ilvl w:val="0"/>
          <w:numId w:val="27"/>
        </w:numPr>
        <w:rPr>
          <w:szCs w:val="20"/>
        </w:rPr>
      </w:pPr>
      <w:r>
        <w:fldChar w:fldCharType="begin"/>
      </w:r>
      <w:r>
        <w:instrText xml:space="preserve"> REF _Ref450206150 \h  \* MERGEFORMAT </w:instrText>
      </w:r>
      <w:r>
        <w:fldChar w:fldCharType="separate"/>
      </w:r>
      <w:r w:rsidR="009B3B3F" w:rsidRPr="00EB342D">
        <w:t xml:space="preserve">Anexo </w:t>
      </w:r>
      <w:r w:rsidR="009B3B3F" w:rsidRPr="00EB342D">
        <w:rPr>
          <w:noProof/>
        </w:rPr>
        <w:t>IV</w:t>
      </w:r>
      <w:r w:rsidR="009B3B3F" w:rsidRPr="00EB342D">
        <w:rPr>
          <w:szCs w:val="20"/>
        </w:rPr>
        <w:t xml:space="preserve">: Proposta </w:t>
      </w:r>
      <w:r>
        <w:fldChar w:fldCharType="end"/>
      </w:r>
    </w:p>
    <w:p w14:paraId="76F7C3B6" w14:textId="77777777" w:rsidR="004629AB" w:rsidRPr="00EB342D" w:rsidRDefault="00170123" w:rsidP="00170123">
      <w:pPr>
        <w:pStyle w:val="PargrafodaLista"/>
        <w:numPr>
          <w:ilvl w:val="0"/>
          <w:numId w:val="27"/>
        </w:numPr>
        <w:rPr>
          <w:szCs w:val="20"/>
        </w:rPr>
      </w:pPr>
      <w:r>
        <w:lastRenderedPageBreak/>
        <w:fldChar w:fldCharType="begin"/>
      </w:r>
      <w:r>
        <w:instrText xml:space="preserve"> REF _Ref450206152 \h  \* MERGEFORMAT </w:instrText>
      </w:r>
      <w:r>
        <w:fldChar w:fldCharType="separate"/>
      </w:r>
      <w:r w:rsidR="009B3B3F" w:rsidRPr="00EB342D">
        <w:t xml:space="preserve">Anexo </w:t>
      </w:r>
      <w:r w:rsidR="009B3B3F" w:rsidRPr="00EB342D">
        <w:rPr>
          <w:noProof/>
        </w:rPr>
        <w:t>V</w:t>
      </w:r>
      <w:r w:rsidR="009B3B3F" w:rsidRPr="00EB342D">
        <w:rPr>
          <w:szCs w:val="20"/>
        </w:rPr>
        <w:t>: Relação de Eventos de Pagamento</w:t>
      </w:r>
      <w:r>
        <w:fldChar w:fldCharType="end"/>
      </w:r>
      <w:r w:rsidR="004629AB" w:rsidRPr="00EB342D">
        <w:rPr>
          <w:szCs w:val="20"/>
        </w:rPr>
        <w:t>;</w:t>
      </w:r>
    </w:p>
    <w:p w14:paraId="1A1C1049" w14:textId="77777777" w:rsidR="004629AB" w:rsidRPr="00EB342D" w:rsidRDefault="00C346C8" w:rsidP="00170123">
      <w:pPr>
        <w:pStyle w:val="PargrafodaLista"/>
        <w:numPr>
          <w:ilvl w:val="0"/>
          <w:numId w:val="27"/>
        </w:numPr>
        <w:rPr>
          <w:szCs w:val="20"/>
        </w:rPr>
      </w:pPr>
      <w:r w:rsidRPr="00EB342D">
        <w:rPr>
          <w:szCs w:val="20"/>
        </w:rPr>
        <w:fldChar w:fldCharType="begin"/>
      </w:r>
      <w:r w:rsidR="004629AB" w:rsidRPr="00EB342D">
        <w:rPr>
          <w:szCs w:val="20"/>
        </w:rPr>
        <w:instrText xml:space="preserve"> REF _Ref459708717 \h </w:instrText>
      </w:r>
      <w:r w:rsidR="00EB342D">
        <w:rPr>
          <w:szCs w:val="20"/>
        </w:rPr>
        <w:instrText xml:space="preserve"> \* MERGEFORMAT </w:instrText>
      </w:r>
      <w:r w:rsidRPr="00EB342D">
        <w:rPr>
          <w:szCs w:val="20"/>
        </w:rPr>
      </w:r>
      <w:r w:rsidRPr="00EB342D">
        <w:rPr>
          <w:szCs w:val="20"/>
        </w:rPr>
        <w:fldChar w:fldCharType="separate"/>
      </w:r>
      <w:r w:rsidR="009B3B3F" w:rsidRPr="00EB342D">
        <w:t xml:space="preserve">Anexo </w:t>
      </w:r>
      <w:r w:rsidR="009B3B3F" w:rsidRPr="00EB342D">
        <w:rPr>
          <w:noProof/>
        </w:rPr>
        <w:t>VI</w:t>
      </w:r>
      <w:r w:rsidR="009B3B3F" w:rsidRPr="00EB342D">
        <w:rPr>
          <w:szCs w:val="20"/>
        </w:rPr>
        <w:t>: Estrutura Final do Relatório Diagnóstico e Estudo de Alternativas</w:t>
      </w:r>
      <w:r w:rsidRPr="00EB342D">
        <w:rPr>
          <w:szCs w:val="20"/>
        </w:rPr>
        <w:fldChar w:fldCharType="end"/>
      </w:r>
      <w:r w:rsidR="004629AB" w:rsidRPr="00EB342D">
        <w:rPr>
          <w:szCs w:val="20"/>
        </w:rPr>
        <w:t>;</w:t>
      </w:r>
    </w:p>
    <w:p w14:paraId="41A97B0A" w14:textId="77777777" w:rsidR="004629AB" w:rsidRPr="00EB342D" w:rsidRDefault="00170123" w:rsidP="00170123">
      <w:pPr>
        <w:pStyle w:val="PargrafodaLista"/>
        <w:numPr>
          <w:ilvl w:val="0"/>
          <w:numId w:val="27"/>
        </w:numPr>
        <w:rPr>
          <w:szCs w:val="20"/>
        </w:rPr>
      </w:pPr>
      <w:r>
        <w:fldChar w:fldCharType="begin"/>
      </w:r>
      <w:r>
        <w:instrText xml:space="preserve"> REF _Ref459708719 \h  \* MERGEFORMAT </w:instrText>
      </w:r>
      <w:r>
        <w:fldChar w:fldCharType="separate"/>
      </w:r>
      <w:r w:rsidR="009B3B3F" w:rsidRPr="00EB342D">
        <w:t xml:space="preserve">Anexo </w:t>
      </w:r>
      <w:r w:rsidR="009B3B3F" w:rsidRPr="00EB342D">
        <w:rPr>
          <w:noProof/>
        </w:rPr>
        <w:t>VII</w:t>
      </w:r>
      <w:r w:rsidR="009B3B3F" w:rsidRPr="00EB342D">
        <w:rPr>
          <w:szCs w:val="20"/>
        </w:rPr>
        <w:t>: Estrutura do Relatório Final Projeto Básico de Engenharia</w:t>
      </w:r>
      <w:r>
        <w:fldChar w:fldCharType="end"/>
      </w:r>
      <w:r w:rsidR="004629AB" w:rsidRPr="00EB342D">
        <w:rPr>
          <w:szCs w:val="20"/>
        </w:rPr>
        <w:t>.</w:t>
      </w:r>
    </w:p>
    <w:p w14:paraId="1DE20328" w14:textId="77777777" w:rsidR="00BD2928" w:rsidRPr="00EB342D" w:rsidRDefault="00BD2928">
      <w:pPr>
        <w:spacing w:after="200" w:line="276" w:lineRule="auto"/>
        <w:jc w:val="left"/>
        <w:rPr>
          <w:szCs w:val="20"/>
        </w:rPr>
      </w:pPr>
      <w:r w:rsidRPr="00EB342D">
        <w:rPr>
          <w:szCs w:val="20"/>
        </w:rPr>
        <w:br w:type="page"/>
      </w:r>
    </w:p>
    <w:p w14:paraId="029FC4D1" w14:textId="77777777" w:rsidR="00AC5546" w:rsidRPr="00EB342D" w:rsidRDefault="00AC5546" w:rsidP="00AC5546">
      <w:pPr>
        <w:pStyle w:val="Legenda"/>
      </w:pPr>
      <w:bookmarkStart w:id="42" w:name="_Ref450205714"/>
      <w:bookmarkStart w:id="43" w:name="_Toc352230692"/>
      <w:bookmarkStart w:id="44" w:name="_Toc392675799"/>
      <w:bookmarkStart w:id="45" w:name="_Ref394333211"/>
      <w:bookmarkStart w:id="46" w:name="_Ref440982424"/>
      <w:bookmarkStart w:id="47" w:name="_Toc440982774"/>
      <w:bookmarkStart w:id="48" w:name="_Ref441155482"/>
      <w:bookmarkStart w:id="49" w:name="_Ref450206143"/>
      <w:bookmarkStart w:id="50" w:name="_Ref459708699"/>
      <w:bookmarkStart w:id="51" w:name="_Ref460425741"/>
      <w:r w:rsidRPr="00EB342D">
        <w:lastRenderedPageBreak/>
        <w:t xml:space="preserve">Anexo </w:t>
      </w:r>
      <w:r w:rsidR="00C346C8" w:rsidRPr="00EB342D">
        <w:fldChar w:fldCharType="begin"/>
      </w:r>
      <w:r w:rsidRPr="00EB342D">
        <w:instrText xml:space="preserve"> SEQ Anexo \* ROMAN </w:instrText>
      </w:r>
      <w:r w:rsidR="00C346C8" w:rsidRPr="00EB342D">
        <w:fldChar w:fldCharType="separate"/>
      </w:r>
      <w:r w:rsidR="009B3B3F" w:rsidRPr="00EB342D">
        <w:t>I</w:t>
      </w:r>
      <w:r w:rsidR="00C346C8" w:rsidRPr="00EB342D">
        <w:fldChar w:fldCharType="end"/>
      </w:r>
      <w:bookmarkEnd w:id="42"/>
      <w:r w:rsidRPr="00EB342D">
        <w:t xml:space="preserve">: </w:t>
      </w:r>
      <w:bookmarkEnd w:id="43"/>
      <w:bookmarkEnd w:id="44"/>
      <w:bookmarkEnd w:id="45"/>
      <w:bookmarkEnd w:id="46"/>
      <w:bookmarkEnd w:id="47"/>
      <w:bookmarkEnd w:id="48"/>
      <w:bookmarkEnd w:id="49"/>
      <w:bookmarkEnd w:id="50"/>
      <w:r w:rsidRPr="00EB342D">
        <w:t>Justificativas</w:t>
      </w:r>
      <w:bookmarkEnd w:id="51"/>
    </w:p>
    <w:p w14:paraId="464E2AA4" w14:textId="77777777" w:rsidR="00AC5546" w:rsidRPr="00EB342D" w:rsidRDefault="00AC5546" w:rsidP="00AC5546">
      <w:pPr>
        <w:rPr>
          <w:szCs w:val="20"/>
        </w:rPr>
      </w:pPr>
    </w:p>
    <w:p w14:paraId="3FC6AF92" w14:textId="77777777" w:rsidR="0092676B" w:rsidRPr="00EB342D" w:rsidRDefault="0092676B" w:rsidP="0092676B">
      <w:pPr>
        <w:rPr>
          <w:szCs w:val="20"/>
        </w:rPr>
      </w:pPr>
      <w:r w:rsidRPr="00EB342D">
        <w:rPr>
          <w:b/>
          <w:szCs w:val="20"/>
        </w:rPr>
        <w:t>Finalidade</w:t>
      </w:r>
      <w:r w:rsidRPr="00EB342D">
        <w:rPr>
          <w:szCs w:val="20"/>
        </w:rPr>
        <w:t>: este anexo tem por finalidade incluir exigências e particularidades em função da especificidade da obra ou serviço de engenharia, previstas no Termo de Referência e que aqui após relacionadas passam a integrar o TR.</w:t>
      </w:r>
    </w:p>
    <w:p w14:paraId="444A444A" w14:textId="77777777" w:rsidR="0092676B" w:rsidRPr="00EB342D" w:rsidRDefault="0092676B" w:rsidP="0092676B">
      <w:pPr>
        <w:rPr>
          <w:szCs w:val="20"/>
        </w:rPr>
      </w:pPr>
    </w:p>
    <w:p w14:paraId="702A92F6" w14:textId="77777777" w:rsidR="0092676B" w:rsidRPr="002441A9" w:rsidRDefault="0092676B" w:rsidP="0092676B">
      <w:pPr>
        <w:rPr>
          <w:b/>
          <w:szCs w:val="20"/>
        </w:rPr>
      </w:pPr>
      <w:r w:rsidRPr="00EB342D">
        <w:rPr>
          <w:b/>
          <w:szCs w:val="20"/>
        </w:rPr>
        <w:t>Justificativas:</w:t>
      </w:r>
    </w:p>
    <w:p w14:paraId="2C54DD88" w14:textId="77777777" w:rsidR="0092676B" w:rsidRPr="002441A9" w:rsidRDefault="0092676B" w:rsidP="0092676B">
      <w:pPr>
        <w:rPr>
          <w:szCs w:val="20"/>
        </w:rPr>
      </w:pPr>
    </w:p>
    <w:p w14:paraId="4EC36F1D" w14:textId="77777777" w:rsidR="0092676B" w:rsidRPr="002441A9" w:rsidRDefault="0092676B" w:rsidP="0092676B">
      <w:pPr>
        <w:rPr>
          <w:b/>
          <w:szCs w:val="20"/>
          <w:u w:val="single"/>
        </w:rPr>
      </w:pPr>
      <w:r w:rsidRPr="002441A9">
        <w:rPr>
          <w:b/>
          <w:szCs w:val="20"/>
          <w:u w:val="single"/>
        </w:rPr>
        <w:t>Da necessidade da contratação</w:t>
      </w:r>
    </w:p>
    <w:p w14:paraId="3A8A9B07" w14:textId="77777777" w:rsidR="0092676B" w:rsidRPr="002441A9" w:rsidRDefault="0092676B" w:rsidP="0092676B">
      <w:pPr>
        <w:rPr>
          <w:szCs w:val="20"/>
        </w:rPr>
      </w:pPr>
    </w:p>
    <w:p w14:paraId="78DC1A09" w14:textId="77777777" w:rsidR="003416F9" w:rsidRPr="002441A9" w:rsidRDefault="003416F9" w:rsidP="003416F9">
      <w:pPr>
        <w:spacing w:before="240"/>
        <w:rPr>
          <w:szCs w:val="20"/>
        </w:rPr>
      </w:pPr>
      <w:r w:rsidRPr="002441A9">
        <w:rPr>
          <w:szCs w:val="20"/>
        </w:rPr>
        <w:t>Considerando que a ponte facilitará o trânsito de veículos e pessoas, com o escoamento adequado das águas pluviais, contribuindo para a melhoria da qualidade de vida dos moradores beneficiados pela ação, por consequência para o desenvolvimento do município contemplado.</w:t>
      </w:r>
    </w:p>
    <w:p w14:paraId="38860F92" w14:textId="77777777" w:rsidR="00317181" w:rsidRPr="002441A9" w:rsidRDefault="00317181" w:rsidP="0092676B">
      <w:pPr>
        <w:rPr>
          <w:szCs w:val="20"/>
        </w:rPr>
      </w:pPr>
    </w:p>
    <w:p w14:paraId="0A10341A" w14:textId="77777777" w:rsidR="00317181" w:rsidRPr="002441A9" w:rsidRDefault="0092676B" w:rsidP="0092676B">
      <w:pPr>
        <w:rPr>
          <w:b/>
          <w:szCs w:val="20"/>
          <w:u w:val="single"/>
        </w:rPr>
      </w:pPr>
      <w:r w:rsidRPr="002441A9">
        <w:rPr>
          <w:b/>
          <w:szCs w:val="20"/>
          <w:u w:val="single"/>
        </w:rPr>
        <w:t xml:space="preserve">Regime de execução: </w:t>
      </w:r>
    </w:p>
    <w:p w14:paraId="2AAB77AD" w14:textId="77777777" w:rsidR="00317181" w:rsidRPr="002441A9" w:rsidRDefault="00317181" w:rsidP="0092676B">
      <w:pPr>
        <w:rPr>
          <w:b/>
          <w:szCs w:val="20"/>
          <w:u w:val="single"/>
        </w:rPr>
      </w:pPr>
    </w:p>
    <w:p w14:paraId="0F1B0476" w14:textId="65DF5D5E" w:rsidR="0092676B" w:rsidRPr="002441A9" w:rsidRDefault="0092676B" w:rsidP="0092676B">
      <w:pPr>
        <w:rPr>
          <w:szCs w:val="20"/>
        </w:rPr>
      </w:pPr>
      <w:r w:rsidRPr="002441A9">
        <w:rPr>
          <w:b/>
          <w:szCs w:val="20"/>
          <w:u w:val="single"/>
        </w:rPr>
        <w:t>Empreitada por Preços Unitários</w:t>
      </w:r>
      <w:r w:rsidRPr="002441A9">
        <w:rPr>
          <w:szCs w:val="20"/>
        </w:rPr>
        <w:t>: preço certo de unidades determinadas. O pagamento será por medições das unidades efetivamente executadas.</w:t>
      </w:r>
    </w:p>
    <w:p w14:paraId="1A86E9D4" w14:textId="450DCF64" w:rsidR="0092676B" w:rsidRPr="002441A9" w:rsidRDefault="0092676B" w:rsidP="0092676B">
      <w:pPr>
        <w:rPr>
          <w:szCs w:val="20"/>
        </w:rPr>
      </w:pPr>
      <w:r w:rsidRPr="002441A9">
        <w:rPr>
          <w:szCs w:val="20"/>
        </w:rPr>
        <w:t xml:space="preserve">Este regime de execução é o mais apropriado para o objeto da licitação, pois será pago somente os serviços efetivamente executados, mediante medições mensais, dos preços unitários propostos pela </w:t>
      </w:r>
      <w:r w:rsidR="00A915F4" w:rsidRPr="002441A9">
        <w:rPr>
          <w:szCs w:val="20"/>
        </w:rPr>
        <w:t>CONTRATADA</w:t>
      </w:r>
      <w:r w:rsidRPr="002441A9">
        <w:rPr>
          <w:szCs w:val="20"/>
        </w:rPr>
        <w:t>.</w:t>
      </w:r>
    </w:p>
    <w:p w14:paraId="348D55DF" w14:textId="77777777" w:rsidR="0092676B" w:rsidRPr="002441A9" w:rsidRDefault="0092676B" w:rsidP="0092676B">
      <w:pPr>
        <w:rPr>
          <w:szCs w:val="20"/>
        </w:rPr>
      </w:pPr>
    </w:p>
    <w:p w14:paraId="2D241A8A" w14:textId="703B88BB" w:rsidR="00855315" w:rsidRPr="002441A9" w:rsidRDefault="0092676B" w:rsidP="0092676B">
      <w:pPr>
        <w:rPr>
          <w:szCs w:val="20"/>
        </w:rPr>
      </w:pPr>
      <w:r w:rsidRPr="002441A9">
        <w:rPr>
          <w:b/>
          <w:szCs w:val="20"/>
          <w:u w:val="single"/>
        </w:rPr>
        <w:t>Participação de Consórcios</w:t>
      </w:r>
      <w:r w:rsidRPr="002441A9">
        <w:rPr>
          <w:szCs w:val="20"/>
        </w:rPr>
        <w:t xml:space="preserve">: </w:t>
      </w:r>
    </w:p>
    <w:p w14:paraId="5D1AE165" w14:textId="77777777" w:rsidR="00855315" w:rsidRPr="002441A9" w:rsidRDefault="00855315" w:rsidP="0092676B">
      <w:pPr>
        <w:rPr>
          <w:szCs w:val="20"/>
        </w:rPr>
      </w:pPr>
    </w:p>
    <w:p w14:paraId="3572E308" w14:textId="6D3691AE" w:rsidR="00855315" w:rsidRPr="002441A9" w:rsidRDefault="00855315" w:rsidP="00DC0DC2">
      <w:pPr>
        <w:pStyle w:val="Ttulo3"/>
        <w:numPr>
          <w:ilvl w:val="0"/>
          <w:numId w:val="0"/>
        </w:numPr>
        <w:rPr>
          <w:rFonts w:ascii="Times New Roman" w:hAnsi="Times New Roman" w:cs="Times New Roman"/>
          <w:szCs w:val="27"/>
        </w:rPr>
      </w:pPr>
      <w:r w:rsidRPr="002441A9">
        <w:t>Não será permitida, na presente licitação, a participação de empresas</w:t>
      </w:r>
      <w:r w:rsidR="00DC0DC2">
        <w:t xml:space="preserve"> sob a forma de </w:t>
      </w:r>
      <w:r w:rsidRPr="002441A9">
        <w:t>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14:paraId="4CF8B6DF" w14:textId="77777777" w:rsidR="0092676B" w:rsidRPr="002441A9" w:rsidRDefault="0092676B" w:rsidP="0092676B">
      <w:pPr>
        <w:rPr>
          <w:szCs w:val="20"/>
        </w:rPr>
      </w:pPr>
    </w:p>
    <w:p w14:paraId="080B0F80" w14:textId="0636A8F3" w:rsidR="0092676B" w:rsidRPr="002441A9" w:rsidRDefault="0092676B" w:rsidP="0092676B">
      <w:pPr>
        <w:rPr>
          <w:szCs w:val="20"/>
        </w:rPr>
      </w:pPr>
      <w:r w:rsidRPr="002441A9">
        <w:rPr>
          <w:b/>
          <w:szCs w:val="20"/>
          <w:u w:val="single"/>
        </w:rPr>
        <w:t>Declaração de compatibilidade com o Plano Plurianual</w:t>
      </w:r>
      <w:r w:rsidR="002441A9" w:rsidRPr="002441A9">
        <w:rPr>
          <w:szCs w:val="20"/>
        </w:rPr>
        <w:t xml:space="preserve">: </w:t>
      </w:r>
    </w:p>
    <w:p w14:paraId="2B5E684F" w14:textId="79FC1ACF" w:rsidR="0092676B" w:rsidRPr="002441A9" w:rsidRDefault="0092676B" w:rsidP="0092676B">
      <w:pPr>
        <w:rPr>
          <w:szCs w:val="20"/>
        </w:rPr>
      </w:pPr>
      <w:r w:rsidRPr="002441A9">
        <w:rPr>
          <w:szCs w:val="20"/>
        </w:rPr>
        <w:t xml:space="preserve">Os serviços a serem contratados </w:t>
      </w:r>
      <w:r w:rsidR="002441A9" w:rsidRPr="002441A9">
        <w:rPr>
          <w:szCs w:val="20"/>
        </w:rPr>
        <w:t xml:space="preserve">não </w:t>
      </w:r>
      <w:r w:rsidRPr="002441A9">
        <w:rPr>
          <w:szCs w:val="20"/>
        </w:rPr>
        <w:t>serão executados no prazo superior a um ano, conforme consta do Termo de Referência.</w:t>
      </w:r>
    </w:p>
    <w:p w14:paraId="5FD46B20" w14:textId="77777777" w:rsidR="0092676B" w:rsidRPr="002441A9" w:rsidRDefault="0092676B" w:rsidP="0092676B">
      <w:pPr>
        <w:rPr>
          <w:szCs w:val="20"/>
        </w:rPr>
      </w:pPr>
    </w:p>
    <w:p w14:paraId="731E8EF4" w14:textId="57607C6A" w:rsidR="002441A9" w:rsidRPr="002441A9" w:rsidRDefault="0092676B" w:rsidP="002441A9">
      <w:pPr>
        <w:rPr>
          <w:szCs w:val="20"/>
        </w:rPr>
      </w:pPr>
      <w:r w:rsidRPr="002441A9">
        <w:rPr>
          <w:b/>
          <w:szCs w:val="20"/>
        </w:rPr>
        <w:t>Desapropriação</w:t>
      </w:r>
      <w:r w:rsidRPr="002441A9">
        <w:rPr>
          <w:szCs w:val="20"/>
        </w:rPr>
        <w:t>: Não aplicável</w:t>
      </w:r>
    </w:p>
    <w:p w14:paraId="7D196620" w14:textId="141BA05C" w:rsidR="0092676B" w:rsidRPr="002441A9" w:rsidRDefault="0092676B" w:rsidP="0092676B">
      <w:pPr>
        <w:rPr>
          <w:szCs w:val="20"/>
        </w:rPr>
      </w:pPr>
    </w:p>
    <w:p w14:paraId="40374B57" w14:textId="30F8F09D" w:rsidR="00366E23" w:rsidRPr="002441A9" w:rsidRDefault="00366E23" w:rsidP="00366E23">
      <w:pPr>
        <w:rPr>
          <w:b/>
          <w:szCs w:val="20"/>
        </w:rPr>
      </w:pPr>
      <w:r w:rsidRPr="002441A9">
        <w:rPr>
          <w:b/>
          <w:szCs w:val="20"/>
          <w:u w:val="single"/>
        </w:rPr>
        <w:t>Divulgação do valor orçado:</w:t>
      </w:r>
      <w:r w:rsidR="002441A9" w:rsidRPr="002441A9">
        <w:rPr>
          <w:b/>
          <w:szCs w:val="20"/>
          <w:u w:val="single"/>
        </w:rPr>
        <w:t xml:space="preserve"> </w:t>
      </w:r>
      <w:r w:rsidR="002441A9" w:rsidRPr="002441A9">
        <w:rPr>
          <w:b/>
          <w:szCs w:val="20"/>
        </w:rPr>
        <w:t>sim</w:t>
      </w:r>
    </w:p>
    <w:p w14:paraId="24521123" w14:textId="77777777" w:rsidR="00366E23" w:rsidRPr="002441A9" w:rsidRDefault="00366E23" w:rsidP="00366E23">
      <w:pPr>
        <w:rPr>
          <w:szCs w:val="20"/>
        </w:rPr>
      </w:pPr>
    </w:p>
    <w:p w14:paraId="0F61B546" w14:textId="6B7ACC1D" w:rsidR="00366E23" w:rsidRPr="002441A9" w:rsidRDefault="002441A9" w:rsidP="0092676B">
      <w:pPr>
        <w:rPr>
          <w:szCs w:val="20"/>
        </w:rPr>
      </w:pPr>
      <w:r w:rsidRPr="002441A9">
        <w:rPr>
          <w:szCs w:val="20"/>
        </w:rPr>
        <w:t>Tendo em vista que o critério de julgamento é de menor preço.</w:t>
      </w:r>
    </w:p>
    <w:p w14:paraId="32740517" w14:textId="77777777" w:rsidR="0092676B" w:rsidRPr="002441A9" w:rsidRDefault="0092676B" w:rsidP="0092676B">
      <w:pPr>
        <w:rPr>
          <w:szCs w:val="20"/>
        </w:rPr>
      </w:pPr>
    </w:p>
    <w:p w14:paraId="4321ED44" w14:textId="7915B8C1" w:rsidR="002441A9" w:rsidRPr="002441A9" w:rsidRDefault="0092676B" w:rsidP="0092676B">
      <w:pPr>
        <w:rPr>
          <w:szCs w:val="20"/>
        </w:rPr>
      </w:pPr>
      <w:r w:rsidRPr="002441A9">
        <w:rPr>
          <w:b/>
          <w:szCs w:val="20"/>
          <w:u w:val="single"/>
        </w:rPr>
        <w:t>Garantia do Objeto</w:t>
      </w:r>
      <w:r w:rsidRPr="002441A9">
        <w:rPr>
          <w:szCs w:val="20"/>
        </w:rPr>
        <w:t xml:space="preserve">: </w:t>
      </w:r>
      <w:r w:rsidR="002441A9" w:rsidRPr="002441A9">
        <w:t>O contratado é obrigado garantir a eficácia e integridade do objeto contratado e, durante o período de 5 anos,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CODEVASF independentemente da comprovação de sua culpa ou dolo na execução do contrato.</w:t>
      </w:r>
    </w:p>
    <w:p w14:paraId="56F7A80A" w14:textId="77777777" w:rsidR="0092676B" w:rsidRPr="002441A9" w:rsidRDefault="0092676B" w:rsidP="0092676B">
      <w:pPr>
        <w:rPr>
          <w:szCs w:val="20"/>
        </w:rPr>
      </w:pPr>
    </w:p>
    <w:p w14:paraId="75F66909" w14:textId="3BBDC066" w:rsidR="0092676B" w:rsidRPr="002441A9" w:rsidRDefault="0092676B" w:rsidP="0092676B">
      <w:pPr>
        <w:rPr>
          <w:szCs w:val="20"/>
        </w:rPr>
      </w:pPr>
      <w:r w:rsidRPr="002441A9">
        <w:rPr>
          <w:b/>
          <w:szCs w:val="20"/>
          <w:u w:val="single"/>
        </w:rPr>
        <w:t>Garantia de Execução (caução)</w:t>
      </w:r>
      <w:r w:rsidRPr="002441A9">
        <w:rPr>
          <w:szCs w:val="20"/>
        </w:rPr>
        <w:t xml:space="preserve">: É necessário para fins de emissão da Ordem de Serviço que a </w:t>
      </w:r>
      <w:r w:rsidR="002441A9" w:rsidRPr="002441A9">
        <w:rPr>
          <w:szCs w:val="20"/>
        </w:rPr>
        <w:t>empresa contratada</w:t>
      </w:r>
      <w:r w:rsidRPr="002441A9">
        <w:rPr>
          <w:szCs w:val="20"/>
        </w:rPr>
        <w:t xml:space="preserve"> tenha apresentado a Garantia de Execução do Contrato</w:t>
      </w:r>
    </w:p>
    <w:p w14:paraId="09288392" w14:textId="77777777" w:rsidR="0092676B" w:rsidRPr="002441A9" w:rsidRDefault="0092676B" w:rsidP="0092676B">
      <w:pPr>
        <w:rPr>
          <w:szCs w:val="20"/>
        </w:rPr>
      </w:pPr>
    </w:p>
    <w:p w14:paraId="6FFD2F50" w14:textId="6575BAD8" w:rsidR="004432F6" w:rsidRDefault="004432F6" w:rsidP="004432F6">
      <w:pPr>
        <w:rPr>
          <w:szCs w:val="20"/>
        </w:rPr>
      </w:pPr>
      <w:r w:rsidRPr="002441A9">
        <w:rPr>
          <w:b/>
          <w:szCs w:val="20"/>
          <w:u w:val="single"/>
        </w:rPr>
        <w:t>Qualificação Técnica</w:t>
      </w:r>
      <w:r w:rsidRPr="002441A9">
        <w:rPr>
          <w:b/>
          <w:szCs w:val="20"/>
        </w:rPr>
        <w:t xml:space="preserve">: </w:t>
      </w:r>
      <w:r w:rsidR="002441A9" w:rsidRPr="002441A9">
        <w:rPr>
          <w:szCs w:val="20"/>
        </w:rPr>
        <w:t xml:space="preserve">A comprovação de elaboração </w:t>
      </w:r>
      <w:r w:rsidR="002441A9">
        <w:rPr>
          <w:szCs w:val="20"/>
        </w:rPr>
        <w:t>de projeto de pontes exigida na qualificação técnica se trata de serviço essencial ao objeto licitado, possibilitando verificar a capacidade técnica do licitante.</w:t>
      </w:r>
    </w:p>
    <w:p w14:paraId="708DCD74" w14:textId="77777777" w:rsidR="006C7FD0" w:rsidRPr="00EB342D" w:rsidRDefault="006C7FD0" w:rsidP="004432F6">
      <w:pPr>
        <w:rPr>
          <w:szCs w:val="20"/>
        </w:rPr>
      </w:pPr>
    </w:p>
    <w:p w14:paraId="0EF18399" w14:textId="13CBA6FE" w:rsidR="00887D45" w:rsidRDefault="006C7FD0" w:rsidP="0092676B">
      <w:pPr>
        <w:rPr>
          <w:rStyle w:val="hgkelc"/>
        </w:rPr>
      </w:pPr>
      <w:r w:rsidRPr="002B44C0">
        <w:rPr>
          <w:b/>
          <w:bCs/>
          <w:szCs w:val="20"/>
          <w:u w:val="single"/>
        </w:rPr>
        <w:t>Não aplicação do Pregão:</w:t>
      </w:r>
      <w:r w:rsidRPr="002B44C0">
        <w:rPr>
          <w:szCs w:val="20"/>
        </w:rPr>
        <w:t xml:space="preserve">  </w:t>
      </w:r>
      <w:r w:rsidRPr="003B1961">
        <w:rPr>
          <w:szCs w:val="20"/>
        </w:rPr>
        <w:t xml:space="preserve">Por não </w:t>
      </w:r>
      <w:r w:rsidR="002B44C0" w:rsidRPr="003B1961">
        <w:rPr>
          <w:szCs w:val="20"/>
        </w:rPr>
        <w:t>se tratar</w:t>
      </w:r>
      <w:r w:rsidRPr="003B1961">
        <w:rPr>
          <w:szCs w:val="20"/>
        </w:rPr>
        <w:t xml:space="preserve"> de um serviço comum, pois nesse caso</w:t>
      </w:r>
      <w:r w:rsidR="003B1961" w:rsidRPr="003B1961">
        <w:rPr>
          <w:szCs w:val="20"/>
        </w:rPr>
        <w:t>, o objeto a ser contratado afigura-se como um serviço</w:t>
      </w:r>
      <w:r w:rsidRPr="003B1961">
        <w:rPr>
          <w:rStyle w:val="hgkelc"/>
        </w:rPr>
        <w:t xml:space="preserve"> predominantemente intelectual, por ser a elaboração de projeto de uma ponte que é considerada uma obra de arte especial,</w:t>
      </w:r>
      <w:r w:rsidRPr="003B1961">
        <w:rPr>
          <w:szCs w:val="20"/>
        </w:rPr>
        <w:t xml:space="preserve"> devido </w:t>
      </w:r>
      <w:r w:rsidR="002F3775" w:rsidRPr="003B1961">
        <w:rPr>
          <w:szCs w:val="20"/>
        </w:rPr>
        <w:t>à</w:t>
      </w:r>
      <w:r w:rsidRPr="003B1961">
        <w:rPr>
          <w:szCs w:val="20"/>
        </w:rPr>
        <w:t xml:space="preserve"> </w:t>
      </w:r>
      <w:r w:rsidRPr="003B1961">
        <w:rPr>
          <w:rStyle w:val="hgkelc"/>
        </w:rPr>
        <w:t>complexidade técnica</w:t>
      </w:r>
      <w:r w:rsidR="002F3775" w:rsidRPr="003B1961">
        <w:rPr>
          <w:rStyle w:val="hgkelc"/>
        </w:rPr>
        <w:t xml:space="preserve"> envolvida.</w:t>
      </w:r>
    </w:p>
    <w:p w14:paraId="6133C6CC" w14:textId="1A5E6531" w:rsidR="00E06BEC" w:rsidRDefault="00E06BEC" w:rsidP="0092676B">
      <w:pPr>
        <w:rPr>
          <w:rStyle w:val="hgkelc"/>
        </w:rPr>
      </w:pPr>
    </w:p>
    <w:p w14:paraId="29C87C86" w14:textId="3E72FA6C" w:rsidR="00E06BEC" w:rsidRPr="00E06BEC" w:rsidRDefault="00E06BEC" w:rsidP="00E06BEC">
      <w:pPr>
        <w:rPr>
          <w:rStyle w:val="hgkelc"/>
        </w:rPr>
      </w:pPr>
      <w:r w:rsidRPr="002B44C0">
        <w:rPr>
          <w:rStyle w:val="hgkelc"/>
          <w:b/>
          <w:bCs/>
          <w:u w:val="single"/>
        </w:rPr>
        <w:lastRenderedPageBreak/>
        <w:t>Subcontratação: Não Permitida</w:t>
      </w:r>
      <w:r w:rsidR="002B44C0">
        <w:rPr>
          <w:rStyle w:val="hgkelc"/>
          <w:u w:val="single"/>
        </w:rPr>
        <w:t xml:space="preserve">: </w:t>
      </w:r>
      <w:r w:rsidRPr="00E06BEC">
        <w:rPr>
          <w:rStyle w:val="hgkelc"/>
        </w:rPr>
        <w:t xml:space="preserve">Trata-se de </w:t>
      </w:r>
      <w:r>
        <w:rPr>
          <w:rStyle w:val="hgkelc"/>
        </w:rPr>
        <w:t>um serviço que demanda unicidade de autoria na execução. O intuito persona, neste tipo de objeto é fundamental para a boa e eficaz execução. A linha de raciocínio intelectual e técnica deve seguir num caminho holístico e inteiro para que a execução do serviço tenha início, meio e fim satisfatório. Não é aconselhável confusão de concepções técnicas. Ademais, n</w:t>
      </w:r>
      <w:r w:rsidRPr="00E06BEC">
        <w:rPr>
          <w:rStyle w:val="hgkelc"/>
        </w:rPr>
        <w:t>ão há, a princípio, elementos especiais na sua execução, que demandem a necessidade de subcontratação, o que poderia trazer, em tese, alguma vantagem para a administração.</w:t>
      </w:r>
    </w:p>
    <w:p w14:paraId="325CBD8D" w14:textId="2CB13B1E" w:rsidR="00E06BEC" w:rsidRDefault="00E06BEC" w:rsidP="00E06BEC">
      <w:pPr>
        <w:rPr>
          <w:rStyle w:val="hgkelc"/>
        </w:rPr>
      </w:pPr>
      <w:r w:rsidRPr="00E06BEC">
        <w:rPr>
          <w:rStyle w:val="hgkelc"/>
        </w:rPr>
        <w:t>Admitir a subcontratação seria admitir a execução de parcelas substantivas do objeto por pessoa subcontratada. Também, pela natureza e características do objeto, esta subcontratação traria o risco de uma execução total do objeto, o que é vedado por Lei (art. 78 da Lei 13.303/2016). Portanto, não é conveniente nem oportuno para a administração, porque não traz nenhuma vantagem a permissão de subcontratar o objeto em tela, tão pouco proporciona dificuldade para a contratada executar todo objeto diretamente.</w:t>
      </w:r>
    </w:p>
    <w:p w14:paraId="2635A798" w14:textId="736B46CF" w:rsidR="00694AB3" w:rsidRDefault="00694AB3" w:rsidP="00E06BEC">
      <w:pPr>
        <w:rPr>
          <w:rStyle w:val="hgkelc"/>
        </w:rPr>
      </w:pPr>
    </w:p>
    <w:p w14:paraId="1BF6DA62" w14:textId="77777777" w:rsidR="00694AB3" w:rsidRPr="002B44C0" w:rsidRDefault="00694AB3" w:rsidP="00694AB3">
      <w:pPr>
        <w:rPr>
          <w:b/>
          <w:bCs/>
          <w:szCs w:val="20"/>
        </w:rPr>
      </w:pPr>
      <w:r w:rsidRPr="002B44C0">
        <w:rPr>
          <w:b/>
          <w:bCs/>
          <w:szCs w:val="20"/>
          <w:u w:val="single"/>
        </w:rPr>
        <w:t>Exigência de Capacidade Econômico-financeira</w:t>
      </w:r>
      <w:r w:rsidRPr="002B44C0">
        <w:rPr>
          <w:b/>
          <w:bCs/>
          <w:szCs w:val="20"/>
        </w:rPr>
        <w:t xml:space="preserve">: </w:t>
      </w:r>
    </w:p>
    <w:p w14:paraId="6824A9FB" w14:textId="77777777" w:rsidR="00694AB3" w:rsidRPr="00694AB3" w:rsidRDefault="00694AB3" w:rsidP="00694AB3">
      <w:pPr>
        <w:rPr>
          <w:szCs w:val="20"/>
        </w:rPr>
      </w:pPr>
    </w:p>
    <w:p w14:paraId="6199EDDB" w14:textId="77777777" w:rsidR="00694AB3" w:rsidRPr="00694AB3" w:rsidRDefault="00694AB3" w:rsidP="00694AB3">
      <w:pPr>
        <w:rPr>
          <w:szCs w:val="20"/>
        </w:rPr>
      </w:pPr>
      <w:r w:rsidRPr="00694AB3">
        <w:rPr>
          <w:szCs w:val="20"/>
        </w:rPr>
        <w:t>A Constituição Federal do Brasil, especificamente a norma prescrita no Art. 37, XXI, autoriza, no processo de licitação pública, que a administração exija, nos termos da lei, qualificação econômica indispensável à garantia do cumprimento das obrigações às quais o licitante se propõe a cumprir na forma do futuro contrato.</w:t>
      </w:r>
    </w:p>
    <w:p w14:paraId="6946C512" w14:textId="77777777" w:rsidR="00694AB3" w:rsidRPr="00694AB3" w:rsidRDefault="00694AB3" w:rsidP="00694AB3">
      <w:pPr>
        <w:rPr>
          <w:szCs w:val="20"/>
        </w:rPr>
      </w:pPr>
      <w:r w:rsidRPr="00694AB3">
        <w:rPr>
          <w:szCs w:val="20"/>
        </w:rPr>
        <w:t>A Lei 13.303/2016, Art. 58, II, preceitua, nesta seara, que um dos parâmetros exclusivos de apreciação da habilitação do licitante é capacidade econômica e financeira.</w:t>
      </w:r>
    </w:p>
    <w:p w14:paraId="5B032D90" w14:textId="77777777" w:rsidR="00694AB3" w:rsidRPr="00694AB3" w:rsidRDefault="00694AB3" w:rsidP="00694AB3">
      <w:pPr>
        <w:rPr>
          <w:szCs w:val="20"/>
        </w:rPr>
      </w:pPr>
      <w:r w:rsidRPr="00694AB3">
        <w:rPr>
          <w:szCs w:val="20"/>
        </w:rPr>
        <w:t>Diante deste conjunto normativo, o administrador depara-se, também, com a jurisprudência sedimentada na Súmula nº 289 da Corte de Contas da União, a quem a Empresa Pública deve cumprimento.</w:t>
      </w:r>
    </w:p>
    <w:p w14:paraId="23F7C7FA" w14:textId="77777777" w:rsidR="00694AB3" w:rsidRPr="00694AB3" w:rsidRDefault="00694AB3" w:rsidP="00694AB3">
      <w:pPr>
        <w:rPr>
          <w:szCs w:val="20"/>
        </w:rPr>
      </w:pPr>
      <w:r w:rsidRPr="00694AB3">
        <w:rPr>
          <w:szCs w:val="20"/>
        </w:rPr>
        <w:t>SÚMULA Nº 289. A exigência de índices contábeis de capacidade financeira, a exemplo dos de liquidez, deve estar justificada no processo da licitação, conter parâmetros atualizados de mercado e atender às características do objeto licitado, sendo vedado o uso de índice cuja fórmula inclua rentabilidade ou lucratividade. (GRIFAMOS).</w:t>
      </w:r>
    </w:p>
    <w:p w14:paraId="73BF936A" w14:textId="77777777" w:rsidR="00694AB3" w:rsidRPr="00694AB3" w:rsidRDefault="00694AB3" w:rsidP="00694AB3">
      <w:pPr>
        <w:rPr>
          <w:szCs w:val="20"/>
        </w:rPr>
      </w:pPr>
      <w:r w:rsidRPr="00694AB3">
        <w:rPr>
          <w:szCs w:val="20"/>
        </w:rPr>
        <w:t>É prerrogativa da administração, e via de regra, dever aferir objetivamente a capacidade do futuro contratado, não para construir um muro inútil de restrições comprometendo o caráter competitivo da licitação, mas para prevenir a adjudicação de objetos licitados a contratados sem condições de honrar os compromissos assumidos perante ela.</w:t>
      </w:r>
    </w:p>
    <w:p w14:paraId="1787424C" w14:textId="77777777" w:rsidR="00694AB3" w:rsidRPr="00694AB3" w:rsidRDefault="00694AB3" w:rsidP="00694AB3">
      <w:pPr>
        <w:rPr>
          <w:szCs w:val="20"/>
        </w:rPr>
      </w:pPr>
      <w:r w:rsidRPr="00694AB3">
        <w:rPr>
          <w:szCs w:val="20"/>
        </w:rPr>
        <w:t>A administração deve ter percuciência ao definir os índices de avaliação da capacidade econômico-financeira de quem se proporá a executar o objeto em licitação, de modo a conquistar a garantia da execução do contrato e evitar restringir o caráter competitivo do certame.</w:t>
      </w:r>
    </w:p>
    <w:p w14:paraId="3B070998" w14:textId="1A8303B5" w:rsidR="00694AB3" w:rsidRPr="00694AB3" w:rsidRDefault="00694AB3" w:rsidP="00694AB3">
      <w:pPr>
        <w:rPr>
          <w:szCs w:val="20"/>
        </w:rPr>
      </w:pPr>
      <w:r w:rsidRPr="00694AB3">
        <w:rPr>
          <w:szCs w:val="20"/>
        </w:rPr>
        <w:t>Diante da legislação e da jurisprudência alhures citadas, define-se nesta oportunidade, dois índices contábeis de liquidez e um de solvência com a finalidade, necessária, conveniente e oportuna de escolher a melhor proposta, cujo autor apresente capacidade econômico-financeira de bem executar o objeto contratado, sem surpresas no curso da avença. Estes índices, como se mostram, são necessários em razão das características do objeto licitado, que se trata de</w:t>
      </w:r>
      <w:r>
        <w:rPr>
          <w:szCs w:val="20"/>
        </w:rPr>
        <w:t xml:space="preserve"> serviço de engenharia para futura construção de</w:t>
      </w:r>
      <w:r w:rsidRPr="00694AB3">
        <w:rPr>
          <w:szCs w:val="20"/>
        </w:rPr>
        <w:t xml:space="preserve"> obra de construção civil importante, cujo valor previsto e prazo de vigência são consideráveis, de R$ </w:t>
      </w:r>
      <w:r w:rsidR="00102230">
        <w:rPr>
          <w:szCs w:val="20"/>
        </w:rPr>
        <w:t>304.192,35</w:t>
      </w:r>
      <w:r w:rsidR="009138C0" w:rsidRPr="009138C0">
        <w:rPr>
          <w:szCs w:val="20"/>
        </w:rPr>
        <w:t xml:space="preserve"> </w:t>
      </w:r>
      <w:r w:rsidRPr="00694AB3">
        <w:rPr>
          <w:szCs w:val="20"/>
        </w:rPr>
        <w:t>e 3</w:t>
      </w:r>
      <w:r w:rsidR="009138C0">
        <w:rPr>
          <w:szCs w:val="20"/>
        </w:rPr>
        <w:t>00</w:t>
      </w:r>
      <w:r w:rsidRPr="00694AB3">
        <w:rPr>
          <w:szCs w:val="20"/>
        </w:rPr>
        <w:t xml:space="preserve"> dias, respectivamente.</w:t>
      </w:r>
    </w:p>
    <w:p w14:paraId="1807D799" w14:textId="77777777" w:rsidR="00694AB3" w:rsidRPr="00694AB3" w:rsidRDefault="00694AB3" w:rsidP="00694AB3">
      <w:pPr>
        <w:rPr>
          <w:szCs w:val="20"/>
        </w:rPr>
      </w:pPr>
      <w:r w:rsidRPr="00694AB3">
        <w:rPr>
          <w:szCs w:val="20"/>
        </w:rPr>
        <w:t>Os índices escolhidos apresentam parâmetros atualizados de mercado, pois, os de liquidez são considerados, pela doutrina contábil, e pela Administração Pública que os utiliza constante e hodiernamente, próprios para o fim a que se está aplicando nesta licitação. Tais índice, inclusive e para demonstrar que possuem parâmetros atualizados, são a base de avaliação econômica aferida pela IN nº 03/2018 que instituiu o SICAF (cadastro da Administração Pública Federal, condição absoluta para a participação nas licitações eletrônicas da União). Ademais, como a própria súmula indica, não há vedação à adoção de outros índices, desde que não queira medir a rentabilidade ou lucratividade da proponente e atenda às características do objeto licitado, como é o caso do índice de solvência geral. O cociente de cada índice deve ser pelo menos um. O ideal é que seja superior a um, o que demonstrar ter capacidade plena de cumprir os compromissos.</w:t>
      </w:r>
    </w:p>
    <w:p w14:paraId="7FE6D814" w14:textId="77777777" w:rsidR="00694AB3" w:rsidRPr="00694AB3" w:rsidRDefault="00694AB3" w:rsidP="00694AB3">
      <w:pPr>
        <w:rPr>
          <w:szCs w:val="20"/>
        </w:rPr>
      </w:pPr>
      <w:r w:rsidRPr="00694AB3">
        <w:rPr>
          <w:szCs w:val="20"/>
        </w:rPr>
        <w:t>1.</w:t>
      </w:r>
      <w:r w:rsidRPr="00694AB3">
        <w:rPr>
          <w:szCs w:val="20"/>
        </w:rPr>
        <w:tab/>
        <w:t xml:space="preserve">Liquidez Geral. É a liquidez a curto e longo prazo. Identifica a capacidade de pagamento da empresa a curto e longo Prazo. Ou seja, quanto possui a empresa no AC+RLP para cada real a pagar (PC+RLP). Demonstra a segurança no crescimento. Quanto maior que um, maior a capacidade de horar os compromissos. </w:t>
      </w:r>
    </w:p>
    <w:p w14:paraId="55FC6CC1" w14:textId="77777777" w:rsidR="00694AB3" w:rsidRPr="00694AB3" w:rsidRDefault="00694AB3" w:rsidP="00694AB3">
      <w:pPr>
        <w:rPr>
          <w:szCs w:val="20"/>
        </w:rPr>
      </w:pPr>
      <w:r w:rsidRPr="00694AB3">
        <w:rPr>
          <w:szCs w:val="20"/>
        </w:rPr>
        <w:t>2.</w:t>
      </w:r>
      <w:r w:rsidRPr="00694AB3">
        <w:rPr>
          <w:szCs w:val="20"/>
        </w:rPr>
        <w:tab/>
        <w:t xml:space="preserve">Solvência Geral. É a capacidade de uma empresa de honrar todos os seus compromissos financeiros a curto e longo prazo. identifica a segurança apresentada, para pagar todos compromissos </w:t>
      </w:r>
      <w:r w:rsidRPr="00694AB3">
        <w:rPr>
          <w:szCs w:val="20"/>
        </w:rPr>
        <w:lastRenderedPageBreak/>
        <w:t xml:space="preserve">e ainda permanecer com reserva considerável, o que assegura sua sobrevivência por bom tempo no mercado. Mostra o quanto a empresa possui em seu ativo total para pagar cada real do passivo (menos o patrimônio Líquido). </w:t>
      </w:r>
    </w:p>
    <w:p w14:paraId="4FE4FAC2" w14:textId="77777777" w:rsidR="00694AB3" w:rsidRPr="00694AB3" w:rsidRDefault="00694AB3" w:rsidP="00694AB3">
      <w:pPr>
        <w:rPr>
          <w:szCs w:val="20"/>
        </w:rPr>
      </w:pPr>
      <w:r w:rsidRPr="00694AB3">
        <w:rPr>
          <w:szCs w:val="20"/>
        </w:rPr>
        <w:t>3.</w:t>
      </w:r>
      <w:r w:rsidRPr="00694AB3">
        <w:rPr>
          <w:szCs w:val="20"/>
        </w:rPr>
        <w:tab/>
        <w:t>Liquidez Corrente. É a liquidez a curto prazo. Identifica a capacidade de pagamento a curto prazo. Mostra o quanto há de ativo circulante para cada real de dívida a curto prazo.</w:t>
      </w:r>
    </w:p>
    <w:p w14:paraId="1E74CBBB" w14:textId="77777777" w:rsidR="00694AB3" w:rsidRPr="00694AB3" w:rsidRDefault="00694AB3" w:rsidP="00694AB3">
      <w:pPr>
        <w:rPr>
          <w:szCs w:val="20"/>
        </w:rPr>
      </w:pPr>
    </w:p>
    <w:p w14:paraId="01B883F4" w14:textId="17E91BDD" w:rsidR="00694AB3" w:rsidRPr="00694AB3" w:rsidRDefault="00694AB3" w:rsidP="00694AB3">
      <w:pPr>
        <w:rPr>
          <w:szCs w:val="20"/>
        </w:rPr>
      </w:pPr>
      <w:r w:rsidRPr="00694AB3">
        <w:rPr>
          <w:szCs w:val="20"/>
        </w:rPr>
        <w:tab/>
        <w:t>As características peculiares ao objeto que ora trata d</w:t>
      </w:r>
      <w:r w:rsidR="009138C0">
        <w:rPr>
          <w:szCs w:val="20"/>
        </w:rPr>
        <w:t xml:space="preserve">a elaboração de um projeto básico para futura construção </w:t>
      </w:r>
      <w:r w:rsidRPr="00694AB3">
        <w:rPr>
          <w:szCs w:val="20"/>
        </w:rPr>
        <w:t xml:space="preserve">civil, são a razão de tal exigência, pois, não exigir boa situação econômica da contratada seria temerário para a contratante, visto que no curso da vigência do contrato pode, e é comum, surgir incidentes como atraso de pagamento (tanto que o edital prevê atualização financeira), retificação de trabalhos, aditivos de prazos, etc., Justamente por isso, contratar uma empresa para executar serviço complexo, de considerável valor e durante razoável prazo que poderá, inclusive, se estender, afigurar-se-ia ato temerário contra a CODEVASF e a própria contratada, pois esta, no percurso, enfrentaria sérios problemas que desembocaria em possível solução de continuidade e consequente apuração sancionatória administrativa. </w:t>
      </w:r>
    </w:p>
    <w:p w14:paraId="7588762C" w14:textId="1EAAD1E7" w:rsidR="00694AB3" w:rsidRPr="003B1961" w:rsidRDefault="00694AB3" w:rsidP="00694AB3">
      <w:pPr>
        <w:rPr>
          <w:szCs w:val="20"/>
        </w:rPr>
      </w:pPr>
      <w:r w:rsidRPr="00694AB3">
        <w:rPr>
          <w:szCs w:val="20"/>
        </w:rPr>
        <w:t>Por tudo que se expôs, afigura-se plenamente razoável que a CODEVASF disponha, como critério de aferição da saúde econômico-financeira das empresas que se proponham a com ela contratar, destes índices econômicos, pois, necessários, não para alijar do processo licitatório quem não os conseguir atendê-los, senão para possibilitar-lhe escolher a melhor proposta e a garantia da boa execução do objeto que ora lança na praça aos interessados em contratar sua execução, sem agredir o caráter competitivo da licitação.</w:t>
      </w:r>
    </w:p>
    <w:p w14:paraId="625237AE" w14:textId="77777777" w:rsidR="00AC5546" w:rsidRPr="00EB342D" w:rsidRDefault="00AC5546" w:rsidP="00AC5546">
      <w:pPr>
        <w:spacing w:after="200" w:line="276" w:lineRule="auto"/>
        <w:jc w:val="left"/>
        <w:rPr>
          <w:bCs/>
          <w:szCs w:val="20"/>
        </w:rPr>
      </w:pPr>
      <w:r w:rsidRPr="00EB342D">
        <w:rPr>
          <w:bCs/>
          <w:szCs w:val="20"/>
        </w:rPr>
        <w:br w:type="page"/>
      </w:r>
    </w:p>
    <w:p w14:paraId="072F09C5" w14:textId="77777777" w:rsidR="00FF1894" w:rsidRPr="00EB342D" w:rsidRDefault="00FF1894" w:rsidP="00FF1894">
      <w:pPr>
        <w:pStyle w:val="Legenda"/>
        <w:rPr>
          <w:szCs w:val="20"/>
        </w:rPr>
      </w:pPr>
      <w:bookmarkStart w:id="52" w:name="_Ref450205804"/>
      <w:bookmarkStart w:id="53" w:name="_Ref450206147"/>
      <w:bookmarkStart w:id="54" w:name="_Ref450206017"/>
      <w:bookmarkStart w:id="55" w:name="_Ref450206149"/>
      <w:r w:rsidRPr="00EB342D">
        <w:lastRenderedPageBreak/>
        <w:t xml:space="preserve">Anexo </w:t>
      </w:r>
      <w:r w:rsidR="00C346C8" w:rsidRPr="00EB342D">
        <w:fldChar w:fldCharType="begin"/>
      </w:r>
      <w:r w:rsidRPr="00EB342D">
        <w:instrText xml:space="preserve"> SEQ Anexo \* ROMAN </w:instrText>
      </w:r>
      <w:r w:rsidR="00C346C8" w:rsidRPr="00EB342D">
        <w:fldChar w:fldCharType="separate"/>
      </w:r>
      <w:r w:rsidR="009B3B3F" w:rsidRPr="00EB342D">
        <w:t>II</w:t>
      </w:r>
      <w:r w:rsidR="00C346C8" w:rsidRPr="00EB342D">
        <w:fldChar w:fldCharType="end"/>
      </w:r>
      <w:bookmarkEnd w:id="52"/>
      <w:r w:rsidRPr="00EB342D">
        <w:rPr>
          <w:szCs w:val="20"/>
        </w:rPr>
        <w:t>: Modelo de Declaração de Conhecimento do Local de Execução dos Serviços</w:t>
      </w:r>
      <w:bookmarkEnd w:id="53"/>
    </w:p>
    <w:p w14:paraId="55737AE1" w14:textId="77777777" w:rsidR="00FF1894" w:rsidRPr="00EB342D" w:rsidRDefault="00FF1894" w:rsidP="00FF1894"/>
    <w:p w14:paraId="4A3DE719" w14:textId="77777777" w:rsidR="00FF1894" w:rsidRPr="00EB342D" w:rsidRDefault="00FF1894" w:rsidP="00FF1894"/>
    <w:p w14:paraId="43D7905C" w14:textId="77777777" w:rsidR="00FF1894" w:rsidRPr="00EB342D" w:rsidRDefault="00FF1894" w:rsidP="00FF1894">
      <w:pPr>
        <w:jc w:val="center"/>
        <w:rPr>
          <w:b/>
        </w:rPr>
      </w:pPr>
      <w:r w:rsidRPr="00EB342D">
        <w:rPr>
          <w:b/>
        </w:rPr>
        <w:t>MODELO DE DECLARAÇÃO DE CONHECIMENTO DO LOCAL DE EXECUÇÃO DOS SERVIÇOS</w:t>
      </w:r>
    </w:p>
    <w:p w14:paraId="3FC9F0F0" w14:textId="77777777" w:rsidR="00FF1894" w:rsidRPr="00EB342D" w:rsidRDefault="00FF1894" w:rsidP="00FF1894">
      <w:pPr>
        <w:rPr>
          <w:szCs w:val="20"/>
        </w:rPr>
      </w:pPr>
    </w:p>
    <w:p w14:paraId="412D0705" w14:textId="77777777" w:rsidR="00FF1894" w:rsidRPr="00EB342D" w:rsidRDefault="00FF1894" w:rsidP="00FF1894">
      <w:pPr>
        <w:rPr>
          <w:szCs w:val="20"/>
        </w:rPr>
      </w:pPr>
    </w:p>
    <w:p w14:paraId="777330DE" w14:textId="77777777" w:rsidR="00FF1894" w:rsidRPr="00EB342D" w:rsidRDefault="007B5AE1" w:rsidP="00FF1894">
      <w:pPr>
        <w:rPr>
          <w:szCs w:val="20"/>
        </w:rPr>
      </w:pPr>
      <w:r w:rsidRPr="00EB342D">
        <w:rPr>
          <w:szCs w:val="20"/>
        </w:rPr>
        <w:t>O</w:t>
      </w:r>
      <w:r w:rsidR="00FF1894" w:rsidRPr="00EB342D">
        <w:rPr>
          <w:szCs w:val="20"/>
        </w:rPr>
        <w:t xml:space="preserve"> Licitante </w:t>
      </w:r>
      <w:r w:rsidR="00FF1894" w:rsidRPr="00EB342D">
        <w:rPr>
          <w:szCs w:val="20"/>
          <w:u w:val="single"/>
        </w:rPr>
        <w:t>(NOME DA EMPRESA)</w:t>
      </w:r>
      <w:r w:rsidRPr="00EB342D">
        <w:rPr>
          <w:szCs w:val="20"/>
        </w:rPr>
        <w:t>, inscrito</w:t>
      </w:r>
      <w:r w:rsidR="00FF1894" w:rsidRPr="00EB342D">
        <w:rPr>
          <w:szCs w:val="20"/>
        </w:rPr>
        <w:t xml:space="preserve"> no CNPJ/MF nº </w:t>
      </w:r>
      <w:r w:rsidR="00FF1894" w:rsidRPr="00EB342D">
        <w:rPr>
          <w:szCs w:val="20"/>
          <w:u w:val="single"/>
        </w:rPr>
        <w:t>(CNPJ DA EMPRESA)</w:t>
      </w:r>
      <w:r w:rsidR="00FF1894" w:rsidRPr="00EB342D">
        <w:rPr>
          <w:szCs w:val="20"/>
        </w:rPr>
        <w:t>, por seu representante legal (ou responsável técnico) abaixo assinado, declara, sob as penalidades da lei, de que conhece 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14:paraId="19269DA0" w14:textId="77777777" w:rsidR="00FF1894" w:rsidRPr="00EB342D" w:rsidRDefault="00FF1894" w:rsidP="00FF1894">
      <w:pPr>
        <w:rPr>
          <w:szCs w:val="20"/>
        </w:rPr>
      </w:pPr>
    </w:p>
    <w:p w14:paraId="7979C908" w14:textId="77777777" w:rsidR="00FF1894" w:rsidRPr="00EB342D" w:rsidRDefault="00FF1894" w:rsidP="00FF1894">
      <w:pPr>
        <w:rPr>
          <w:szCs w:val="20"/>
        </w:rPr>
      </w:pPr>
    </w:p>
    <w:p w14:paraId="502223CD" w14:textId="3DD71E7F" w:rsidR="00FF1894" w:rsidRPr="00EB342D" w:rsidRDefault="00FF1894" w:rsidP="00FF1894">
      <w:pPr>
        <w:rPr>
          <w:rFonts w:eastAsia="Arial Unicode MS"/>
          <w:szCs w:val="20"/>
        </w:rPr>
      </w:pPr>
      <w:r w:rsidRPr="00EB342D">
        <w:rPr>
          <w:szCs w:val="20"/>
        </w:rPr>
        <w:t>Cidade, ___/___/20</w:t>
      </w:r>
      <w:r w:rsidR="002441A9">
        <w:rPr>
          <w:szCs w:val="20"/>
        </w:rPr>
        <w:t>2</w:t>
      </w:r>
      <w:r w:rsidRPr="00EB342D">
        <w:rPr>
          <w:szCs w:val="20"/>
        </w:rPr>
        <w:t>___</w:t>
      </w:r>
    </w:p>
    <w:p w14:paraId="48C45EE4" w14:textId="77777777" w:rsidR="00FF1894" w:rsidRPr="00EB342D" w:rsidRDefault="00FF1894" w:rsidP="00FF1894">
      <w:pPr>
        <w:rPr>
          <w:szCs w:val="20"/>
        </w:rPr>
      </w:pPr>
    </w:p>
    <w:p w14:paraId="30792E7D" w14:textId="77777777" w:rsidR="00FF1894" w:rsidRPr="00EB342D" w:rsidRDefault="00FF1894" w:rsidP="00FF1894">
      <w:pPr>
        <w:rPr>
          <w:szCs w:val="20"/>
        </w:rPr>
      </w:pPr>
      <w:r w:rsidRPr="00EB342D">
        <w:rPr>
          <w:szCs w:val="20"/>
        </w:rPr>
        <w:t>____________________________________</w:t>
      </w:r>
    </w:p>
    <w:p w14:paraId="33F94D33" w14:textId="77777777" w:rsidR="00FF1894" w:rsidRPr="00EB342D" w:rsidRDefault="00FF1894" w:rsidP="00FF1894">
      <w:pPr>
        <w:rPr>
          <w:szCs w:val="20"/>
        </w:rPr>
      </w:pPr>
      <w:r w:rsidRPr="00EB342D">
        <w:rPr>
          <w:szCs w:val="20"/>
        </w:rPr>
        <w:t>Assinatura do representante legal</w:t>
      </w:r>
    </w:p>
    <w:p w14:paraId="7E13648E" w14:textId="77777777" w:rsidR="00FF1894" w:rsidRPr="00EB342D" w:rsidRDefault="00FF1894" w:rsidP="00FF1894">
      <w:pPr>
        <w:rPr>
          <w:szCs w:val="20"/>
        </w:rPr>
      </w:pPr>
    </w:p>
    <w:p w14:paraId="4905A348" w14:textId="77777777" w:rsidR="00FF1894" w:rsidRPr="00EB342D" w:rsidRDefault="00FF1894" w:rsidP="00FF1894">
      <w:pPr>
        <w:rPr>
          <w:rFonts w:eastAsia="Arial Unicode MS"/>
          <w:szCs w:val="20"/>
        </w:rPr>
      </w:pPr>
      <w:r w:rsidRPr="00EB342D">
        <w:rPr>
          <w:szCs w:val="20"/>
        </w:rPr>
        <w:t>Nome: _____________________________</w:t>
      </w:r>
    </w:p>
    <w:p w14:paraId="7855D932" w14:textId="77777777" w:rsidR="00FF1894" w:rsidRPr="00EB342D" w:rsidRDefault="00FF1894" w:rsidP="00FF1894">
      <w:pPr>
        <w:rPr>
          <w:szCs w:val="20"/>
        </w:rPr>
      </w:pPr>
    </w:p>
    <w:p w14:paraId="107A3D6A" w14:textId="77777777" w:rsidR="00FF1894" w:rsidRPr="00EB342D" w:rsidRDefault="00FF1894" w:rsidP="00FF1894">
      <w:pPr>
        <w:rPr>
          <w:szCs w:val="20"/>
        </w:rPr>
      </w:pPr>
      <w:r w:rsidRPr="00EB342D">
        <w:rPr>
          <w:szCs w:val="20"/>
        </w:rPr>
        <w:t>Função: ____________________________</w:t>
      </w:r>
    </w:p>
    <w:p w14:paraId="3C92D4DD" w14:textId="77777777" w:rsidR="00FF1894" w:rsidRPr="00EB342D" w:rsidRDefault="00FF1894" w:rsidP="00FF1894">
      <w:pPr>
        <w:rPr>
          <w:szCs w:val="20"/>
        </w:rPr>
      </w:pPr>
    </w:p>
    <w:p w14:paraId="67FCF574" w14:textId="77777777" w:rsidR="00AC5546" w:rsidRPr="00EB342D" w:rsidRDefault="00FF1894" w:rsidP="00FF1894">
      <w:pPr>
        <w:pStyle w:val="Legenda"/>
        <w:rPr>
          <w:szCs w:val="20"/>
        </w:rPr>
      </w:pPr>
      <w:r w:rsidRPr="00EB342D">
        <w:rPr>
          <w:szCs w:val="20"/>
        </w:rPr>
        <w:br w:type="page"/>
      </w:r>
      <w:r w:rsidR="00AC5546" w:rsidRPr="00EB342D">
        <w:lastRenderedPageBreak/>
        <w:t xml:space="preserve">Anexo </w:t>
      </w:r>
      <w:r w:rsidR="00C346C8" w:rsidRPr="00EB342D">
        <w:fldChar w:fldCharType="begin"/>
      </w:r>
      <w:r w:rsidR="00AC5546" w:rsidRPr="00EB342D">
        <w:instrText xml:space="preserve"> SEQ Anexo \* ROMAN </w:instrText>
      </w:r>
      <w:r w:rsidR="00C346C8" w:rsidRPr="00EB342D">
        <w:fldChar w:fldCharType="separate"/>
      </w:r>
      <w:r w:rsidR="009B3B3F" w:rsidRPr="00EB342D">
        <w:t>III</w:t>
      </w:r>
      <w:r w:rsidR="00C346C8" w:rsidRPr="00EB342D">
        <w:fldChar w:fldCharType="end"/>
      </w:r>
      <w:bookmarkEnd w:id="54"/>
      <w:r w:rsidR="00AC5546" w:rsidRPr="00EB342D">
        <w:rPr>
          <w:szCs w:val="20"/>
        </w:rPr>
        <w:t>: Especificações Técnicas</w:t>
      </w:r>
      <w:bookmarkEnd w:id="55"/>
    </w:p>
    <w:p w14:paraId="26FF51BB" w14:textId="77777777" w:rsidR="00AC5546" w:rsidRPr="00EB342D" w:rsidRDefault="00AC5546" w:rsidP="00AC5546">
      <w:pPr>
        <w:rPr>
          <w:szCs w:val="20"/>
        </w:rPr>
      </w:pPr>
    </w:p>
    <w:p w14:paraId="2BEF462E" w14:textId="77777777" w:rsidR="00AC5546" w:rsidRPr="00DE2C16" w:rsidRDefault="00AC5546" w:rsidP="00AC5546">
      <w:pPr>
        <w:rPr>
          <w:szCs w:val="20"/>
        </w:rPr>
      </w:pPr>
    </w:p>
    <w:p w14:paraId="27408107" w14:textId="77617BBF" w:rsidR="00AC5546" w:rsidRPr="00DE2C16" w:rsidRDefault="00AC5546" w:rsidP="00AC5546">
      <w:pPr>
        <w:rPr>
          <w:b/>
          <w:u w:val="single"/>
        </w:rPr>
      </w:pPr>
      <w:r w:rsidRPr="00DE2C16">
        <w:rPr>
          <w:b/>
          <w:u w:val="single"/>
        </w:rPr>
        <w:t xml:space="preserve">ESPECIFICAÇÕES TÉCNICAS PARA </w:t>
      </w:r>
      <w:r w:rsidR="00DE2C16" w:rsidRPr="00DE2C16">
        <w:rPr>
          <w:b/>
          <w:u w:val="single"/>
        </w:rPr>
        <w:t>OS SERVIÇOS DE CAMPO</w:t>
      </w:r>
    </w:p>
    <w:p w14:paraId="2C9C15E4" w14:textId="77777777" w:rsidR="00AC5546" w:rsidRPr="00EB342D" w:rsidRDefault="00AC5546" w:rsidP="00AC5546">
      <w:pPr>
        <w:rPr>
          <w:color w:val="0070C0"/>
        </w:rPr>
      </w:pPr>
    </w:p>
    <w:p w14:paraId="39182B2C" w14:textId="77777777" w:rsidR="003600DB" w:rsidRDefault="003600DB" w:rsidP="003600DB">
      <w:pPr>
        <w:widowControl w:val="0"/>
        <w:autoSpaceDE w:val="0"/>
        <w:autoSpaceDN w:val="0"/>
        <w:adjustRightInd w:val="0"/>
        <w:spacing w:after="120" w:line="360" w:lineRule="auto"/>
        <w:rPr>
          <w:b/>
          <w:bCs/>
          <w:szCs w:val="20"/>
        </w:rPr>
      </w:pPr>
      <w:r>
        <w:rPr>
          <w:b/>
          <w:bCs/>
          <w:szCs w:val="20"/>
        </w:rPr>
        <w:t xml:space="preserve">Escopo do Projeto de Engenharia </w:t>
      </w:r>
    </w:p>
    <w:p w14:paraId="6F3CF77F" w14:textId="77777777" w:rsidR="003600DB" w:rsidRDefault="003600DB" w:rsidP="003600DB">
      <w:pPr>
        <w:widowControl w:val="0"/>
        <w:autoSpaceDE w:val="0"/>
        <w:autoSpaceDN w:val="0"/>
        <w:adjustRightInd w:val="0"/>
        <w:spacing w:after="120" w:line="360" w:lineRule="auto"/>
        <w:rPr>
          <w:szCs w:val="20"/>
        </w:rPr>
      </w:pPr>
      <w:r>
        <w:rPr>
          <w:szCs w:val="20"/>
        </w:rPr>
        <w:t xml:space="preserve">O Projeto Básico de Engenharia para Implantação de uma Obra de Arte Especial sobre o Rio Marituba, com extensão estimada de 90,0 m no município de Penedo/AL, assim como todos os serviços previstos, será desenvolvido em consonância com a EB-102, constante das “Diretrizes Básicas para Elaboração de Estudos e Projetos Rodoviários - DNIT/2005”, </w:t>
      </w:r>
      <w:r w:rsidRPr="00EF4714">
        <w:rPr>
          <w:szCs w:val="20"/>
          <w:u w:val="single"/>
        </w:rPr>
        <w:t>com as adequações cabíveis ao escopo</w:t>
      </w:r>
      <w:r>
        <w:rPr>
          <w:szCs w:val="20"/>
        </w:rPr>
        <w:t xml:space="preserve">. </w:t>
      </w:r>
    </w:p>
    <w:p w14:paraId="10EFAC0A" w14:textId="77777777" w:rsidR="003600DB" w:rsidRDefault="003600DB" w:rsidP="003600DB">
      <w:pPr>
        <w:widowControl w:val="0"/>
        <w:autoSpaceDE w:val="0"/>
        <w:autoSpaceDN w:val="0"/>
        <w:adjustRightInd w:val="0"/>
        <w:spacing w:after="120" w:line="360" w:lineRule="auto"/>
        <w:rPr>
          <w:b/>
          <w:bCs/>
          <w:szCs w:val="20"/>
        </w:rPr>
      </w:pPr>
      <w:r>
        <w:rPr>
          <w:b/>
          <w:bCs/>
          <w:szCs w:val="20"/>
        </w:rPr>
        <w:t>1.2</w:t>
      </w:r>
      <w:r>
        <w:rPr>
          <w:b/>
          <w:bCs/>
          <w:szCs w:val="20"/>
        </w:rPr>
        <w:tab/>
        <w:t>Projeto Básico</w:t>
      </w:r>
    </w:p>
    <w:p w14:paraId="55A7BA7F" w14:textId="77777777" w:rsidR="003600DB" w:rsidRDefault="003600DB" w:rsidP="003600DB">
      <w:pPr>
        <w:widowControl w:val="0"/>
        <w:autoSpaceDE w:val="0"/>
        <w:autoSpaceDN w:val="0"/>
        <w:adjustRightInd w:val="0"/>
        <w:spacing w:after="120" w:line="360" w:lineRule="auto"/>
        <w:rPr>
          <w:szCs w:val="20"/>
        </w:rPr>
      </w:pPr>
      <w:r>
        <w:rPr>
          <w:szCs w:val="20"/>
        </w:rPr>
        <w:t xml:space="preserve">Todos os serviços previstos estarão de acordo com as “Especificações Gerais para Obras Rodoviárias do DNER, edição 2000” </w:t>
      </w:r>
      <w:r w:rsidRPr="00EF4714">
        <w:rPr>
          <w:szCs w:val="20"/>
          <w:u w:val="single"/>
        </w:rPr>
        <w:t>e demais normas técnicas necessárias</w:t>
      </w:r>
      <w:r>
        <w:rPr>
          <w:szCs w:val="20"/>
        </w:rPr>
        <w:t xml:space="preserve">. </w:t>
      </w:r>
    </w:p>
    <w:p w14:paraId="1EAA8330" w14:textId="77777777" w:rsidR="003600DB" w:rsidRDefault="003600DB" w:rsidP="003600DB">
      <w:pPr>
        <w:widowControl w:val="0"/>
        <w:autoSpaceDE w:val="0"/>
        <w:autoSpaceDN w:val="0"/>
        <w:adjustRightInd w:val="0"/>
        <w:spacing w:after="120" w:line="360" w:lineRule="auto"/>
        <w:rPr>
          <w:szCs w:val="20"/>
        </w:rPr>
      </w:pPr>
      <w:r>
        <w:rPr>
          <w:szCs w:val="20"/>
        </w:rPr>
        <w:t xml:space="preserve">As instruções a seguir estabelecem critérios e diretrizes particulares e/ou complementares aos existentes nas “Diretrizes Básicas para Elaboração de Estudos e Projetos Rodoviários, ed. 2005”, para os estudos e projetos, a seguir, relacionados. </w:t>
      </w:r>
    </w:p>
    <w:p w14:paraId="0E77953E" w14:textId="77777777" w:rsidR="003600DB" w:rsidRDefault="003600DB" w:rsidP="003600DB">
      <w:pPr>
        <w:widowControl w:val="0"/>
        <w:autoSpaceDE w:val="0"/>
        <w:autoSpaceDN w:val="0"/>
        <w:adjustRightInd w:val="0"/>
        <w:spacing w:after="120" w:line="360" w:lineRule="auto"/>
        <w:rPr>
          <w:b/>
          <w:bCs/>
          <w:szCs w:val="20"/>
        </w:rPr>
      </w:pPr>
      <w:r>
        <w:rPr>
          <w:b/>
          <w:bCs/>
          <w:szCs w:val="20"/>
        </w:rPr>
        <w:t>1.3</w:t>
      </w:r>
      <w:r>
        <w:rPr>
          <w:b/>
          <w:bCs/>
          <w:szCs w:val="20"/>
        </w:rPr>
        <w:tab/>
        <w:t>Estudos</w:t>
      </w:r>
    </w:p>
    <w:p w14:paraId="1CA525F8" w14:textId="77777777" w:rsidR="003600DB" w:rsidRDefault="003600DB" w:rsidP="003600DB">
      <w:pPr>
        <w:widowControl w:val="0"/>
        <w:autoSpaceDE w:val="0"/>
        <w:autoSpaceDN w:val="0"/>
        <w:adjustRightInd w:val="0"/>
        <w:spacing w:after="120" w:line="360" w:lineRule="auto"/>
        <w:rPr>
          <w:b/>
          <w:bCs/>
          <w:szCs w:val="20"/>
        </w:rPr>
      </w:pPr>
      <w:r>
        <w:rPr>
          <w:b/>
          <w:bCs/>
          <w:szCs w:val="20"/>
        </w:rPr>
        <w:t>1.3.1</w:t>
      </w:r>
      <w:r>
        <w:rPr>
          <w:b/>
          <w:bCs/>
          <w:szCs w:val="20"/>
        </w:rPr>
        <w:tab/>
        <w:t xml:space="preserve">Estudos Hidrológicos e Hidráulicos </w:t>
      </w:r>
    </w:p>
    <w:p w14:paraId="06AE68A6" w14:textId="77777777" w:rsidR="003600DB" w:rsidRDefault="003600DB" w:rsidP="003600DB">
      <w:pPr>
        <w:widowControl w:val="0"/>
        <w:autoSpaceDE w:val="0"/>
        <w:autoSpaceDN w:val="0"/>
        <w:adjustRightInd w:val="0"/>
        <w:spacing w:after="120" w:line="360" w:lineRule="auto"/>
        <w:rPr>
          <w:szCs w:val="20"/>
        </w:rPr>
      </w:pPr>
      <w:r>
        <w:rPr>
          <w:szCs w:val="20"/>
        </w:rPr>
        <w:t xml:space="preserve">Deverão ser observados os tempos de recorrência constantes do quadro abaixo: </w:t>
      </w:r>
    </w:p>
    <w:tbl>
      <w:tblPr>
        <w:tblW w:w="6540" w:type="dxa"/>
        <w:tblInd w:w="-38" w:type="dxa"/>
        <w:tblLayout w:type="fixed"/>
        <w:tblCellMar>
          <w:left w:w="70" w:type="dxa"/>
          <w:right w:w="70" w:type="dxa"/>
        </w:tblCellMar>
        <w:tblLook w:val="04A0" w:firstRow="1" w:lastRow="0" w:firstColumn="1" w:lastColumn="0" w:noHBand="0" w:noVBand="1"/>
      </w:tblPr>
      <w:tblGrid>
        <w:gridCol w:w="3270"/>
        <w:gridCol w:w="3270"/>
      </w:tblGrid>
      <w:tr w:rsidR="003600DB" w14:paraId="3B09DB17" w14:textId="77777777" w:rsidTr="003600DB">
        <w:trPr>
          <w:trHeight w:val="371"/>
        </w:trPr>
        <w:tc>
          <w:tcPr>
            <w:tcW w:w="3271" w:type="dxa"/>
            <w:tcBorders>
              <w:top w:val="single" w:sz="6" w:space="0" w:color="auto"/>
              <w:left w:val="single" w:sz="6" w:space="0" w:color="auto"/>
              <w:bottom w:val="single" w:sz="6" w:space="0" w:color="auto"/>
              <w:right w:val="single" w:sz="6" w:space="0" w:color="auto"/>
            </w:tcBorders>
            <w:hideMark/>
          </w:tcPr>
          <w:p w14:paraId="6BF15BB4" w14:textId="77777777" w:rsidR="003600DB" w:rsidRDefault="003600DB">
            <w:pPr>
              <w:widowControl w:val="0"/>
              <w:autoSpaceDE w:val="0"/>
              <w:autoSpaceDN w:val="0"/>
              <w:adjustRightInd w:val="0"/>
              <w:spacing w:after="120" w:line="360" w:lineRule="auto"/>
              <w:jc w:val="center"/>
              <w:rPr>
                <w:b/>
                <w:bCs/>
                <w:szCs w:val="20"/>
              </w:rPr>
            </w:pPr>
            <w:r>
              <w:rPr>
                <w:b/>
                <w:bCs/>
                <w:szCs w:val="20"/>
              </w:rPr>
              <w:t>Espécie</w:t>
            </w:r>
          </w:p>
        </w:tc>
        <w:tc>
          <w:tcPr>
            <w:tcW w:w="3271" w:type="dxa"/>
            <w:tcBorders>
              <w:top w:val="single" w:sz="6" w:space="0" w:color="auto"/>
              <w:left w:val="single" w:sz="6" w:space="0" w:color="auto"/>
              <w:bottom w:val="single" w:sz="6" w:space="0" w:color="auto"/>
              <w:right w:val="single" w:sz="6" w:space="0" w:color="auto"/>
            </w:tcBorders>
            <w:hideMark/>
          </w:tcPr>
          <w:p w14:paraId="2557F976" w14:textId="77777777" w:rsidR="003600DB" w:rsidRDefault="003600DB">
            <w:pPr>
              <w:widowControl w:val="0"/>
              <w:autoSpaceDE w:val="0"/>
              <w:autoSpaceDN w:val="0"/>
              <w:adjustRightInd w:val="0"/>
              <w:spacing w:after="120" w:line="360" w:lineRule="auto"/>
              <w:jc w:val="center"/>
              <w:rPr>
                <w:b/>
                <w:bCs/>
                <w:szCs w:val="20"/>
              </w:rPr>
            </w:pPr>
            <w:r>
              <w:rPr>
                <w:b/>
                <w:bCs/>
                <w:szCs w:val="20"/>
              </w:rPr>
              <w:t>Tempo de Recorrência (Anos)</w:t>
            </w:r>
          </w:p>
        </w:tc>
      </w:tr>
      <w:tr w:rsidR="003600DB" w14:paraId="700ADA74" w14:textId="77777777" w:rsidTr="003600DB">
        <w:trPr>
          <w:trHeight w:val="381"/>
        </w:trPr>
        <w:tc>
          <w:tcPr>
            <w:tcW w:w="3271" w:type="dxa"/>
            <w:tcBorders>
              <w:top w:val="single" w:sz="6" w:space="0" w:color="auto"/>
              <w:left w:val="single" w:sz="6" w:space="0" w:color="auto"/>
              <w:bottom w:val="single" w:sz="6" w:space="0" w:color="auto"/>
              <w:right w:val="single" w:sz="6" w:space="0" w:color="auto"/>
            </w:tcBorders>
            <w:hideMark/>
          </w:tcPr>
          <w:p w14:paraId="0426D62E" w14:textId="77777777" w:rsidR="003600DB" w:rsidRDefault="003600DB">
            <w:pPr>
              <w:widowControl w:val="0"/>
              <w:autoSpaceDE w:val="0"/>
              <w:autoSpaceDN w:val="0"/>
              <w:adjustRightInd w:val="0"/>
              <w:spacing w:after="120" w:line="360" w:lineRule="auto"/>
              <w:jc w:val="center"/>
              <w:rPr>
                <w:szCs w:val="20"/>
              </w:rPr>
            </w:pPr>
            <w:r>
              <w:rPr>
                <w:szCs w:val="20"/>
              </w:rPr>
              <w:t>Pontilhão</w:t>
            </w:r>
          </w:p>
        </w:tc>
        <w:tc>
          <w:tcPr>
            <w:tcW w:w="3271" w:type="dxa"/>
            <w:tcBorders>
              <w:top w:val="single" w:sz="6" w:space="0" w:color="auto"/>
              <w:left w:val="single" w:sz="6" w:space="0" w:color="auto"/>
              <w:bottom w:val="single" w:sz="6" w:space="0" w:color="auto"/>
              <w:right w:val="single" w:sz="6" w:space="0" w:color="auto"/>
            </w:tcBorders>
            <w:hideMark/>
          </w:tcPr>
          <w:p w14:paraId="60F34780" w14:textId="77777777" w:rsidR="003600DB" w:rsidRDefault="003600DB">
            <w:pPr>
              <w:widowControl w:val="0"/>
              <w:autoSpaceDE w:val="0"/>
              <w:autoSpaceDN w:val="0"/>
              <w:adjustRightInd w:val="0"/>
              <w:spacing w:after="120" w:line="360" w:lineRule="auto"/>
              <w:jc w:val="center"/>
              <w:rPr>
                <w:szCs w:val="20"/>
              </w:rPr>
            </w:pPr>
            <w:r>
              <w:rPr>
                <w:szCs w:val="20"/>
              </w:rPr>
              <w:t>50</w:t>
            </w:r>
          </w:p>
        </w:tc>
      </w:tr>
      <w:tr w:rsidR="003600DB" w14:paraId="7988F781" w14:textId="77777777" w:rsidTr="003600DB">
        <w:trPr>
          <w:trHeight w:val="371"/>
        </w:trPr>
        <w:tc>
          <w:tcPr>
            <w:tcW w:w="3271" w:type="dxa"/>
            <w:tcBorders>
              <w:top w:val="single" w:sz="6" w:space="0" w:color="auto"/>
              <w:left w:val="single" w:sz="6" w:space="0" w:color="auto"/>
              <w:bottom w:val="single" w:sz="6" w:space="0" w:color="auto"/>
              <w:right w:val="single" w:sz="6" w:space="0" w:color="auto"/>
            </w:tcBorders>
            <w:hideMark/>
          </w:tcPr>
          <w:p w14:paraId="6B6B95FD" w14:textId="77777777" w:rsidR="003600DB" w:rsidRDefault="003600DB">
            <w:pPr>
              <w:widowControl w:val="0"/>
              <w:autoSpaceDE w:val="0"/>
              <w:autoSpaceDN w:val="0"/>
              <w:adjustRightInd w:val="0"/>
              <w:spacing w:after="120" w:line="360" w:lineRule="auto"/>
              <w:jc w:val="center"/>
              <w:rPr>
                <w:szCs w:val="20"/>
              </w:rPr>
            </w:pPr>
            <w:r>
              <w:rPr>
                <w:szCs w:val="20"/>
              </w:rPr>
              <w:t>Ponte</w:t>
            </w:r>
          </w:p>
        </w:tc>
        <w:tc>
          <w:tcPr>
            <w:tcW w:w="3271" w:type="dxa"/>
            <w:tcBorders>
              <w:top w:val="single" w:sz="6" w:space="0" w:color="auto"/>
              <w:left w:val="single" w:sz="6" w:space="0" w:color="auto"/>
              <w:bottom w:val="single" w:sz="6" w:space="0" w:color="auto"/>
              <w:right w:val="single" w:sz="6" w:space="0" w:color="auto"/>
            </w:tcBorders>
            <w:hideMark/>
          </w:tcPr>
          <w:p w14:paraId="196602DF" w14:textId="77777777" w:rsidR="003600DB" w:rsidRDefault="003600DB">
            <w:pPr>
              <w:widowControl w:val="0"/>
              <w:autoSpaceDE w:val="0"/>
              <w:autoSpaceDN w:val="0"/>
              <w:adjustRightInd w:val="0"/>
              <w:spacing w:after="120" w:line="360" w:lineRule="auto"/>
              <w:jc w:val="center"/>
              <w:rPr>
                <w:szCs w:val="20"/>
              </w:rPr>
            </w:pPr>
            <w:r>
              <w:rPr>
                <w:szCs w:val="20"/>
              </w:rPr>
              <w:t>100</w:t>
            </w:r>
          </w:p>
        </w:tc>
      </w:tr>
    </w:tbl>
    <w:p w14:paraId="168C0F8B" w14:textId="77777777" w:rsidR="003600DB" w:rsidRDefault="003600DB" w:rsidP="003600DB">
      <w:pPr>
        <w:widowControl w:val="0"/>
        <w:autoSpaceDE w:val="0"/>
        <w:autoSpaceDN w:val="0"/>
        <w:adjustRightInd w:val="0"/>
        <w:spacing w:after="120" w:line="360" w:lineRule="auto"/>
        <w:rPr>
          <w:szCs w:val="20"/>
        </w:rPr>
      </w:pPr>
    </w:p>
    <w:p w14:paraId="163D0EC1" w14:textId="77777777" w:rsidR="003600DB" w:rsidRDefault="003600DB" w:rsidP="003600DB">
      <w:pPr>
        <w:widowControl w:val="0"/>
        <w:autoSpaceDE w:val="0"/>
        <w:autoSpaceDN w:val="0"/>
        <w:adjustRightInd w:val="0"/>
        <w:spacing w:after="120" w:line="360" w:lineRule="auto"/>
        <w:rPr>
          <w:b/>
          <w:bCs/>
          <w:szCs w:val="20"/>
        </w:rPr>
      </w:pPr>
      <w:r>
        <w:rPr>
          <w:b/>
          <w:bCs/>
          <w:szCs w:val="20"/>
        </w:rPr>
        <w:t>1.3.2</w:t>
      </w:r>
      <w:r>
        <w:rPr>
          <w:b/>
          <w:bCs/>
          <w:szCs w:val="20"/>
        </w:rPr>
        <w:tab/>
        <w:t xml:space="preserve">Estudos Topográficos (IS - 205) </w:t>
      </w:r>
    </w:p>
    <w:p w14:paraId="3F6BD1FD" w14:textId="77777777" w:rsidR="003600DB" w:rsidRDefault="003600DB" w:rsidP="003600DB">
      <w:pPr>
        <w:spacing w:before="120" w:after="120" w:line="360" w:lineRule="auto"/>
        <w:rPr>
          <w:szCs w:val="20"/>
        </w:rPr>
      </w:pPr>
      <w:r>
        <w:rPr>
          <w:szCs w:val="20"/>
        </w:rPr>
        <w:t xml:space="preserve">Os estudos topográficos têm o objetivo de elaborar um modelo topográfico digital do terreno contíguo à travessia, de modo a permitir a definição da geometria do traçado, 100 m para cada lado, visando fornecer os elementos topográficos necessários à elaboração dos estudos e projetos que compõem o Projeto de Engenharia. Para tanto, deverão ser implantados marcos de concreto que servirão de amarração e referência para a implantação da futura obra. </w:t>
      </w:r>
    </w:p>
    <w:p w14:paraId="2663A284" w14:textId="77777777" w:rsidR="003600DB" w:rsidRDefault="003600DB" w:rsidP="003600DB">
      <w:pPr>
        <w:spacing w:before="120" w:after="120" w:line="360" w:lineRule="auto"/>
        <w:rPr>
          <w:szCs w:val="20"/>
        </w:rPr>
      </w:pPr>
      <w:r>
        <w:rPr>
          <w:szCs w:val="20"/>
        </w:rPr>
        <w:t>Esses estudos constarão basicamente de:</w:t>
      </w:r>
    </w:p>
    <w:p w14:paraId="575E5FFE" w14:textId="77777777" w:rsidR="003600DB" w:rsidRDefault="003600DB" w:rsidP="003600DB">
      <w:pPr>
        <w:pStyle w:val="PargrafodaLista"/>
        <w:numPr>
          <w:ilvl w:val="0"/>
          <w:numId w:val="52"/>
        </w:numPr>
        <w:spacing w:line="360" w:lineRule="auto"/>
        <w:ind w:left="357" w:hanging="357"/>
        <w:rPr>
          <w:szCs w:val="20"/>
        </w:rPr>
      </w:pPr>
      <w:r>
        <w:rPr>
          <w:szCs w:val="20"/>
        </w:rPr>
        <w:t xml:space="preserve">Locação do eixo de referência para o levantamento; </w:t>
      </w:r>
    </w:p>
    <w:p w14:paraId="5A957C66" w14:textId="77777777" w:rsidR="003600DB" w:rsidRDefault="003600DB" w:rsidP="003600DB">
      <w:pPr>
        <w:pStyle w:val="PargrafodaLista"/>
        <w:numPr>
          <w:ilvl w:val="0"/>
          <w:numId w:val="52"/>
        </w:numPr>
        <w:spacing w:line="360" w:lineRule="auto"/>
        <w:ind w:left="357" w:hanging="357"/>
        <w:rPr>
          <w:szCs w:val="20"/>
        </w:rPr>
      </w:pPr>
      <w:r>
        <w:rPr>
          <w:szCs w:val="20"/>
        </w:rPr>
        <w:t xml:space="preserve">Levantamento cadastral da faixa de abrangência; </w:t>
      </w:r>
    </w:p>
    <w:p w14:paraId="33D228D3" w14:textId="77777777" w:rsidR="003600DB" w:rsidRDefault="003600DB" w:rsidP="003600DB">
      <w:pPr>
        <w:pStyle w:val="PargrafodaLista"/>
        <w:numPr>
          <w:ilvl w:val="0"/>
          <w:numId w:val="52"/>
        </w:numPr>
        <w:spacing w:line="360" w:lineRule="auto"/>
        <w:ind w:left="357" w:hanging="357"/>
        <w:rPr>
          <w:szCs w:val="20"/>
        </w:rPr>
      </w:pPr>
      <w:r>
        <w:rPr>
          <w:szCs w:val="20"/>
        </w:rPr>
        <w:t xml:space="preserve">Levantamento de seções transversais; </w:t>
      </w:r>
    </w:p>
    <w:p w14:paraId="20750357" w14:textId="77777777" w:rsidR="003600DB" w:rsidRDefault="003600DB" w:rsidP="003600DB">
      <w:pPr>
        <w:pStyle w:val="PargrafodaLista"/>
        <w:numPr>
          <w:ilvl w:val="0"/>
          <w:numId w:val="52"/>
        </w:numPr>
        <w:spacing w:line="360" w:lineRule="auto"/>
        <w:ind w:left="357" w:hanging="357"/>
        <w:rPr>
          <w:szCs w:val="20"/>
        </w:rPr>
      </w:pPr>
      <w:r>
        <w:rPr>
          <w:szCs w:val="20"/>
        </w:rPr>
        <w:t xml:space="preserve">Levantamentos especiais; </w:t>
      </w:r>
    </w:p>
    <w:p w14:paraId="440DEE88" w14:textId="77777777" w:rsidR="003600DB" w:rsidRDefault="003600DB" w:rsidP="003600DB">
      <w:pPr>
        <w:pStyle w:val="PargrafodaLista"/>
        <w:numPr>
          <w:ilvl w:val="0"/>
          <w:numId w:val="52"/>
        </w:numPr>
        <w:spacing w:line="360" w:lineRule="auto"/>
        <w:ind w:left="357" w:hanging="357"/>
        <w:rPr>
          <w:szCs w:val="20"/>
        </w:rPr>
      </w:pPr>
      <w:r>
        <w:rPr>
          <w:szCs w:val="20"/>
        </w:rPr>
        <w:t xml:space="preserve">Elaboração de planta topográfica. </w:t>
      </w:r>
    </w:p>
    <w:p w14:paraId="6584ADA6" w14:textId="77777777" w:rsidR="003600DB" w:rsidRDefault="003600DB" w:rsidP="003600DB">
      <w:pPr>
        <w:spacing w:before="120" w:after="120" w:line="360" w:lineRule="auto"/>
        <w:rPr>
          <w:szCs w:val="20"/>
        </w:rPr>
      </w:pPr>
      <w:r>
        <w:rPr>
          <w:szCs w:val="20"/>
        </w:rPr>
        <w:lastRenderedPageBreak/>
        <w:t xml:space="preserve">O eixo locado deverá ser estaqueado de 20 m em 20 m, em tangentes, e de 10 m em 10 m em curvas. </w:t>
      </w:r>
    </w:p>
    <w:p w14:paraId="2E0695C5" w14:textId="77777777" w:rsidR="003600DB" w:rsidRDefault="003600DB" w:rsidP="003600DB">
      <w:pPr>
        <w:spacing w:before="120" w:after="120" w:line="360" w:lineRule="auto"/>
        <w:rPr>
          <w:szCs w:val="20"/>
        </w:rPr>
      </w:pPr>
      <w:r>
        <w:rPr>
          <w:szCs w:val="20"/>
        </w:rPr>
        <w:t xml:space="preserve">A materialização dos pontos locados será feita com tinta apropriada em estacas testemunhas, sendo a estaca correspondente pintada nas cercas das propriedades lindeiras e/ou postes existentes no bordo da vicinal. </w:t>
      </w:r>
    </w:p>
    <w:p w14:paraId="4DAC5F96" w14:textId="77777777" w:rsidR="003600DB" w:rsidRDefault="003600DB" w:rsidP="003600DB">
      <w:pPr>
        <w:spacing w:before="120" w:after="120" w:line="360" w:lineRule="auto"/>
        <w:rPr>
          <w:szCs w:val="20"/>
        </w:rPr>
      </w:pPr>
      <w:r>
        <w:rPr>
          <w:szCs w:val="20"/>
        </w:rPr>
        <w:t xml:space="preserve">O levantamento cadastral da faixa de abrangência será executado por processo de irradiação de pontos, com utilização de Estação Total, devendo ser levantados todos os pontos de interesse do projeto, tais como, benfeitorias existentes, interseções, acessos a postos de abastecimento, obras de arte especiais, obras de arte corrente, dispositivos de drenagem superficial, placas de sinalização vertical, obras complementares, obras de contenção, redes de serviços públicos (água potável, água pluvial, esgoto, redes elétricas e de telefonia). </w:t>
      </w:r>
    </w:p>
    <w:p w14:paraId="68DBE018" w14:textId="77777777" w:rsidR="003600DB" w:rsidRDefault="003600DB" w:rsidP="003600DB">
      <w:pPr>
        <w:spacing w:before="120" w:after="120" w:line="360" w:lineRule="auto"/>
        <w:rPr>
          <w:szCs w:val="20"/>
        </w:rPr>
      </w:pPr>
      <w:r>
        <w:rPr>
          <w:szCs w:val="20"/>
        </w:rPr>
        <w:t xml:space="preserve">O levantamento das seções transversais poderá ser realizado também com a utilização de Estação Total. </w:t>
      </w:r>
    </w:p>
    <w:p w14:paraId="5630FA6B" w14:textId="77777777" w:rsidR="003600DB" w:rsidRDefault="003600DB" w:rsidP="003600DB">
      <w:pPr>
        <w:spacing w:before="120" w:after="120" w:line="360" w:lineRule="auto"/>
        <w:rPr>
          <w:szCs w:val="20"/>
        </w:rPr>
      </w:pPr>
      <w:r>
        <w:rPr>
          <w:szCs w:val="20"/>
        </w:rPr>
        <w:t xml:space="preserve">Serão levantadas seções transversais em todos os pontos locados, abrangendo uma largura adequada à execução dos serviços. </w:t>
      </w:r>
    </w:p>
    <w:p w14:paraId="3003C4D2" w14:textId="77777777" w:rsidR="003600DB" w:rsidRDefault="003600DB" w:rsidP="003600DB">
      <w:pPr>
        <w:spacing w:before="120" w:after="120" w:line="360" w:lineRule="auto"/>
        <w:rPr>
          <w:szCs w:val="20"/>
        </w:rPr>
      </w:pPr>
      <w:r>
        <w:rPr>
          <w:szCs w:val="20"/>
        </w:rPr>
        <w:t>Os levantamentos especiais serão executados por meio de processo de irradiação de pontos, com utilização de Estação Total e têm como finalidade fornecer base topográfica para elaboração de projetos de obras de arte especiais, obras de arte correntes, etc.</w:t>
      </w:r>
    </w:p>
    <w:p w14:paraId="1BA27FFD" w14:textId="77777777" w:rsidR="003600DB" w:rsidRDefault="003600DB" w:rsidP="003600DB">
      <w:pPr>
        <w:spacing w:before="120" w:after="120" w:line="360" w:lineRule="auto"/>
        <w:rPr>
          <w:szCs w:val="20"/>
        </w:rPr>
      </w:pPr>
      <w:r>
        <w:rPr>
          <w:szCs w:val="20"/>
        </w:rPr>
        <w:t xml:space="preserve">Os estudos topográficos serão representados em plantas desenhadas na escala 1:2.000, contendo toda a planimetria da faixa, com as curvas de nível equidistantes de 1,00 m. </w:t>
      </w:r>
    </w:p>
    <w:p w14:paraId="4414BC44" w14:textId="77777777" w:rsidR="003600DB" w:rsidRDefault="003600DB" w:rsidP="003600DB">
      <w:pPr>
        <w:spacing w:before="120" w:after="120" w:line="360" w:lineRule="auto"/>
        <w:rPr>
          <w:szCs w:val="20"/>
        </w:rPr>
      </w:pPr>
      <w:r>
        <w:rPr>
          <w:szCs w:val="20"/>
        </w:rPr>
        <w:t>O perfil será elaborado nas escalas H = 1:2.000 e V = 1:200.</w:t>
      </w:r>
    </w:p>
    <w:p w14:paraId="63E4F19E" w14:textId="77777777" w:rsidR="003600DB" w:rsidRDefault="003600DB" w:rsidP="003600DB">
      <w:pPr>
        <w:spacing w:before="120" w:after="120" w:line="360" w:lineRule="auto"/>
        <w:rPr>
          <w:b/>
          <w:bCs/>
          <w:szCs w:val="20"/>
        </w:rPr>
      </w:pPr>
      <w:r>
        <w:rPr>
          <w:b/>
          <w:bCs/>
          <w:szCs w:val="20"/>
        </w:rPr>
        <w:t>1.3.3</w:t>
      </w:r>
      <w:r>
        <w:rPr>
          <w:b/>
          <w:bCs/>
          <w:szCs w:val="20"/>
        </w:rPr>
        <w:tab/>
        <w:t>Estudos Geotécnicos (IS - 206)</w:t>
      </w:r>
    </w:p>
    <w:p w14:paraId="61161A61" w14:textId="77777777" w:rsidR="003600DB" w:rsidRDefault="003600DB" w:rsidP="003600DB">
      <w:pPr>
        <w:spacing w:before="120" w:after="120" w:line="360" w:lineRule="auto"/>
        <w:rPr>
          <w:szCs w:val="20"/>
        </w:rPr>
      </w:pPr>
      <w:r>
        <w:rPr>
          <w:szCs w:val="20"/>
        </w:rPr>
        <w:t xml:space="preserve">No desenvolvimento desses estudos deverão ser obedecidas as instruções IS - 206. Os estudos geotécnicos tem o objetivo de definir os materiais a serem utilizados no revestimento primário do encontro da obra de arte especial, bem como caracterizar, de forma geral, os materiais a serem empregados nos serviços de terraplenagem. </w:t>
      </w:r>
    </w:p>
    <w:p w14:paraId="27FEEF3B" w14:textId="77777777" w:rsidR="003600DB" w:rsidRDefault="003600DB" w:rsidP="003600DB">
      <w:pPr>
        <w:spacing w:before="120" w:after="120" w:line="360" w:lineRule="auto"/>
        <w:rPr>
          <w:szCs w:val="20"/>
        </w:rPr>
      </w:pPr>
      <w:r>
        <w:rPr>
          <w:szCs w:val="20"/>
        </w:rPr>
        <w:t>De forma mais detalhada, os estudos devem compreender:</w:t>
      </w:r>
    </w:p>
    <w:p w14:paraId="7A2C64CD" w14:textId="77777777" w:rsidR="003600DB" w:rsidRDefault="003600DB" w:rsidP="003600DB">
      <w:pPr>
        <w:pStyle w:val="PargrafodaLista"/>
        <w:numPr>
          <w:ilvl w:val="0"/>
          <w:numId w:val="53"/>
        </w:numPr>
        <w:spacing w:before="120" w:after="120" w:line="360" w:lineRule="auto"/>
        <w:rPr>
          <w:szCs w:val="20"/>
        </w:rPr>
      </w:pPr>
      <w:r>
        <w:rPr>
          <w:szCs w:val="20"/>
        </w:rPr>
        <w:t xml:space="preserve">Definição das Características do Subleito </w:t>
      </w:r>
    </w:p>
    <w:p w14:paraId="1423F96C" w14:textId="77777777" w:rsidR="003600DB" w:rsidRDefault="003600DB" w:rsidP="003600DB">
      <w:pPr>
        <w:spacing w:before="120" w:after="120" w:line="360" w:lineRule="auto"/>
        <w:ind w:left="360"/>
        <w:rPr>
          <w:szCs w:val="20"/>
        </w:rPr>
      </w:pPr>
      <w:r>
        <w:rPr>
          <w:szCs w:val="20"/>
        </w:rPr>
        <w:t xml:space="preserve">Para definir as características do subleito serão efetuadas sondagens a pá e picareta para coleta de amostras e realização de ensaios. Deverão ser realizadas duas sondagens nos acessos à obra de arte especial a ser implantada, sendo uma de cada lado da cabeceira, ou pelo menos uma quando não houver variação no material. </w:t>
      </w:r>
    </w:p>
    <w:p w14:paraId="43245BE8" w14:textId="77777777" w:rsidR="003600DB" w:rsidRDefault="003600DB" w:rsidP="003600DB">
      <w:pPr>
        <w:spacing w:before="120" w:after="120" w:line="360" w:lineRule="auto"/>
        <w:ind w:left="360"/>
        <w:rPr>
          <w:szCs w:val="20"/>
        </w:rPr>
      </w:pPr>
      <w:r>
        <w:rPr>
          <w:szCs w:val="20"/>
        </w:rPr>
        <w:t xml:space="preserve">Com o material coletado nas sondagens serão feitos os seguintes ensaios: </w:t>
      </w:r>
    </w:p>
    <w:p w14:paraId="64E6AB8B" w14:textId="77777777" w:rsidR="003600DB" w:rsidRDefault="003600DB" w:rsidP="003600DB">
      <w:pPr>
        <w:pStyle w:val="PargrafodaLista"/>
        <w:numPr>
          <w:ilvl w:val="0"/>
          <w:numId w:val="54"/>
        </w:numPr>
        <w:spacing w:before="120" w:after="120" w:line="360" w:lineRule="auto"/>
        <w:ind w:left="720"/>
        <w:rPr>
          <w:szCs w:val="20"/>
        </w:rPr>
      </w:pPr>
      <w:r>
        <w:rPr>
          <w:szCs w:val="20"/>
        </w:rPr>
        <w:t>Caracterização (granulometria por peneiramento e índices físicos)</w:t>
      </w:r>
    </w:p>
    <w:p w14:paraId="004FF2A7" w14:textId="77777777" w:rsidR="003600DB" w:rsidRDefault="003600DB" w:rsidP="003600DB">
      <w:pPr>
        <w:pStyle w:val="PargrafodaLista"/>
        <w:numPr>
          <w:ilvl w:val="0"/>
          <w:numId w:val="54"/>
        </w:numPr>
        <w:spacing w:before="120" w:after="120" w:line="360" w:lineRule="auto"/>
        <w:ind w:left="720"/>
        <w:rPr>
          <w:szCs w:val="20"/>
        </w:rPr>
      </w:pPr>
      <w:r>
        <w:rPr>
          <w:szCs w:val="20"/>
        </w:rPr>
        <w:t>Compactação</w:t>
      </w:r>
    </w:p>
    <w:p w14:paraId="161CAD83" w14:textId="77777777" w:rsidR="003600DB" w:rsidRDefault="003600DB" w:rsidP="003600DB">
      <w:pPr>
        <w:pStyle w:val="PargrafodaLista"/>
        <w:numPr>
          <w:ilvl w:val="0"/>
          <w:numId w:val="54"/>
        </w:numPr>
        <w:spacing w:before="120" w:after="120" w:line="360" w:lineRule="auto"/>
        <w:ind w:left="720"/>
        <w:rPr>
          <w:szCs w:val="20"/>
        </w:rPr>
      </w:pPr>
      <w:r>
        <w:rPr>
          <w:szCs w:val="20"/>
        </w:rPr>
        <w:lastRenderedPageBreak/>
        <w:t xml:space="preserve">ISC. </w:t>
      </w:r>
    </w:p>
    <w:p w14:paraId="653940F2" w14:textId="77777777" w:rsidR="003600DB" w:rsidRDefault="003600DB" w:rsidP="003600DB">
      <w:pPr>
        <w:spacing w:before="120" w:after="120" w:line="360" w:lineRule="auto"/>
        <w:ind w:left="360"/>
        <w:rPr>
          <w:szCs w:val="20"/>
        </w:rPr>
      </w:pPr>
      <w:r>
        <w:rPr>
          <w:szCs w:val="20"/>
        </w:rPr>
        <w:t xml:space="preserve">Todos os ensaios serão realizados de acordo com os Métodos de Ensaios do DNER absorvidos pelo DNIT. </w:t>
      </w:r>
    </w:p>
    <w:p w14:paraId="607D81A0" w14:textId="77777777" w:rsidR="003600DB" w:rsidRDefault="003600DB" w:rsidP="003600DB">
      <w:pPr>
        <w:pStyle w:val="PargrafodaLista"/>
        <w:numPr>
          <w:ilvl w:val="0"/>
          <w:numId w:val="53"/>
        </w:numPr>
        <w:spacing w:before="120" w:after="120" w:line="360" w:lineRule="auto"/>
        <w:rPr>
          <w:szCs w:val="20"/>
        </w:rPr>
      </w:pPr>
      <w:r>
        <w:rPr>
          <w:szCs w:val="20"/>
        </w:rPr>
        <w:t xml:space="preserve">Estudos de Ocorrências </w:t>
      </w:r>
    </w:p>
    <w:p w14:paraId="49E2B0E4" w14:textId="77777777" w:rsidR="003600DB" w:rsidRDefault="003600DB" w:rsidP="003600DB">
      <w:pPr>
        <w:spacing w:before="120" w:after="120" w:line="360" w:lineRule="auto"/>
        <w:ind w:left="360"/>
        <w:rPr>
          <w:szCs w:val="20"/>
        </w:rPr>
      </w:pPr>
      <w:r>
        <w:rPr>
          <w:szCs w:val="20"/>
        </w:rPr>
        <w:t>Nas ocorrências de materiais granulares a serem empregados nos serviços de terraplenagem e revestimento primário do encontro da obra de arte especial, as amostras coletadas deverão ser submetidas aos ensaios de granulometria por peneiramento, limites de liquidez, plasticidade, ensaios de compactação e ISC, sendo 04 (quatro) o número mínimo de amostras. A análise estatística desses estudos servirá de parâmetro para a caracterização da ocorrência em termos de qualidade e volume.</w:t>
      </w:r>
    </w:p>
    <w:p w14:paraId="18A8E589" w14:textId="77777777" w:rsidR="003600DB" w:rsidRDefault="003600DB" w:rsidP="003600DB">
      <w:pPr>
        <w:pStyle w:val="PargrafodaLista"/>
        <w:numPr>
          <w:ilvl w:val="0"/>
          <w:numId w:val="53"/>
        </w:numPr>
        <w:spacing w:before="120" w:after="120" w:line="360" w:lineRule="auto"/>
        <w:rPr>
          <w:szCs w:val="20"/>
        </w:rPr>
      </w:pPr>
      <w:r>
        <w:rPr>
          <w:szCs w:val="20"/>
        </w:rPr>
        <w:t xml:space="preserve">Estudos dos Locais das Fundações da Obra de Arte Especial </w:t>
      </w:r>
    </w:p>
    <w:p w14:paraId="227A6FEB" w14:textId="77777777" w:rsidR="003600DB" w:rsidRDefault="003600DB" w:rsidP="003600DB">
      <w:pPr>
        <w:spacing w:before="120" w:after="120" w:line="360" w:lineRule="auto"/>
        <w:ind w:left="360"/>
        <w:rPr>
          <w:szCs w:val="20"/>
        </w:rPr>
      </w:pPr>
      <w:r>
        <w:rPr>
          <w:szCs w:val="20"/>
        </w:rPr>
        <w:t>As sondagens para fundações da obra de arte especial devem ser feitas de acordo com seguinte metodologia:</w:t>
      </w:r>
    </w:p>
    <w:p w14:paraId="4E245839" w14:textId="77777777" w:rsidR="003600DB" w:rsidRDefault="003600DB" w:rsidP="003600DB">
      <w:pPr>
        <w:pStyle w:val="PargrafodaLista"/>
        <w:numPr>
          <w:ilvl w:val="0"/>
          <w:numId w:val="55"/>
        </w:numPr>
        <w:spacing w:before="120" w:after="120" w:line="360" w:lineRule="auto"/>
        <w:ind w:left="720"/>
        <w:rPr>
          <w:szCs w:val="20"/>
        </w:rPr>
      </w:pPr>
      <w:r>
        <w:rPr>
          <w:szCs w:val="20"/>
        </w:rPr>
        <w:t>Escolha do local em que se localizará a obra;</w:t>
      </w:r>
    </w:p>
    <w:p w14:paraId="635951FB" w14:textId="77777777" w:rsidR="003600DB" w:rsidRDefault="003600DB" w:rsidP="003600DB">
      <w:pPr>
        <w:pStyle w:val="PargrafodaLista"/>
        <w:numPr>
          <w:ilvl w:val="0"/>
          <w:numId w:val="55"/>
        </w:numPr>
        <w:spacing w:before="120" w:after="120" w:line="360" w:lineRule="auto"/>
        <w:ind w:left="720"/>
        <w:rPr>
          <w:szCs w:val="20"/>
        </w:rPr>
      </w:pPr>
      <w:r>
        <w:rPr>
          <w:szCs w:val="20"/>
        </w:rPr>
        <w:t>Sondagens preliminares, a fim de definir o tipo estrutural a ser adotado na obra;</w:t>
      </w:r>
    </w:p>
    <w:p w14:paraId="74AAEAC3" w14:textId="77777777" w:rsidR="003600DB" w:rsidRDefault="003600DB" w:rsidP="003600DB">
      <w:pPr>
        <w:pStyle w:val="PargrafodaLista"/>
        <w:numPr>
          <w:ilvl w:val="0"/>
          <w:numId w:val="55"/>
        </w:numPr>
        <w:spacing w:before="120" w:after="120" w:line="360" w:lineRule="auto"/>
        <w:ind w:left="720"/>
        <w:rPr>
          <w:szCs w:val="20"/>
        </w:rPr>
      </w:pPr>
      <w:r>
        <w:rPr>
          <w:szCs w:val="20"/>
        </w:rPr>
        <w:t>Sondagens definitivas.</w:t>
      </w:r>
    </w:p>
    <w:p w14:paraId="5BFD4036" w14:textId="77777777" w:rsidR="003600DB" w:rsidRDefault="003600DB" w:rsidP="003600DB">
      <w:pPr>
        <w:spacing w:before="120" w:after="120" w:line="360" w:lineRule="auto"/>
        <w:ind w:left="360"/>
        <w:rPr>
          <w:szCs w:val="20"/>
        </w:rPr>
      </w:pPr>
      <w:r>
        <w:rPr>
          <w:szCs w:val="20"/>
        </w:rPr>
        <w:t>Quando necessário, serão executadas sondagens de simples reconhecimento com SPT – Método de Ensaios, de forma a caracterizar os solos, identificando por meio da classificação material colhido, a correspondente resistência a penetração expressa em número de golpes.</w:t>
      </w:r>
    </w:p>
    <w:p w14:paraId="1D953DBF" w14:textId="77777777" w:rsidR="003600DB" w:rsidRDefault="003600DB" w:rsidP="003600DB">
      <w:pPr>
        <w:spacing w:before="120" w:after="120" w:line="360" w:lineRule="auto"/>
        <w:rPr>
          <w:szCs w:val="20"/>
        </w:rPr>
      </w:pPr>
      <w:r>
        <w:rPr>
          <w:szCs w:val="20"/>
        </w:rPr>
        <w:t xml:space="preserve">Eventualmente, onde a investigação do subsolo por meio do SPT se mostrar insuficiente será necessário a execução de sondagens pelo método de perfuração rotativa, cuja definição deverá ser objeto de análise da real necessidade e definição do custo desse serviço por parte da </w:t>
      </w:r>
      <w:r>
        <w:rPr>
          <w:caps/>
          <w:szCs w:val="20"/>
        </w:rPr>
        <w:t>Codevasf</w:t>
      </w:r>
      <w:r>
        <w:rPr>
          <w:szCs w:val="20"/>
        </w:rPr>
        <w:t xml:space="preserve"> a posteriori.</w:t>
      </w:r>
    </w:p>
    <w:p w14:paraId="016E91F8" w14:textId="77777777" w:rsidR="003600DB" w:rsidRDefault="003600DB" w:rsidP="003600DB">
      <w:pPr>
        <w:spacing w:before="120" w:after="120" w:line="360" w:lineRule="auto"/>
        <w:rPr>
          <w:b/>
          <w:bCs/>
          <w:szCs w:val="20"/>
        </w:rPr>
      </w:pPr>
      <w:r>
        <w:rPr>
          <w:b/>
          <w:bCs/>
          <w:szCs w:val="20"/>
        </w:rPr>
        <w:t>1.4</w:t>
      </w:r>
      <w:r>
        <w:rPr>
          <w:b/>
          <w:bCs/>
          <w:szCs w:val="20"/>
        </w:rPr>
        <w:tab/>
        <w:t>Projetos</w:t>
      </w:r>
    </w:p>
    <w:p w14:paraId="09E298CF" w14:textId="77777777" w:rsidR="003600DB" w:rsidRDefault="003600DB" w:rsidP="003600DB">
      <w:pPr>
        <w:spacing w:before="120" w:after="120" w:line="360" w:lineRule="auto"/>
        <w:rPr>
          <w:b/>
          <w:bCs/>
          <w:szCs w:val="20"/>
        </w:rPr>
      </w:pPr>
      <w:r>
        <w:rPr>
          <w:b/>
          <w:bCs/>
          <w:szCs w:val="20"/>
        </w:rPr>
        <w:t>1.4.1</w:t>
      </w:r>
      <w:r>
        <w:rPr>
          <w:b/>
          <w:bCs/>
          <w:szCs w:val="20"/>
        </w:rPr>
        <w:tab/>
        <w:t xml:space="preserve">Projeto Geométrico </w:t>
      </w:r>
    </w:p>
    <w:p w14:paraId="550CFC24" w14:textId="77777777" w:rsidR="003600DB" w:rsidRDefault="003600DB" w:rsidP="003600DB">
      <w:pPr>
        <w:spacing w:before="120" w:after="120" w:line="360" w:lineRule="auto"/>
        <w:rPr>
          <w:szCs w:val="20"/>
        </w:rPr>
      </w:pPr>
      <w:r>
        <w:rPr>
          <w:szCs w:val="20"/>
        </w:rPr>
        <w:t>O Projeto Geométrico se trata na realidade da conformação geométrica a ser definida para o encontro da obra de arte especial assinalada e será elaborado a partir dos estudos topográficos realizados, e tem como objetivo a determinação das características técnicas das vicinais, tais como raios, rampas e largura da plataforma, de maneira que os traçados sejam considerados como entidades tridimensionais contínuas, de fluentes e gradativas mudanças de direção.</w:t>
      </w:r>
    </w:p>
    <w:p w14:paraId="6E31C63B" w14:textId="77777777" w:rsidR="003600DB" w:rsidRDefault="003600DB" w:rsidP="003600DB">
      <w:pPr>
        <w:spacing w:before="120" w:after="120" w:line="360" w:lineRule="auto"/>
        <w:rPr>
          <w:szCs w:val="20"/>
        </w:rPr>
      </w:pPr>
      <w:r>
        <w:rPr>
          <w:szCs w:val="20"/>
        </w:rPr>
        <w:t>Este projeto deverá constituir-se de traçado em planta e perfil, nas escalas de 1:2.000 (H) e 1:200 (V), apresentando ainda todos os elementos que compõem das curvas horizontais, porventura existentes no segmento contemplado.</w:t>
      </w:r>
    </w:p>
    <w:p w14:paraId="068EC32B" w14:textId="77777777" w:rsidR="003600DB" w:rsidRDefault="003600DB" w:rsidP="003600DB">
      <w:pPr>
        <w:spacing w:before="120" w:after="120" w:line="360" w:lineRule="auto"/>
        <w:rPr>
          <w:b/>
          <w:bCs/>
          <w:szCs w:val="20"/>
        </w:rPr>
      </w:pPr>
      <w:r>
        <w:rPr>
          <w:b/>
          <w:bCs/>
          <w:szCs w:val="20"/>
        </w:rPr>
        <w:t>1.4.2</w:t>
      </w:r>
      <w:r>
        <w:rPr>
          <w:b/>
          <w:bCs/>
          <w:szCs w:val="20"/>
        </w:rPr>
        <w:tab/>
        <w:t xml:space="preserve">Projeto Executivo de Terraplenagem </w:t>
      </w:r>
    </w:p>
    <w:p w14:paraId="2DE1F44E" w14:textId="77777777" w:rsidR="003600DB" w:rsidRDefault="003600DB" w:rsidP="003600DB">
      <w:pPr>
        <w:spacing w:before="120" w:after="120" w:line="360" w:lineRule="auto"/>
        <w:rPr>
          <w:szCs w:val="20"/>
        </w:rPr>
      </w:pPr>
      <w:r>
        <w:rPr>
          <w:szCs w:val="20"/>
        </w:rPr>
        <w:lastRenderedPageBreak/>
        <w:t>O projeto de terraplenagem terá como base o Projeto Geométrico e nele serão avaliadas as alternativas que se apresentem quanto à movimentação dos volumes de terraplenagem de modo a ajustar, entre outras, as necessidades de empréstimos e bota-fora com disponibilidade de áreas para tal, levando ainda em conta a proteção ao meio ambiente.</w:t>
      </w:r>
    </w:p>
    <w:p w14:paraId="50662A34" w14:textId="77777777" w:rsidR="003600DB" w:rsidRDefault="003600DB" w:rsidP="003600DB">
      <w:pPr>
        <w:spacing w:before="120" w:after="120" w:line="360" w:lineRule="auto"/>
        <w:rPr>
          <w:szCs w:val="20"/>
        </w:rPr>
      </w:pPr>
      <w:r>
        <w:rPr>
          <w:szCs w:val="20"/>
        </w:rPr>
        <w:t>Enfim, o projeto de terraplenagem tem por objetivo a determinação dos quantitativos de serviços de terraplenagem, a determinação dos locais de empréstimos e bota-foras, a caracterização precisa, em termos de todos os parâmetros geotécnicos dos materiais a serem utilizados e a apresentação de quadros de distribuição e orientação do movimento de terra.</w:t>
      </w:r>
    </w:p>
    <w:p w14:paraId="7A6DECDF" w14:textId="77777777" w:rsidR="003600DB" w:rsidRDefault="003600DB" w:rsidP="003600DB">
      <w:pPr>
        <w:spacing w:before="120" w:after="120" w:line="360" w:lineRule="auto"/>
        <w:rPr>
          <w:szCs w:val="20"/>
        </w:rPr>
      </w:pPr>
      <w:r>
        <w:rPr>
          <w:szCs w:val="20"/>
        </w:rPr>
        <w:t>Em resumo, o projeto deverá apresentar um quadro sucinto de orientação de terraplenagem, contendo os resumos dos volumes de cortes e volumes de aterros a compactar, notas de serviço, bem como planilha de distribuição de material, constituindo-se dos seguintes elementos:</w:t>
      </w:r>
    </w:p>
    <w:p w14:paraId="66251B00" w14:textId="77777777" w:rsidR="003600DB" w:rsidRDefault="003600DB" w:rsidP="003600DB">
      <w:pPr>
        <w:pStyle w:val="PargrafodaLista"/>
        <w:numPr>
          <w:ilvl w:val="0"/>
          <w:numId w:val="56"/>
        </w:numPr>
        <w:spacing w:before="120" w:after="120" w:line="360" w:lineRule="auto"/>
        <w:rPr>
          <w:szCs w:val="20"/>
        </w:rPr>
      </w:pPr>
      <w:r>
        <w:rPr>
          <w:szCs w:val="20"/>
        </w:rPr>
        <w:t>Seções transversais tipo, em corte e aterro;</w:t>
      </w:r>
    </w:p>
    <w:p w14:paraId="3889AFBC" w14:textId="77777777" w:rsidR="003600DB" w:rsidRDefault="003600DB" w:rsidP="003600DB">
      <w:pPr>
        <w:pStyle w:val="PargrafodaLista"/>
        <w:numPr>
          <w:ilvl w:val="0"/>
          <w:numId w:val="56"/>
        </w:numPr>
        <w:spacing w:before="120" w:after="120" w:line="360" w:lineRule="auto"/>
        <w:rPr>
          <w:szCs w:val="20"/>
        </w:rPr>
      </w:pPr>
      <w:r>
        <w:rPr>
          <w:szCs w:val="20"/>
        </w:rPr>
        <w:t>Distribuição de material: origem / destino;</w:t>
      </w:r>
    </w:p>
    <w:p w14:paraId="152785E2" w14:textId="77777777" w:rsidR="003600DB" w:rsidRDefault="003600DB" w:rsidP="003600DB">
      <w:pPr>
        <w:pStyle w:val="PargrafodaLista"/>
        <w:numPr>
          <w:ilvl w:val="0"/>
          <w:numId w:val="56"/>
        </w:numPr>
        <w:spacing w:before="120" w:after="120" w:line="360" w:lineRule="auto"/>
        <w:rPr>
          <w:szCs w:val="20"/>
        </w:rPr>
      </w:pPr>
      <w:r>
        <w:rPr>
          <w:szCs w:val="20"/>
        </w:rPr>
        <w:t>Notas de serviço;</w:t>
      </w:r>
    </w:p>
    <w:p w14:paraId="2847E6A0" w14:textId="77777777" w:rsidR="003600DB" w:rsidRDefault="003600DB" w:rsidP="003600DB">
      <w:pPr>
        <w:pStyle w:val="PargrafodaLista"/>
        <w:numPr>
          <w:ilvl w:val="0"/>
          <w:numId w:val="56"/>
        </w:numPr>
        <w:spacing w:before="120" w:after="120" w:line="360" w:lineRule="auto"/>
        <w:rPr>
          <w:szCs w:val="20"/>
        </w:rPr>
      </w:pPr>
      <w:r>
        <w:rPr>
          <w:szCs w:val="20"/>
        </w:rPr>
        <w:t>Cálculo de volume.</w:t>
      </w:r>
    </w:p>
    <w:p w14:paraId="69675274" w14:textId="77777777" w:rsidR="003600DB" w:rsidRDefault="003600DB" w:rsidP="003600DB">
      <w:pPr>
        <w:spacing w:before="120" w:after="120" w:line="360" w:lineRule="auto"/>
        <w:rPr>
          <w:szCs w:val="20"/>
        </w:rPr>
      </w:pPr>
      <w:r>
        <w:rPr>
          <w:szCs w:val="20"/>
        </w:rPr>
        <w:t>Ocorrendo a necessidade de bota-fora, indicar a área de destino, como também havendo a necessidade de caixas de empréstimo, deverá ser apresentado o volume necessário.</w:t>
      </w:r>
    </w:p>
    <w:p w14:paraId="3BD30D2C" w14:textId="77777777" w:rsidR="003600DB" w:rsidRDefault="003600DB" w:rsidP="003600DB">
      <w:pPr>
        <w:spacing w:before="120" w:after="120" w:line="360" w:lineRule="auto"/>
        <w:rPr>
          <w:szCs w:val="20"/>
        </w:rPr>
      </w:pPr>
      <w:r>
        <w:rPr>
          <w:szCs w:val="20"/>
        </w:rPr>
        <w:t xml:space="preserve">Saliente-se que caso os estudos efetuados apontem para a necessidade de uma solução geotécnica especial para as fundações dos aterros das cabeceiras da obra de arte especial em foco, os custos inerentes aos estudos e projeto geotécnico específico serão objeto da análise da equipe técnica da Codevasf e, a depender da conveniência e legalidade dos fatos, será feita uma nova contratação e/ou celebrado um aditivo ao contrato a ser firmado. </w:t>
      </w:r>
    </w:p>
    <w:p w14:paraId="2AAD3371" w14:textId="77777777" w:rsidR="003600DB" w:rsidRDefault="003600DB" w:rsidP="003600DB">
      <w:pPr>
        <w:spacing w:before="120" w:after="120" w:line="360" w:lineRule="auto"/>
        <w:rPr>
          <w:b/>
          <w:bCs/>
          <w:szCs w:val="20"/>
        </w:rPr>
      </w:pPr>
      <w:r>
        <w:rPr>
          <w:b/>
          <w:bCs/>
          <w:szCs w:val="20"/>
        </w:rPr>
        <w:t>1.4.3</w:t>
      </w:r>
      <w:r>
        <w:rPr>
          <w:b/>
          <w:bCs/>
          <w:szCs w:val="20"/>
        </w:rPr>
        <w:tab/>
        <w:t xml:space="preserve">Projeto de Obras de Arte Especiais </w:t>
      </w:r>
    </w:p>
    <w:p w14:paraId="519B4373" w14:textId="77777777" w:rsidR="003600DB" w:rsidRDefault="003600DB" w:rsidP="003600DB">
      <w:pPr>
        <w:spacing w:before="120" w:after="120" w:line="360" w:lineRule="auto"/>
        <w:rPr>
          <w:szCs w:val="20"/>
        </w:rPr>
      </w:pPr>
      <w:r>
        <w:rPr>
          <w:szCs w:val="20"/>
        </w:rPr>
        <w:t>O projeto de obras de arte especiais se apoiará na análise dos elementos topográficos, hidrológicos, geotécnicos e complementares e se constituirá de:</w:t>
      </w:r>
    </w:p>
    <w:p w14:paraId="4C7784F8" w14:textId="77777777" w:rsidR="003600DB" w:rsidRDefault="003600DB" w:rsidP="003600DB">
      <w:pPr>
        <w:pStyle w:val="PargrafodaLista"/>
        <w:numPr>
          <w:ilvl w:val="0"/>
          <w:numId w:val="57"/>
        </w:numPr>
        <w:spacing w:before="120" w:after="120" w:line="360" w:lineRule="auto"/>
        <w:rPr>
          <w:szCs w:val="20"/>
        </w:rPr>
      </w:pPr>
      <w:r>
        <w:rPr>
          <w:szCs w:val="20"/>
        </w:rPr>
        <w:t>Definição da concepção do projeto;</w:t>
      </w:r>
    </w:p>
    <w:p w14:paraId="2034F10B" w14:textId="77777777" w:rsidR="003600DB" w:rsidRDefault="003600DB" w:rsidP="003600DB">
      <w:pPr>
        <w:pStyle w:val="PargrafodaLista"/>
        <w:numPr>
          <w:ilvl w:val="0"/>
          <w:numId w:val="57"/>
        </w:numPr>
        <w:spacing w:before="120" w:after="120" w:line="360" w:lineRule="auto"/>
        <w:rPr>
          <w:szCs w:val="20"/>
        </w:rPr>
      </w:pPr>
      <w:r>
        <w:rPr>
          <w:szCs w:val="20"/>
        </w:rPr>
        <w:t>Estudo de alternativas para a travessia, respeitando o local de implantação da obra que é uma APA;</w:t>
      </w:r>
    </w:p>
    <w:p w14:paraId="2A0FE965" w14:textId="77777777" w:rsidR="003600DB" w:rsidRDefault="003600DB" w:rsidP="003600DB">
      <w:pPr>
        <w:pStyle w:val="PargrafodaLista"/>
        <w:numPr>
          <w:ilvl w:val="0"/>
          <w:numId w:val="57"/>
        </w:numPr>
        <w:spacing w:before="120" w:after="120" w:line="360" w:lineRule="auto"/>
        <w:rPr>
          <w:szCs w:val="20"/>
        </w:rPr>
      </w:pPr>
      <w:r>
        <w:rPr>
          <w:szCs w:val="20"/>
        </w:rPr>
        <w:t>Estudo das soluções estruturais exequíveis, em decorrência do exame do local de implantação, com definição, para cada solução proposta, do comprimento total da obra, número de vãos, características geométricas principais, extensão dos aterros de acesso;</w:t>
      </w:r>
    </w:p>
    <w:p w14:paraId="3F799C96" w14:textId="77777777" w:rsidR="003600DB" w:rsidRDefault="003600DB" w:rsidP="003600DB">
      <w:pPr>
        <w:pStyle w:val="PargrafodaLista"/>
        <w:numPr>
          <w:ilvl w:val="0"/>
          <w:numId w:val="57"/>
        </w:numPr>
        <w:spacing w:before="120" w:after="120" w:line="360" w:lineRule="auto"/>
        <w:rPr>
          <w:szCs w:val="20"/>
        </w:rPr>
      </w:pPr>
      <w:r>
        <w:rPr>
          <w:szCs w:val="20"/>
        </w:rPr>
        <w:t>Escolha da solução, optando por aquela que melhor atenda aos critérios técnicos, ambientais, econômicos e administrativos e requisitos operacionais para a rodovia;</w:t>
      </w:r>
    </w:p>
    <w:p w14:paraId="3778F89D" w14:textId="77777777" w:rsidR="003600DB" w:rsidRDefault="003600DB" w:rsidP="003600DB">
      <w:pPr>
        <w:pStyle w:val="PargrafodaLista"/>
        <w:numPr>
          <w:ilvl w:val="0"/>
          <w:numId w:val="57"/>
        </w:numPr>
        <w:spacing w:before="120" w:after="120" w:line="360" w:lineRule="auto"/>
        <w:rPr>
          <w:szCs w:val="20"/>
        </w:rPr>
      </w:pPr>
      <w:r>
        <w:rPr>
          <w:szCs w:val="20"/>
        </w:rPr>
        <w:t>Memória de cálculo estrutural da solução adotada definindo as principais seções e elementos de relevância na estrutura, constando as verificações de resistência e quantidade aproximada de armadura;</w:t>
      </w:r>
    </w:p>
    <w:p w14:paraId="36E67BDF" w14:textId="77777777" w:rsidR="003600DB" w:rsidRDefault="003600DB" w:rsidP="003600DB">
      <w:pPr>
        <w:pStyle w:val="PargrafodaLista"/>
        <w:numPr>
          <w:ilvl w:val="0"/>
          <w:numId w:val="57"/>
        </w:numPr>
        <w:spacing w:before="120" w:after="120" w:line="360" w:lineRule="auto"/>
        <w:rPr>
          <w:szCs w:val="20"/>
        </w:rPr>
      </w:pPr>
      <w:r>
        <w:rPr>
          <w:szCs w:val="20"/>
        </w:rPr>
        <w:lastRenderedPageBreak/>
        <w:t>Elaboração de desenhos contendo:</w:t>
      </w:r>
    </w:p>
    <w:p w14:paraId="432AF5E0" w14:textId="77777777" w:rsidR="003600DB" w:rsidRDefault="003600DB" w:rsidP="003600DB">
      <w:pPr>
        <w:pStyle w:val="PargrafodaLista"/>
        <w:numPr>
          <w:ilvl w:val="0"/>
          <w:numId w:val="57"/>
        </w:numPr>
        <w:spacing w:before="120" w:after="120" w:line="360" w:lineRule="auto"/>
        <w:rPr>
          <w:szCs w:val="20"/>
        </w:rPr>
      </w:pPr>
      <w:r>
        <w:rPr>
          <w:szCs w:val="20"/>
        </w:rPr>
        <w:t>Planta de formas com as dimensões de todos os elementos estruturais componentes;</w:t>
      </w:r>
    </w:p>
    <w:p w14:paraId="62276060" w14:textId="77777777" w:rsidR="003600DB" w:rsidRDefault="003600DB" w:rsidP="003600DB">
      <w:pPr>
        <w:pStyle w:val="PargrafodaLista"/>
        <w:numPr>
          <w:ilvl w:val="0"/>
          <w:numId w:val="57"/>
        </w:numPr>
        <w:spacing w:before="120" w:after="120" w:line="360" w:lineRule="auto"/>
        <w:rPr>
          <w:szCs w:val="20"/>
        </w:rPr>
      </w:pPr>
      <w:r>
        <w:rPr>
          <w:szCs w:val="20"/>
        </w:rPr>
        <w:t>Desenhos das armações indicando o tipo de aço, disposição relativa às peças na estrutura e dimensões das barras, quantidades, bitolas, forma, número das posições e espaçamento dos barras ou cabos, tipos e detalhes de emendas ou ligações a serem executados, ganchos e raios de curvatura adotados nas barras curvadas, cobrimentos, bem como lista geral das armaduras de todos os elementos estruturais apresentados, na qual deve constar os comprimentos unitários e totais de cada posição, os pesos totais das diversas bitolas e o peso de toda a armadura representada no desenho.</w:t>
      </w:r>
    </w:p>
    <w:p w14:paraId="1BA92017" w14:textId="77777777" w:rsidR="003600DB" w:rsidRDefault="003600DB" w:rsidP="003600DB">
      <w:pPr>
        <w:spacing w:before="120" w:after="120" w:line="360" w:lineRule="auto"/>
        <w:rPr>
          <w:b/>
          <w:bCs/>
          <w:szCs w:val="20"/>
        </w:rPr>
      </w:pPr>
      <w:r>
        <w:rPr>
          <w:b/>
          <w:bCs/>
          <w:szCs w:val="20"/>
        </w:rPr>
        <w:t>1.4.6</w:t>
      </w:r>
      <w:r>
        <w:rPr>
          <w:b/>
          <w:bCs/>
          <w:szCs w:val="20"/>
        </w:rPr>
        <w:tab/>
        <w:t>Orçamento da Obra</w:t>
      </w:r>
    </w:p>
    <w:p w14:paraId="4240C455" w14:textId="77777777" w:rsidR="003600DB" w:rsidRDefault="003600DB" w:rsidP="003600DB">
      <w:pPr>
        <w:spacing w:before="120" w:after="120" w:line="360" w:lineRule="auto"/>
        <w:rPr>
          <w:szCs w:val="20"/>
        </w:rPr>
      </w:pPr>
      <w:r>
        <w:rPr>
          <w:szCs w:val="20"/>
        </w:rPr>
        <w:t xml:space="preserve">O orçamento deverá conter a listagem de todos os serviços a executar, materiais e distâncias de transporte, cronograma físico-financeiro, curva ABC de serviços, planilha de composição de BDI, orçamento detalhado da administração local, tudo em consonância com o </w:t>
      </w:r>
      <w:r>
        <w:t xml:space="preserve">Decreto nº 7.983, de 08/04/2013 e demais normas, </w:t>
      </w:r>
      <w:r>
        <w:rPr>
          <w:szCs w:val="20"/>
        </w:rPr>
        <w:t>e tendo como referência, primordialmente, os custos do SICRO e/ou SINAPI e cotações de preço, para o estado de Alagoas.</w:t>
      </w:r>
    </w:p>
    <w:p w14:paraId="49B8D0A3" w14:textId="77777777" w:rsidR="003600DB" w:rsidRDefault="003600DB" w:rsidP="003600DB">
      <w:pPr>
        <w:spacing w:before="120" w:after="120" w:line="360" w:lineRule="auto"/>
        <w:rPr>
          <w:b/>
          <w:bCs/>
          <w:szCs w:val="20"/>
        </w:rPr>
      </w:pPr>
      <w:r>
        <w:rPr>
          <w:b/>
          <w:bCs/>
          <w:szCs w:val="20"/>
        </w:rPr>
        <w:t>1.4.7</w:t>
      </w:r>
      <w:r>
        <w:rPr>
          <w:b/>
          <w:bCs/>
          <w:szCs w:val="20"/>
        </w:rPr>
        <w:tab/>
        <w:t xml:space="preserve">Estudos Ambientais </w:t>
      </w:r>
    </w:p>
    <w:p w14:paraId="5228DC4C" w14:textId="77777777" w:rsidR="003600DB" w:rsidRDefault="003600DB" w:rsidP="003600DB">
      <w:pPr>
        <w:spacing w:before="120" w:after="120" w:line="360" w:lineRule="auto"/>
        <w:rPr>
          <w:szCs w:val="20"/>
        </w:rPr>
      </w:pPr>
      <w:r>
        <w:rPr>
          <w:szCs w:val="20"/>
        </w:rPr>
        <w:t>TR PARA ELABORAÇÃO DO RELATÓRIO DE AVALIAÇÃO AMBIENTAL (RAA)</w:t>
      </w:r>
    </w:p>
    <w:p w14:paraId="5F5DB136" w14:textId="77777777" w:rsidR="003600DB" w:rsidRDefault="003600DB" w:rsidP="003600DB">
      <w:pPr>
        <w:spacing w:before="120" w:after="120" w:line="360" w:lineRule="auto"/>
        <w:rPr>
          <w:szCs w:val="20"/>
        </w:rPr>
      </w:pPr>
      <w:r>
        <w:rPr>
          <w:szCs w:val="20"/>
        </w:rPr>
        <w:t>O Relatório de Avaliação Ambiental - RAA é um estudo técnico elaborado por equipe multidisciplinar que oferece elementos para a análise da viabilidade ambiental de empreendimentos ou atividades consideradas potencial ou efetivamente causadoras de degradação do meio ambiente.</w:t>
      </w:r>
    </w:p>
    <w:p w14:paraId="28644D12" w14:textId="77777777" w:rsidR="003600DB" w:rsidRDefault="003600DB" w:rsidP="003600DB">
      <w:pPr>
        <w:spacing w:before="120" w:after="120" w:line="360" w:lineRule="auto"/>
        <w:rPr>
          <w:szCs w:val="20"/>
        </w:rPr>
      </w:pPr>
      <w:r>
        <w:rPr>
          <w:szCs w:val="20"/>
        </w:rPr>
        <w:t>Este roteiro destina-se a empreendimentos ou atividades que não dispõem de roteiro específico previsto em instrução normativa do órgão licenciador e apresenta o conteúdo mínimo a ser contemplado. Dependendo da complexidade da atividade/empreendimento poderão ser solicitadas informações complementares.</w:t>
      </w:r>
    </w:p>
    <w:p w14:paraId="2AED66F5" w14:textId="77777777" w:rsidR="003600DB" w:rsidRDefault="003600DB" w:rsidP="003600DB">
      <w:pPr>
        <w:spacing w:before="120" w:after="120" w:line="360" w:lineRule="auto"/>
        <w:rPr>
          <w:szCs w:val="20"/>
        </w:rPr>
      </w:pPr>
      <w:r>
        <w:rPr>
          <w:szCs w:val="20"/>
        </w:rPr>
        <w:t>Conforme a Resolução CEPRAM 10/18, especificamente em seu anexo 04 - Roteiro mínimo para apresentação do Relatório de Avaliação Ambiental (RAA):</w:t>
      </w:r>
    </w:p>
    <w:p w14:paraId="7093A06A" w14:textId="77777777" w:rsidR="003600DB" w:rsidRDefault="003600DB" w:rsidP="003600DB">
      <w:pPr>
        <w:pStyle w:val="PargrafodaLista"/>
        <w:numPr>
          <w:ilvl w:val="0"/>
          <w:numId w:val="58"/>
        </w:numPr>
        <w:spacing w:before="120" w:after="120" w:line="360" w:lineRule="auto"/>
        <w:rPr>
          <w:szCs w:val="20"/>
        </w:rPr>
      </w:pPr>
      <w:r>
        <w:rPr>
          <w:szCs w:val="20"/>
        </w:rPr>
        <w:t>INFORMAÇÕES GERAIS</w:t>
      </w:r>
    </w:p>
    <w:p w14:paraId="6A7DF36C" w14:textId="45CD4307" w:rsidR="003600DB" w:rsidRDefault="003600DB" w:rsidP="003600DB">
      <w:pPr>
        <w:spacing w:before="120" w:after="120" w:line="360" w:lineRule="auto"/>
        <w:rPr>
          <w:szCs w:val="20"/>
        </w:rPr>
      </w:pPr>
      <w:r>
        <w:rPr>
          <w:szCs w:val="20"/>
        </w:rPr>
        <w:t>Apresentar o contexto geral do projeto, contendo informações mínimas suficientes para</w:t>
      </w:r>
      <w:r w:rsidR="00E17895">
        <w:rPr>
          <w:szCs w:val="20"/>
        </w:rPr>
        <w:t xml:space="preserve"> </w:t>
      </w:r>
      <w:r>
        <w:rPr>
          <w:szCs w:val="20"/>
        </w:rPr>
        <w:t>compreensão acerca do empreendedor, atividade/empreendimento objeto de estudo e equipe</w:t>
      </w:r>
    </w:p>
    <w:p w14:paraId="7CF06C3E" w14:textId="77777777" w:rsidR="003600DB" w:rsidRDefault="003600DB" w:rsidP="003600DB">
      <w:pPr>
        <w:spacing w:before="120" w:after="120" w:line="360" w:lineRule="auto"/>
        <w:rPr>
          <w:szCs w:val="20"/>
        </w:rPr>
      </w:pPr>
      <w:r>
        <w:rPr>
          <w:szCs w:val="20"/>
        </w:rPr>
        <w:t>técnica responsável pela elaboração do estudo. A equipe técnica multidisciplinar responsável pelo RAA deverá ser composta por, no mínimo, 04 (três) profissionais, sendo eles: 01 (um) profissional para meio físico, 01 (um) profissional para o meio biótico, 01 (um) profissional para o socioeconômico e 01 (um) profissional com formação específica da tipologia a ser estudada.</w:t>
      </w:r>
    </w:p>
    <w:p w14:paraId="2E7589F3" w14:textId="77777777" w:rsidR="003600DB" w:rsidRDefault="003600DB" w:rsidP="003600DB">
      <w:pPr>
        <w:spacing w:before="120" w:after="120" w:line="360" w:lineRule="auto"/>
        <w:rPr>
          <w:szCs w:val="20"/>
        </w:rPr>
      </w:pPr>
      <w:r>
        <w:rPr>
          <w:szCs w:val="20"/>
        </w:rPr>
        <w:t xml:space="preserve">Recomendação em ordem de preferência (não consta na CEPRAM 10/18): </w:t>
      </w:r>
    </w:p>
    <w:p w14:paraId="6E39F9D4" w14:textId="77777777" w:rsidR="003600DB" w:rsidRDefault="003600DB" w:rsidP="003600DB">
      <w:pPr>
        <w:spacing w:before="120" w:after="120" w:line="360" w:lineRule="auto"/>
        <w:rPr>
          <w:szCs w:val="20"/>
        </w:rPr>
      </w:pPr>
      <w:r>
        <w:rPr>
          <w:szCs w:val="20"/>
        </w:rPr>
        <w:lastRenderedPageBreak/>
        <w:t>Meio Físico: Eng. Ambiental / Geólogo / Eng. Sanitarista</w:t>
      </w:r>
    </w:p>
    <w:p w14:paraId="41322FF4" w14:textId="77777777" w:rsidR="003600DB" w:rsidRDefault="003600DB" w:rsidP="003600DB">
      <w:pPr>
        <w:spacing w:before="120" w:after="120" w:line="360" w:lineRule="auto"/>
        <w:rPr>
          <w:szCs w:val="20"/>
        </w:rPr>
      </w:pPr>
      <w:r>
        <w:rPr>
          <w:szCs w:val="20"/>
        </w:rPr>
        <w:t>Meio Biótico: Biólogo</w:t>
      </w:r>
    </w:p>
    <w:p w14:paraId="3D6679E2" w14:textId="77777777" w:rsidR="003600DB" w:rsidRDefault="003600DB" w:rsidP="003600DB">
      <w:pPr>
        <w:spacing w:before="120" w:after="120" w:line="360" w:lineRule="auto"/>
        <w:rPr>
          <w:szCs w:val="20"/>
        </w:rPr>
      </w:pPr>
      <w:r>
        <w:rPr>
          <w:szCs w:val="20"/>
        </w:rPr>
        <w:t>Meio Socioeconômica: Eng. Ambiental / Eng. Civil / Eng. Sanitarista / Eng. Agrônomo</w:t>
      </w:r>
    </w:p>
    <w:p w14:paraId="1F5EAF91" w14:textId="77777777" w:rsidR="003600DB" w:rsidRDefault="003600DB" w:rsidP="003600DB">
      <w:pPr>
        <w:spacing w:before="120" w:after="120" w:line="360" w:lineRule="auto"/>
        <w:rPr>
          <w:szCs w:val="20"/>
        </w:rPr>
      </w:pPr>
      <w:r>
        <w:rPr>
          <w:szCs w:val="20"/>
        </w:rPr>
        <w:t>Profissional com formação específica: Eng. Civil</w:t>
      </w:r>
    </w:p>
    <w:p w14:paraId="0E8206B3" w14:textId="77777777" w:rsidR="003600DB" w:rsidRDefault="003600DB" w:rsidP="003600DB">
      <w:pPr>
        <w:pStyle w:val="PargrafodaLista"/>
        <w:numPr>
          <w:ilvl w:val="0"/>
          <w:numId w:val="58"/>
        </w:numPr>
        <w:spacing w:before="120" w:after="120" w:line="360" w:lineRule="auto"/>
        <w:rPr>
          <w:szCs w:val="20"/>
        </w:rPr>
      </w:pPr>
      <w:r>
        <w:rPr>
          <w:szCs w:val="20"/>
        </w:rPr>
        <w:t>JUSTIFICATIVA DAATIVIDADE/EMPREENDIMENTO</w:t>
      </w:r>
    </w:p>
    <w:p w14:paraId="2D47BD45" w14:textId="77777777" w:rsidR="003600DB" w:rsidRDefault="003600DB" w:rsidP="003600DB">
      <w:pPr>
        <w:spacing w:before="120" w:after="120" w:line="360" w:lineRule="auto"/>
        <w:rPr>
          <w:szCs w:val="20"/>
        </w:rPr>
      </w:pPr>
      <w:r>
        <w:rPr>
          <w:szCs w:val="20"/>
        </w:rPr>
        <w:t>Justificar a atividade/empreendimento proposto em função da demanda a ser atendida demonstrando, quando couber, a inserção do mesmo no planejamento regional e do setor.</w:t>
      </w:r>
    </w:p>
    <w:p w14:paraId="3434DB68" w14:textId="77777777" w:rsidR="003600DB" w:rsidRDefault="003600DB" w:rsidP="003600DB">
      <w:pPr>
        <w:pStyle w:val="PargrafodaLista"/>
        <w:numPr>
          <w:ilvl w:val="0"/>
          <w:numId w:val="58"/>
        </w:numPr>
        <w:spacing w:before="120" w:after="120" w:line="360" w:lineRule="auto"/>
        <w:rPr>
          <w:szCs w:val="20"/>
        </w:rPr>
      </w:pPr>
      <w:r>
        <w:rPr>
          <w:szCs w:val="20"/>
        </w:rPr>
        <w:t>CARACTERIZAÇÃO DOEMPREENDIMENTO</w:t>
      </w:r>
    </w:p>
    <w:p w14:paraId="6AD1E85D" w14:textId="77777777" w:rsidR="003600DB" w:rsidRDefault="003600DB" w:rsidP="003600DB">
      <w:pPr>
        <w:spacing w:before="120" w:after="120" w:line="360" w:lineRule="auto"/>
        <w:rPr>
          <w:szCs w:val="20"/>
        </w:rPr>
      </w:pPr>
      <w:r>
        <w:rPr>
          <w:szCs w:val="20"/>
        </w:rPr>
        <w:t>Deve conter a descrição do empreendimento proposto, seu processo construtivo e produtivo, de modo a permitir avaliar a qualidade da alternativa técnica adotada para o empreendimento,  tais como: a proposição de soluções para abastecimento de água, tratamento e disposição final de efluentes líquidos, gerenciamento de resíduos sólidos, emissões atmosféricas, dentre outros.</w:t>
      </w:r>
    </w:p>
    <w:p w14:paraId="11CC31D9" w14:textId="77777777" w:rsidR="003600DB" w:rsidRDefault="003600DB" w:rsidP="003600DB">
      <w:pPr>
        <w:pStyle w:val="PargrafodaLista"/>
        <w:numPr>
          <w:ilvl w:val="0"/>
          <w:numId w:val="58"/>
        </w:numPr>
        <w:spacing w:before="120" w:after="120" w:line="360" w:lineRule="auto"/>
        <w:rPr>
          <w:szCs w:val="20"/>
        </w:rPr>
      </w:pPr>
      <w:r>
        <w:rPr>
          <w:szCs w:val="20"/>
        </w:rPr>
        <w:t>LEGISLAÇÃO APLICÁVEL E CONFORMIDADELEGAL</w:t>
      </w:r>
    </w:p>
    <w:p w14:paraId="78BA405A" w14:textId="77777777" w:rsidR="003600DB" w:rsidRDefault="003600DB" w:rsidP="003600DB">
      <w:pPr>
        <w:spacing w:before="120" w:after="120" w:line="360" w:lineRule="auto"/>
        <w:rPr>
          <w:szCs w:val="20"/>
        </w:rPr>
      </w:pPr>
      <w:r>
        <w:rPr>
          <w:szCs w:val="20"/>
        </w:rPr>
        <w:t>Levantamento da legislação federal, estadual e municipal incidente sobre o projeto em qualquer das suas fases, devendo discorrer quanto a aplicação da legislação e a conformidade do empreendimento e/ou atividade.</w:t>
      </w:r>
    </w:p>
    <w:p w14:paraId="1C43B4CF" w14:textId="77777777" w:rsidR="003600DB" w:rsidRDefault="003600DB" w:rsidP="003600DB">
      <w:pPr>
        <w:pStyle w:val="PargrafodaLista"/>
        <w:numPr>
          <w:ilvl w:val="0"/>
          <w:numId w:val="58"/>
        </w:numPr>
        <w:spacing w:before="120" w:after="120" w:line="360" w:lineRule="auto"/>
        <w:rPr>
          <w:szCs w:val="20"/>
        </w:rPr>
      </w:pPr>
      <w:r>
        <w:rPr>
          <w:szCs w:val="20"/>
        </w:rPr>
        <w:t>ÁREAS DE INFLUÊNCIA</w:t>
      </w:r>
    </w:p>
    <w:p w14:paraId="6C7C2344" w14:textId="77777777" w:rsidR="003600DB" w:rsidRDefault="003600DB" w:rsidP="003600DB">
      <w:pPr>
        <w:spacing w:before="120" w:after="120" w:line="360" w:lineRule="auto"/>
        <w:rPr>
          <w:szCs w:val="20"/>
        </w:rPr>
      </w:pPr>
      <w:r>
        <w:rPr>
          <w:szCs w:val="20"/>
        </w:rPr>
        <w:t>Apresentar os limites das áreas de influência do projeto a ser direta e indiretamente afetada pelos seus impactos, definidas como Área Diretamente Afetada – ADA, Área de Influência Direta – AID, e Área de Influência Indireta - AII. Deverá ser apresentada a justificativa da definição das áreas de</w:t>
      </w:r>
    </w:p>
    <w:p w14:paraId="7161DF23" w14:textId="77777777" w:rsidR="003600DB" w:rsidRDefault="003600DB" w:rsidP="003600DB">
      <w:pPr>
        <w:spacing w:before="120" w:after="120" w:line="360" w:lineRule="auto"/>
        <w:rPr>
          <w:szCs w:val="20"/>
        </w:rPr>
      </w:pPr>
      <w:r>
        <w:rPr>
          <w:szCs w:val="20"/>
        </w:rPr>
        <w:t>influência para cada meio: físico, biótico e socioeconômico, acompanhada de mapeamento em escala adequada.</w:t>
      </w:r>
    </w:p>
    <w:p w14:paraId="52BA303C" w14:textId="77777777" w:rsidR="003600DB" w:rsidRDefault="003600DB" w:rsidP="003600DB">
      <w:pPr>
        <w:pStyle w:val="PargrafodaLista"/>
        <w:numPr>
          <w:ilvl w:val="0"/>
          <w:numId w:val="58"/>
        </w:numPr>
        <w:spacing w:before="120" w:after="120" w:line="360" w:lineRule="auto"/>
        <w:rPr>
          <w:szCs w:val="20"/>
        </w:rPr>
      </w:pPr>
      <w:r>
        <w:rPr>
          <w:szCs w:val="20"/>
        </w:rPr>
        <w:t>DIAGNÓSTICO AMBIENTAL</w:t>
      </w:r>
    </w:p>
    <w:p w14:paraId="4BD944A3" w14:textId="77777777" w:rsidR="003600DB" w:rsidRDefault="003600DB" w:rsidP="003600DB">
      <w:pPr>
        <w:spacing w:before="120" w:after="120" w:line="360" w:lineRule="auto"/>
        <w:rPr>
          <w:szCs w:val="20"/>
        </w:rPr>
      </w:pPr>
      <w:r>
        <w:rPr>
          <w:szCs w:val="20"/>
        </w:rPr>
        <w:t>Neste tópico, deverá ser realizada uma completa descrição e análise das áreas de influência do empreendimento (ADA, AID e AII), refletindo as condições atuais dos meios físico, biológico e socioeconômico, de modo a caracterizar a situação ambiental da área. Deverão ser levadas em consideração as peculiaridades e especificidades dos diversos fatores que compõem o sistema ambiental, de forma a permitir o entendimento da dinâmica e das interações existentes entre os meios físico, biótico e socioeconômico. O diagnóstico deverá englobar os fatores susceptíveis, efeitos significativos das ações, nas fases de implantação e operação do projeto.</w:t>
      </w:r>
    </w:p>
    <w:p w14:paraId="692B0F0F" w14:textId="77777777" w:rsidR="003600DB" w:rsidRDefault="003600DB" w:rsidP="003600DB">
      <w:pPr>
        <w:pStyle w:val="PargrafodaLista"/>
        <w:numPr>
          <w:ilvl w:val="0"/>
          <w:numId w:val="58"/>
        </w:numPr>
        <w:spacing w:before="120" w:after="120" w:line="360" w:lineRule="auto"/>
        <w:rPr>
          <w:szCs w:val="20"/>
        </w:rPr>
      </w:pPr>
      <w:r>
        <w:rPr>
          <w:szCs w:val="20"/>
        </w:rPr>
        <w:t>IDENTIFICAÇÃO DOS IMPACTOS AMBIENTAIS</w:t>
      </w:r>
    </w:p>
    <w:p w14:paraId="33ED973B" w14:textId="77777777" w:rsidR="003600DB" w:rsidRDefault="003600DB" w:rsidP="003600DB">
      <w:pPr>
        <w:spacing w:before="120" w:after="120" w:line="360" w:lineRule="auto"/>
        <w:rPr>
          <w:szCs w:val="20"/>
        </w:rPr>
      </w:pPr>
      <w:r>
        <w:rPr>
          <w:szCs w:val="20"/>
        </w:rPr>
        <w:t>Identificar os principais impactos que poderão ocorrer em função das diversas ações previstas para a implantação e operação do empreendimento.</w:t>
      </w:r>
    </w:p>
    <w:p w14:paraId="3CCF71AC" w14:textId="77777777" w:rsidR="003600DB" w:rsidRDefault="003600DB" w:rsidP="003600DB">
      <w:pPr>
        <w:pStyle w:val="PargrafodaLista"/>
        <w:numPr>
          <w:ilvl w:val="0"/>
          <w:numId w:val="58"/>
        </w:numPr>
        <w:spacing w:before="120" w:after="120" w:line="360" w:lineRule="auto"/>
        <w:rPr>
          <w:szCs w:val="20"/>
        </w:rPr>
      </w:pPr>
      <w:r>
        <w:rPr>
          <w:szCs w:val="20"/>
        </w:rPr>
        <w:lastRenderedPageBreak/>
        <w:t>AVALIAÇÃO DOS IMPACTOS AMBIENTAIS</w:t>
      </w:r>
    </w:p>
    <w:p w14:paraId="7D48B902" w14:textId="77777777" w:rsidR="003600DB" w:rsidRDefault="003600DB" w:rsidP="003600DB">
      <w:pPr>
        <w:spacing w:before="120" w:after="120" w:line="360" w:lineRule="auto"/>
        <w:rPr>
          <w:szCs w:val="20"/>
        </w:rPr>
      </w:pPr>
      <w:r>
        <w:rPr>
          <w:szCs w:val="20"/>
        </w:rPr>
        <w:t>Deverão ser identificadas as ações impactantes, e em seguida descritos, interpretados e valorados, os impactos ambientais potenciais, nos meios físico, biótico e socioeconômico, relativos às fases</w:t>
      </w:r>
    </w:p>
    <w:p w14:paraId="69EE86A6" w14:textId="77777777" w:rsidR="003600DB" w:rsidRDefault="003600DB" w:rsidP="003600DB">
      <w:pPr>
        <w:spacing w:before="120" w:after="120" w:line="360" w:lineRule="auto"/>
        <w:rPr>
          <w:szCs w:val="20"/>
        </w:rPr>
      </w:pPr>
      <w:r>
        <w:rPr>
          <w:szCs w:val="20"/>
        </w:rPr>
        <w:t>De planejamento, implantação e operação do empreendimento, identificando-se as medidas, equipamentos e procedimentos a serem implementados para evitar ou reduzir os efeitos adversos do empreendimento, bem como aquelas que poderão valorizar os seus efeitos benéficos.</w:t>
      </w:r>
    </w:p>
    <w:p w14:paraId="7EB07122" w14:textId="77777777" w:rsidR="003600DB" w:rsidRDefault="003600DB" w:rsidP="003600DB">
      <w:pPr>
        <w:pStyle w:val="PargrafodaLista"/>
        <w:numPr>
          <w:ilvl w:val="0"/>
          <w:numId w:val="58"/>
        </w:numPr>
        <w:spacing w:before="120" w:after="120" w:line="360" w:lineRule="auto"/>
        <w:rPr>
          <w:szCs w:val="20"/>
        </w:rPr>
      </w:pPr>
      <w:r>
        <w:rPr>
          <w:szCs w:val="20"/>
        </w:rPr>
        <w:t>MEDIDAS MITIGADORAS, COMPENSATÓRIAS E DE CONTROLE</w:t>
      </w:r>
    </w:p>
    <w:p w14:paraId="51F11598" w14:textId="77777777" w:rsidR="003600DB" w:rsidRDefault="003600DB" w:rsidP="003600DB">
      <w:pPr>
        <w:spacing w:before="120" w:after="120" w:line="360" w:lineRule="auto"/>
        <w:rPr>
          <w:szCs w:val="20"/>
        </w:rPr>
      </w:pPr>
      <w:r>
        <w:rPr>
          <w:szCs w:val="20"/>
        </w:rPr>
        <w:t>Este tópico deve abranger as áreas de implantação e de influência do projeto e o que se refere separadamente às fases de implantação e operação. Para cada impacto indicado deverão ser apresentadas medidas mitigadoras, de controle ou de compensação, as quais sofrerão uma integração posterior com os programas de acompanhamento e monitoramento dos impactos ambientais. As medidas mais complexas, que envolvam uma metodologia particular de trabalho com a finalidade de obter-se a mitigação ou compensação de um ou mais impactos significativos, deverão ser consideradas em “Programa de Mitigação de Impactos”.</w:t>
      </w:r>
    </w:p>
    <w:p w14:paraId="28D645F5" w14:textId="77777777" w:rsidR="003600DB" w:rsidRDefault="003600DB" w:rsidP="003600DB">
      <w:pPr>
        <w:pStyle w:val="PargrafodaLista"/>
        <w:numPr>
          <w:ilvl w:val="0"/>
          <w:numId w:val="58"/>
        </w:numPr>
        <w:spacing w:before="120" w:after="120" w:line="360" w:lineRule="auto"/>
        <w:rPr>
          <w:szCs w:val="20"/>
        </w:rPr>
      </w:pPr>
      <w:r>
        <w:rPr>
          <w:szCs w:val="20"/>
        </w:rPr>
        <w:t>PROGRAMAS AMBIENTAIS</w:t>
      </w:r>
    </w:p>
    <w:p w14:paraId="3F468465" w14:textId="77777777" w:rsidR="003600DB" w:rsidRDefault="003600DB" w:rsidP="003600DB">
      <w:pPr>
        <w:spacing w:before="120" w:after="120" w:line="360" w:lineRule="auto"/>
        <w:rPr>
          <w:szCs w:val="20"/>
        </w:rPr>
      </w:pPr>
      <w:r>
        <w:rPr>
          <w:szCs w:val="20"/>
        </w:rPr>
        <w:t>Neste item deverão ser indicados os programas ambientais de monitoramento e os necessários</w:t>
      </w:r>
    </w:p>
    <w:p w14:paraId="0F51FFF8" w14:textId="77777777" w:rsidR="003600DB" w:rsidRDefault="003600DB" w:rsidP="003600DB">
      <w:pPr>
        <w:spacing w:before="120" w:after="120" w:line="360" w:lineRule="auto"/>
        <w:rPr>
          <w:szCs w:val="20"/>
        </w:rPr>
      </w:pPr>
      <w:r>
        <w:rPr>
          <w:szCs w:val="20"/>
        </w:rPr>
        <w:t>para implementação das medidas mitigadoras, compensatórias e de controle ocasionados pelo</w:t>
      </w:r>
    </w:p>
    <w:p w14:paraId="57D58870" w14:textId="77777777" w:rsidR="003600DB" w:rsidRDefault="003600DB" w:rsidP="003600DB">
      <w:pPr>
        <w:spacing w:before="120" w:after="120" w:line="360" w:lineRule="auto"/>
        <w:rPr>
          <w:szCs w:val="20"/>
        </w:rPr>
      </w:pPr>
      <w:r>
        <w:rPr>
          <w:szCs w:val="20"/>
        </w:rPr>
        <w:t>projeto.</w:t>
      </w:r>
    </w:p>
    <w:p w14:paraId="35E00522" w14:textId="77777777" w:rsidR="003600DB" w:rsidRDefault="003600DB" w:rsidP="003600DB">
      <w:pPr>
        <w:pStyle w:val="PargrafodaLista"/>
        <w:numPr>
          <w:ilvl w:val="0"/>
          <w:numId w:val="58"/>
        </w:numPr>
        <w:spacing w:before="120" w:after="120" w:line="360" w:lineRule="auto"/>
        <w:rPr>
          <w:szCs w:val="20"/>
        </w:rPr>
      </w:pPr>
      <w:r>
        <w:rPr>
          <w:szCs w:val="20"/>
        </w:rPr>
        <w:t>PROGNÓSTICO AMBIENTAL</w:t>
      </w:r>
    </w:p>
    <w:p w14:paraId="6E31B806" w14:textId="77777777" w:rsidR="003600DB" w:rsidRDefault="003600DB" w:rsidP="003600DB">
      <w:pPr>
        <w:spacing w:before="120" w:after="120" w:line="360" w:lineRule="auto"/>
        <w:rPr>
          <w:szCs w:val="20"/>
        </w:rPr>
      </w:pPr>
      <w:r>
        <w:rPr>
          <w:szCs w:val="20"/>
        </w:rPr>
        <w:t>O prognóstico ambiental deverá ser elaborado considerando-se as alternativas de execução e de não execução do projeto, sendo esta última baseada na identificação e avaliação dos impactos ambientais. Portanto, o prognóstico deverá apresentar cenários futuros, considerando as vantagens e desvantagens do cenário com e sem projeto.</w:t>
      </w:r>
    </w:p>
    <w:p w14:paraId="046DB3BF" w14:textId="77777777" w:rsidR="003600DB" w:rsidRDefault="003600DB" w:rsidP="003600DB">
      <w:pPr>
        <w:pStyle w:val="PargrafodaLista"/>
        <w:numPr>
          <w:ilvl w:val="0"/>
          <w:numId w:val="58"/>
        </w:numPr>
        <w:spacing w:before="120" w:after="120" w:line="360" w:lineRule="auto"/>
        <w:rPr>
          <w:szCs w:val="20"/>
        </w:rPr>
      </w:pPr>
      <w:r>
        <w:rPr>
          <w:szCs w:val="20"/>
        </w:rPr>
        <w:t>CONCLUSÃO</w:t>
      </w:r>
    </w:p>
    <w:p w14:paraId="7F9559B6" w14:textId="77777777" w:rsidR="003600DB" w:rsidRDefault="003600DB" w:rsidP="003600DB">
      <w:pPr>
        <w:spacing w:before="120" w:after="120" w:line="360" w:lineRule="auto"/>
        <w:rPr>
          <w:szCs w:val="20"/>
        </w:rPr>
      </w:pPr>
      <w:r>
        <w:rPr>
          <w:szCs w:val="20"/>
        </w:rPr>
        <w:t>Após a consideração de evidências, argumentos ou premissas apresentadas, apresentar uma proposição final sobre a viabilidade técnica e ambiental do atividade/empreendimento.</w:t>
      </w:r>
    </w:p>
    <w:p w14:paraId="1F9F8538" w14:textId="77777777" w:rsidR="003600DB" w:rsidRDefault="003600DB" w:rsidP="003600DB">
      <w:pPr>
        <w:pStyle w:val="PargrafodaLista"/>
        <w:numPr>
          <w:ilvl w:val="0"/>
          <w:numId w:val="58"/>
        </w:numPr>
        <w:spacing w:before="120" w:after="120" w:line="360" w:lineRule="auto"/>
        <w:rPr>
          <w:szCs w:val="20"/>
        </w:rPr>
      </w:pPr>
      <w:r>
        <w:rPr>
          <w:szCs w:val="20"/>
        </w:rPr>
        <w:t>BIBLIOGRAFIA</w:t>
      </w:r>
    </w:p>
    <w:p w14:paraId="45C6709D" w14:textId="77777777" w:rsidR="003600DB" w:rsidRDefault="003600DB" w:rsidP="003600DB">
      <w:pPr>
        <w:spacing w:before="120" w:after="120" w:line="360" w:lineRule="auto"/>
        <w:rPr>
          <w:szCs w:val="20"/>
        </w:rPr>
      </w:pPr>
      <w:r>
        <w:rPr>
          <w:szCs w:val="20"/>
        </w:rPr>
        <w:t>Deverá constar toda a bibliografia consultada e citada para os estudos, especificada por área</w:t>
      </w:r>
    </w:p>
    <w:p w14:paraId="68DB0482" w14:textId="77777777" w:rsidR="003600DB" w:rsidRDefault="003600DB" w:rsidP="003600DB">
      <w:pPr>
        <w:spacing w:before="120" w:after="120" w:line="360" w:lineRule="auto"/>
        <w:rPr>
          <w:szCs w:val="20"/>
        </w:rPr>
      </w:pPr>
      <w:r>
        <w:rPr>
          <w:szCs w:val="20"/>
        </w:rPr>
        <w:t>de abrangência do conhecimento. Quadros, Tabelas e Figuras deverão conter a fonte dos</w:t>
      </w:r>
    </w:p>
    <w:p w14:paraId="3548E863" w14:textId="77777777" w:rsidR="003600DB" w:rsidRDefault="003600DB" w:rsidP="003600DB">
      <w:pPr>
        <w:spacing w:before="120" w:after="120" w:line="360" w:lineRule="auto"/>
        <w:rPr>
          <w:szCs w:val="20"/>
        </w:rPr>
      </w:pPr>
      <w:r>
        <w:rPr>
          <w:szCs w:val="20"/>
        </w:rPr>
        <w:t>dados apresentados.</w:t>
      </w:r>
    </w:p>
    <w:p w14:paraId="4907ECCA" w14:textId="77777777" w:rsidR="003600DB" w:rsidRDefault="003600DB" w:rsidP="003600DB">
      <w:pPr>
        <w:pStyle w:val="PargrafodaLista"/>
        <w:numPr>
          <w:ilvl w:val="0"/>
          <w:numId w:val="58"/>
        </w:numPr>
        <w:spacing w:before="120" w:after="120" w:line="360" w:lineRule="auto"/>
        <w:rPr>
          <w:szCs w:val="20"/>
        </w:rPr>
      </w:pPr>
      <w:r>
        <w:rPr>
          <w:szCs w:val="20"/>
        </w:rPr>
        <w:t>APÊNDICES E ANEXOS</w:t>
      </w:r>
    </w:p>
    <w:p w14:paraId="5013DE85" w14:textId="77777777" w:rsidR="003600DB" w:rsidRDefault="003600DB" w:rsidP="003600DB">
      <w:pPr>
        <w:spacing w:before="120" w:after="120" w:line="360" w:lineRule="auto"/>
        <w:rPr>
          <w:szCs w:val="20"/>
        </w:rPr>
      </w:pPr>
      <w:r>
        <w:rPr>
          <w:szCs w:val="20"/>
        </w:rPr>
        <w:t>Incluir materiais complementares ao RAA imprescindíveis à sua compreensão.</w:t>
      </w:r>
    </w:p>
    <w:p w14:paraId="254C65B1" w14:textId="77777777" w:rsidR="003600DB" w:rsidRDefault="003600DB" w:rsidP="003600DB">
      <w:pPr>
        <w:spacing w:before="120" w:after="120" w:line="360" w:lineRule="auto"/>
        <w:rPr>
          <w:szCs w:val="20"/>
        </w:rPr>
      </w:pPr>
      <w:r>
        <w:rPr>
          <w:szCs w:val="20"/>
        </w:rPr>
        <w:lastRenderedPageBreak/>
        <w:t>TR PARA ELABORAÇÃO DO PLANO DE GERENCIAMENTO DE RESÍDUOS DA CONSTRUÇÃO CIVIL (PGRCC)</w:t>
      </w:r>
    </w:p>
    <w:p w14:paraId="7EE5F4D0" w14:textId="77777777" w:rsidR="003600DB" w:rsidRDefault="003600DB" w:rsidP="003600DB">
      <w:pPr>
        <w:spacing w:before="120" w:after="120" w:line="360" w:lineRule="auto"/>
        <w:rPr>
          <w:szCs w:val="20"/>
        </w:rPr>
      </w:pPr>
      <w:r>
        <w:rPr>
          <w:szCs w:val="20"/>
        </w:rPr>
        <w:t>O Conselho Nacional do Meio Ambiente (CONAMA) através da Resolução Nº 307 de 05/07/02- DOU de 17/07/02, estabeleceu diretrizes, critérios e procedimentos para a gestão dos resíduos da construção civil, disciplinando as ações necessárias de forma a minimizar os impactos ambientais, tendo para esse fim definido as especificações de resíduos da construção civil.</w:t>
      </w:r>
    </w:p>
    <w:p w14:paraId="56EDD4A2" w14:textId="77777777" w:rsidR="003600DB" w:rsidRDefault="003600DB" w:rsidP="003600DB">
      <w:pPr>
        <w:spacing w:before="120" w:after="120" w:line="360" w:lineRule="auto"/>
        <w:rPr>
          <w:szCs w:val="20"/>
        </w:rPr>
      </w:pPr>
      <w:r>
        <w:rPr>
          <w:szCs w:val="20"/>
        </w:rPr>
        <w:t>A Resolução CONAMA 307/202, especificamente em seu ART 9º, estabelece que os Os Planos de Gerenciamento de Resíduos da Construção Civil deverão contemplar as seguintes etapas (nova redação dada pela Resolução 448/12):</w:t>
      </w:r>
    </w:p>
    <w:p w14:paraId="7D033B77" w14:textId="77777777" w:rsidR="003600DB" w:rsidRDefault="003600DB" w:rsidP="003600DB">
      <w:pPr>
        <w:pStyle w:val="PargrafodaLista"/>
        <w:numPr>
          <w:ilvl w:val="0"/>
          <w:numId w:val="59"/>
        </w:numPr>
        <w:spacing w:before="120" w:after="120" w:line="360" w:lineRule="auto"/>
        <w:rPr>
          <w:szCs w:val="20"/>
        </w:rPr>
      </w:pPr>
      <w:r>
        <w:rPr>
          <w:szCs w:val="20"/>
        </w:rPr>
        <w:t>CARACTERIZAÇÃO</w:t>
      </w:r>
    </w:p>
    <w:p w14:paraId="000D44A9" w14:textId="77777777" w:rsidR="003600DB" w:rsidRDefault="003600DB" w:rsidP="003600DB">
      <w:pPr>
        <w:spacing w:before="120" w:after="120" w:line="360" w:lineRule="auto"/>
        <w:rPr>
          <w:szCs w:val="20"/>
        </w:rPr>
      </w:pPr>
      <w:r>
        <w:rPr>
          <w:szCs w:val="20"/>
        </w:rPr>
        <w:t xml:space="preserve">Nesta etapa o gerador deverá identificar e quantificar os resíduos; </w:t>
      </w:r>
    </w:p>
    <w:p w14:paraId="180FC7C3" w14:textId="77777777" w:rsidR="003600DB" w:rsidRDefault="003600DB" w:rsidP="003600DB">
      <w:pPr>
        <w:pStyle w:val="PargrafodaLista"/>
        <w:numPr>
          <w:ilvl w:val="0"/>
          <w:numId w:val="59"/>
        </w:numPr>
        <w:spacing w:before="120" w:after="120" w:line="360" w:lineRule="auto"/>
        <w:rPr>
          <w:szCs w:val="20"/>
        </w:rPr>
      </w:pPr>
      <w:r>
        <w:rPr>
          <w:szCs w:val="20"/>
        </w:rPr>
        <w:t>TRIAGEM</w:t>
      </w:r>
    </w:p>
    <w:p w14:paraId="306F3871" w14:textId="77777777" w:rsidR="003600DB" w:rsidRDefault="003600DB" w:rsidP="003600DB">
      <w:pPr>
        <w:spacing w:before="120" w:after="120" w:line="360" w:lineRule="auto"/>
        <w:rPr>
          <w:szCs w:val="20"/>
        </w:rPr>
      </w:pPr>
      <w:r>
        <w:rPr>
          <w:szCs w:val="20"/>
        </w:rPr>
        <w:t xml:space="preserve">Deverá ser realizada, preferencialmente, pelo gerador na origem, ou ser realizada nas áreas de destinação licenciadas para essa finalidade, respeitadas as classes de resíduos estabelecidas no art. 3º desta Resolução; </w:t>
      </w:r>
    </w:p>
    <w:p w14:paraId="35D51BD0" w14:textId="77777777" w:rsidR="003600DB" w:rsidRDefault="003600DB" w:rsidP="003600DB">
      <w:pPr>
        <w:pStyle w:val="PargrafodaLista"/>
        <w:numPr>
          <w:ilvl w:val="0"/>
          <w:numId w:val="59"/>
        </w:numPr>
        <w:spacing w:before="120" w:after="120" w:line="360" w:lineRule="auto"/>
        <w:rPr>
          <w:szCs w:val="20"/>
        </w:rPr>
      </w:pPr>
      <w:r>
        <w:rPr>
          <w:szCs w:val="20"/>
        </w:rPr>
        <w:t>ACONDICIONAMENTO</w:t>
      </w:r>
    </w:p>
    <w:p w14:paraId="4B98DD3E" w14:textId="77777777" w:rsidR="003600DB" w:rsidRDefault="003600DB" w:rsidP="003600DB">
      <w:pPr>
        <w:spacing w:before="120" w:after="120" w:line="360" w:lineRule="auto"/>
        <w:rPr>
          <w:szCs w:val="20"/>
        </w:rPr>
      </w:pPr>
      <w:r>
        <w:rPr>
          <w:szCs w:val="20"/>
        </w:rPr>
        <w:t xml:space="preserve">O gerador deve garantir o confinamento dos resíduos após a geração até a etapa de transporte, assegurando em todos os casos em que seja possível, as condições de reutilização e de reciclagem; </w:t>
      </w:r>
    </w:p>
    <w:p w14:paraId="426C75D4" w14:textId="77777777" w:rsidR="003600DB" w:rsidRDefault="003600DB" w:rsidP="003600DB">
      <w:pPr>
        <w:pStyle w:val="PargrafodaLista"/>
        <w:numPr>
          <w:ilvl w:val="0"/>
          <w:numId w:val="59"/>
        </w:numPr>
        <w:spacing w:before="120" w:after="120" w:line="360" w:lineRule="auto"/>
        <w:rPr>
          <w:szCs w:val="20"/>
        </w:rPr>
      </w:pPr>
      <w:r>
        <w:rPr>
          <w:szCs w:val="20"/>
        </w:rPr>
        <w:t>TRANSPORTE</w:t>
      </w:r>
    </w:p>
    <w:p w14:paraId="55F12BD8" w14:textId="77777777" w:rsidR="003600DB" w:rsidRDefault="003600DB" w:rsidP="003600DB">
      <w:pPr>
        <w:spacing w:before="120" w:after="120" w:line="360" w:lineRule="auto"/>
        <w:rPr>
          <w:szCs w:val="20"/>
        </w:rPr>
      </w:pPr>
      <w:r>
        <w:rPr>
          <w:szCs w:val="20"/>
        </w:rPr>
        <w:t xml:space="preserve">Deverá ser realizado em conformidade com as etapas anteriores e de acordo com as normas técnicas vigentes para o transporte de resíduos; </w:t>
      </w:r>
    </w:p>
    <w:p w14:paraId="202BD18A" w14:textId="77777777" w:rsidR="003600DB" w:rsidRDefault="003600DB" w:rsidP="003600DB">
      <w:pPr>
        <w:pStyle w:val="PargrafodaLista"/>
        <w:numPr>
          <w:ilvl w:val="0"/>
          <w:numId w:val="59"/>
        </w:numPr>
        <w:spacing w:before="120" w:after="120" w:line="360" w:lineRule="auto"/>
        <w:rPr>
          <w:szCs w:val="20"/>
        </w:rPr>
      </w:pPr>
      <w:r>
        <w:rPr>
          <w:szCs w:val="20"/>
        </w:rPr>
        <w:t>DESTINAÇÃO</w:t>
      </w:r>
    </w:p>
    <w:p w14:paraId="4C126D54" w14:textId="77777777" w:rsidR="003600DB" w:rsidRDefault="003600DB" w:rsidP="003600DB">
      <w:pPr>
        <w:spacing w:before="120" w:after="120" w:line="360" w:lineRule="auto"/>
        <w:rPr>
          <w:szCs w:val="20"/>
        </w:rPr>
      </w:pPr>
      <w:r>
        <w:rPr>
          <w:szCs w:val="20"/>
        </w:rPr>
        <w:t>Deverá ser prevista de acordo com o estabelecido nesta Resolução.</w:t>
      </w:r>
    </w:p>
    <w:p w14:paraId="79F91351" w14:textId="77777777" w:rsidR="003600DB" w:rsidRDefault="003600DB" w:rsidP="003600DB">
      <w:pPr>
        <w:spacing w:before="120" w:after="120" w:line="360" w:lineRule="auto"/>
        <w:rPr>
          <w:b/>
          <w:bCs/>
          <w:szCs w:val="20"/>
        </w:rPr>
      </w:pPr>
      <w:r>
        <w:rPr>
          <w:b/>
          <w:bCs/>
          <w:szCs w:val="20"/>
        </w:rPr>
        <w:t>1.5</w:t>
      </w:r>
      <w:r>
        <w:rPr>
          <w:b/>
          <w:bCs/>
          <w:szCs w:val="20"/>
        </w:rPr>
        <w:tab/>
        <w:t xml:space="preserve">Apresentação do Projeto de Engenharia </w:t>
      </w:r>
    </w:p>
    <w:p w14:paraId="63670887" w14:textId="77777777" w:rsidR="003600DB" w:rsidRDefault="003600DB" w:rsidP="003600DB">
      <w:pPr>
        <w:spacing w:before="120" w:after="120" w:line="360" w:lineRule="auto"/>
        <w:rPr>
          <w:bCs/>
          <w:szCs w:val="20"/>
        </w:rPr>
      </w:pPr>
      <w:r>
        <w:rPr>
          <w:bCs/>
          <w:szCs w:val="20"/>
        </w:rPr>
        <w:t>Os produtos a serem apresentados se darão por meio de eventos e deverá observar o seguinte cronograma:</w:t>
      </w:r>
    </w:p>
    <w:p w14:paraId="02BF17DC" w14:textId="77777777" w:rsidR="003600DB" w:rsidRDefault="003600DB" w:rsidP="003600DB">
      <w:pPr>
        <w:spacing w:before="120" w:after="120" w:line="360" w:lineRule="auto"/>
        <w:rPr>
          <w:bCs/>
          <w:szCs w:val="20"/>
        </w:rPr>
      </w:pPr>
      <w:r>
        <w:rPr>
          <w:bCs/>
          <w:szCs w:val="20"/>
        </w:rPr>
        <w:t>O Relatório de Andamento deverá apresentar uma descrição sucinta do andamento dos trabalhos efetuados, tanto no que se refere aos estudos como no tocante às macro-soluções previstas nos projetos.</w:t>
      </w:r>
    </w:p>
    <w:p w14:paraId="78030D37" w14:textId="77777777" w:rsidR="003600DB" w:rsidRDefault="003600DB" w:rsidP="003600DB">
      <w:pPr>
        <w:spacing w:before="120" w:after="120" w:line="360" w:lineRule="auto"/>
        <w:rPr>
          <w:bCs/>
          <w:szCs w:val="20"/>
        </w:rPr>
      </w:pPr>
      <w:r>
        <w:rPr>
          <w:bCs/>
          <w:szCs w:val="20"/>
        </w:rPr>
        <w:t>Já o Relatório Preliminar deverá apresentar as soluções indicadas nos projetos de engenharia de todas as disciplinas abrangidas nesse Termo de Referência, as quais serão submetidas a análise do setor técnico competente da Codevasf.</w:t>
      </w:r>
    </w:p>
    <w:p w14:paraId="7B0095EE" w14:textId="281EDCF6" w:rsidR="00AC5546" w:rsidRPr="00DE2C16" w:rsidRDefault="003600DB" w:rsidP="00DE2C16">
      <w:pPr>
        <w:spacing w:before="120" w:after="120" w:line="360" w:lineRule="auto"/>
        <w:rPr>
          <w:bCs/>
          <w:szCs w:val="20"/>
        </w:rPr>
      </w:pPr>
      <w:r>
        <w:rPr>
          <w:bCs/>
          <w:szCs w:val="20"/>
        </w:rPr>
        <w:lastRenderedPageBreak/>
        <w:t>Após a análise e aprovação do Relatório Preliminar será feita a impressão do Relatório Final do Projeto, cujo escopo será apresentado em meio digital (arquivos digitais das plantas com extensão .DWG ou .DXF, das planilhas com extensão .XLS e dos arquivos texto com extensão .DOC. e na extensão .PDF com as assinaturas dos responsáveis pela elaboração, com suas respectivas ART’s), contendo o memorial descritivo das soluções indicadas, planilhas, peças gráficas, orçamento e especificações de serviço.</w:t>
      </w:r>
    </w:p>
    <w:p w14:paraId="6084BDF3" w14:textId="77777777" w:rsidR="00AC5546" w:rsidRPr="00EB342D" w:rsidRDefault="00AC5546" w:rsidP="00AC5546">
      <w:pPr>
        <w:rPr>
          <w:color w:val="0070C0"/>
        </w:rPr>
      </w:pPr>
    </w:p>
    <w:p w14:paraId="5F780218" w14:textId="77777777" w:rsidR="00AC5546" w:rsidRPr="00EB342D" w:rsidRDefault="00AC5546" w:rsidP="00AC5546">
      <w:pPr>
        <w:rPr>
          <w:color w:val="0070C0"/>
        </w:rPr>
      </w:pPr>
    </w:p>
    <w:p w14:paraId="70FD3811" w14:textId="77777777" w:rsidR="0001583D" w:rsidRPr="00EB342D" w:rsidRDefault="00AC5546" w:rsidP="00AC5546">
      <w:pPr>
        <w:pStyle w:val="Legenda"/>
        <w:rPr>
          <w:szCs w:val="20"/>
        </w:rPr>
      </w:pPr>
      <w:r w:rsidRPr="00EB342D">
        <w:rPr>
          <w:szCs w:val="20"/>
        </w:rPr>
        <w:br w:type="page"/>
      </w:r>
      <w:bookmarkStart w:id="56" w:name="_Ref450205840"/>
      <w:bookmarkStart w:id="57" w:name="_Ref450206150"/>
      <w:bookmarkStart w:id="58" w:name="_Toc352230698"/>
    </w:p>
    <w:p w14:paraId="3D5CD5A8" w14:textId="77777777" w:rsidR="0001583D" w:rsidRPr="00EB342D" w:rsidRDefault="0001583D" w:rsidP="00AC5546">
      <w:pPr>
        <w:pStyle w:val="Legenda"/>
        <w:rPr>
          <w:szCs w:val="20"/>
        </w:rPr>
      </w:pPr>
    </w:p>
    <w:p w14:paraId="2D7D5870" w14:textId="77777777" w:rsidR="0001583D" w:rsidRPr="00EB342D" w:rsidRDefault="0001583D" w:rsidP="00AC5546">
      <w:pPr>
        <w:pStyle w:val="Legenda"/>
        <w:rPr>
          <w:szCs w:val="20"/>
        </w:rPr>
      </w:pPr>
    </w:p>
    <w:p w14:paraId="367386BF" w14:textId="77777777" w:rsidR="00AC5546" w:rsidRPr="00EB342D" w:rsidRDefault="00AC5546" w:rsidP="00AC5546">
      <w:pPr>
        <w:pStyle w:val="Legenda"/>
        <w:rPr>
          <w:szCs w:val="20"/>
        </w:rPr>
      </w:pPr>
      <w:r w:rsidRPr="00EB342D">
        <w:t xml:space="preserve">Anexo </w:t>
      </w:r>
      <w:r w:rsidR="00C346C8" w:rsidRPr="00EB342D">
        <w:fldChar w:fldCharType="begin"/>
      </w:r>
      <w:r w:rsidRPr="00EB342D">
        <w:instrText xml:space="preserve"> SEQ Anexo \* ROMAN </w:instrText>
      </w:r>
      <w:r w:rsidR="00C346C8" w:rsidRPr="00EB342D">
        <w:fldChar w:fldCharType="separate"/>
      </w:r>
      <w:r w:rsidR="009B3B3F" w:rsidRPr="00EB342D">
        <w:t>IV</w:t>
      </w:r>
      <w:r w:rsidR="00C346C8" w:rsidRPr="00EB342D">
        <w:fldChar w:fldCharType="end"/>
      </w:r>
      <w:bookmarkEnd w:id="56"/>
      <w:r w:rsidRPr="00EB342D">
        <w:rPr>
          <w:szCs w:val="20"/>
        </w:rPr>
        <w:t xml:space="preserve">: Proposta </w:t>
      </w:r>
      <w:bookmarkEnd w:id="57"/>
    </w:p>
    <w:p w14:paraId="09050BBB" w14:textId="77777777" w:rsidR="00AC5546" w:rsidRPr="00EB342D" w:rsidRDefault="00AC5546" w:rsidP="00AC5546">
      <w:pPr>
        <w:rPr>
          <w:szCs w:val="20"/>
        </w:rPr>
      </w:pPr>
    </w:p>
    <w:p w14:paraId="219FBD35" w14:textId="77777777" w:rsidR="00AC5546" w:rsidRPr="00EB342D" w:rsidRDefault="00AC5546" w:rsidP="00AC5546">
      <w:pPr>
        <w:rPr>
          <w:szCs w:val="20"/>
        </w:rPr>
      </w:pPr>
    </w:p>
    <w:p w14:paraId="082A5D8B" w14:textId="77777777" w:rsidR="00AC5546" w:rsidRPr="00EB342D" w:rsidRDefault="00AC5546" w:rsidP="00AC5546">
      <w:pPr>
        <w:rPr>
          <w:szCs w:val="20"/>
        </w:rPr>
      </w:pPr>
    </w:p>
    <w:p w14:paraId="5C535551" w14:textId="77777777" w:rsidR="00AC5546" w:rsidRPr="00EB342D" w:rsidRDefault="00AC5546" w:rsidP="00AC5546">
      <w:pPr>
        <w:rPr>
          <w:szCs w:val="20"/>
        </w:rPr>
      </w:pPr>
    </w:p>
    <w:p w14:paraId="03FCEAA2" w14:textId="77777777" w:rsidR="00AC5546" w:rsidRPr="00EB342D" w:rsidRDefault="00AC5546" w:rsidP="00AC5546">
      <w:pPr>
        <w:rPr>
          <w:szCs w:val="20"/>
        </w:rPr>
      </w:pPr>
    </w:p>
    <w:p w14:paraId="18C1F30A" w14:textId="77777777" w:rsidR="00AC5546" w:rsidRPr="00EB342D" w:rsidRDefault="00AC5546" w:rsidP="00AC5546">
      <w:pPr>
        <w:rPr>
          <w:szCs w:val="20"/>
        </w:rPr>
      </w:pPr>
    </w:p>
    <w:p w14:paraId="63958439" w14:textId="77777777" w:rsidR="00AC5546" w:rsidRPr="00EB342D" w:rsidRDefault="00AC5546" w:rsidP="00AC5546">
      <w:pPr>
        <w:rPr>
          <w:szCs w:val="20"/>
        </w:rPr>
      </w:pPr>
    </w:p>
    <w:p w14:paraId="79FE6462" w14:textId="77777777" w:rsidR="00AC5546" w:rsidRPr="00EB342D" w:rsidRDefault="00AC5546" w:rsidP="00AC5546">
      <w:pPr>
        <w:rPr>
          <w:szCs w:val="20"/>
        </w:rPr>
      </w:pPr>
    </w:p>
    <w:p w14:paraId="2F5DF019" w14:textId="77777777" w:rsidR="00AC5546" w:rsidRPr="00EB342D" w:rsidRDefault="00AC5546" w:rsidP="00AC5546">
      <w:pPr>
        <w:rPr>
          <w:szCs w:val="20"/>
        </w:rPr>
      </w:pPr>
    </w:p>
    <w:p w14:paraId="41D0C985" w14:textId="77777777" w:rsidR="00AC5546" w:rsidRPr="00EB342D" w:rsidRDefault="00AC5546" w:rsidP="00AC5546">
      <w:pPr>
        <w:rPr>
          <w:szCs w:val="20"/>
        </w:rPr>
      </w:pPr>
    </w:p>
    <w:p w14:paraId="01CFD660" w14:textId="77777777" w:rsidR="00AC5546" w:rsidRPr="00EB342D" w:rsidRDefault="00AC5546" w:rsidP="00AC5546">
      <w:pPr>
        <w:jc w:val="center"/>
        <w:rPr>
          <w:b/>
          <w:szCs w:val="20"/>
        </w:rPr>
      </w:pPr>
      <w:r w:rsidRPr="00EB342D">
        <w:rPr>
          <w:b/>
          <w:szCs w:val="20"/>
        </w:rPr>
        <w:t>PROPOSTA E CRONOGRAMA FÍSICO-FINANCEIRO</w:t>
      </w:r>
    </w:p>
    <w:p w14:paraId="1D5FD94C" w14:textId="146BBFC5" w:rsidR="00AC5546" w:rsidRPr="00EB342D" w:rsidRDefault="00AC5546" w:rsidP="00AC5546">
      <w:pPr>
        <w:jc w:val="center"/>
        <w:rPr>
          <w:b/>
          <w:szCs w:val="20"/>
        </w:rPr>
      </w:pPr>
      <w:r w:rsidRPr="00EB342D">
        <w:rPr>
          <w:b/>
          <w:szCs w:val="20"/>
        </w:rPr>
        <w:t xml:space="preserve">(QUADROS </w:t>
      </w:r>
      <w:r w:rsidR="005042AB" w:rsidRPr="005042AB">
        <w:rPr>
          <w:b/>
          <w:szCs w:val="20"/>
        </w:rPr>
        <w:t>PFP, PFP-1.1, PFP-1.2, PFP-1.3, PFP-2.1, PFP-2.2, PFP-3, CRO1, CRO2 e CCU</w:t>
      </w:r>
      <w:r w:rsidRPr="00EB342D">
        <w:rPr>
          <w:b/>
          <w:szCs w:val="20"/>
        </w:rPr>
        <w:t>)</w:t>
      </w:r>
    </w:p>
    <w:p w14:paraId="012009D7" w14:textId="77777777" w:rsidR="00AC5546" w:rsidRPr="00EB342D" w:rsidRDefault="00AC5546" w:rsidP="00AC5546">
      <w:pPr>
        <w:jc w:val="center"/>
        <w:rPr>
          <w:b/>
          <w:szCs w:val="20"/>
        </w:rPr>
      </w:pPr>
    </w:p>
    <w:p w14:paraId="45261D53" w14:textId="77777777" w:rsidR="00AC5546" w:rsidRPr="00EB342D" w:rsidRDefault="00AC5546" w:rsidP="00AC5546">
      <w:pPr>
        <w:jc w:val="center"/>
        <w:rPr>
          <w:b/>
          <w:szCs w:val="20"/>
        </w:rPr>
      </w:pPr>
      <w:r w:rsidRPr="00EB342D">
        <w:rPr>
          <w:b/>
          <w:szCs w:val="20"/>
        </w:rPr>
        <w:t>(GRAVADAS EM ARQUIVOS SEPARADOS)</w:t>
      </w:r>
    </w:p>
    <w:p w14:paraId="623FD709" w14:textId="77777777" w:rsidR="00AC5546" w:rsidRPr="00EB342D" w:rsidRDefault="00AC5546" w:rsidP="00AC5546"/>
    <w:p w14:paraId="4629706D" w14:textId="77777777" w:rsidR="00AC5546" w:rsidRPr="00EB342D" w:rsidRDefault="00AC5546" w:rsidP="0089178B">
      <w:pPr>
        <w:spacing w:after="200" w:line="276" w:lineRule="auto"/>
        <w:jc w:val="left"/>
      </w:pPr>
      <w:r w:rsidRPr="00EB342D">
        <w:br w:type="page"/>
      </w:r>
    </w:p>
    <w:p w14:paraId="3ECADE9D" w14:textId="77777777" w:rsidR="00AC5546" w:rsidRPr="00EB342D" w:rsidRDefault="00AC5546" w:rsidP="00AC5546">
      <w:pPr>
        <w:pStyle w:val="Legenda"/>
        <w:rPr>
          <w:szCs w:val="20"/>
        </w:rPr>
      </w:pPr>
      <w:bookmarkStart w:id="59" w:name="_Ref450205759"/>
      <w:bookmarkStart w:id="60" w:name="_Ref450206152"/>
      <w:r w:rsidRPr="00EB342D">
        <w:lastRenderedPageBreak/>
        <w:t xml:space="preserve">Anexo </w:t>
      </w:r>
      <w:r w:rsidR="00C346C8" w:rsidRPr="00EB342D">
        <w:fldChar w:fldCharType="begin"/>
      </w:r>
      <w:r w:rsidRPr="00EB342D">
        <w:instrText xml:space="preserve"> SEQ Anexo \* ROMAN </w:instrText>
      </w:r>
      <w:r w:rsidR="00C346C8" w:rsidRPr="00EB342D">
        <w:fldChar w:fldCharType="separate"/>
      </w:r>
      <w:r w:rsidR="009B3B3F" w:rsidRPr="00EB342D">
        <w:t>V</w:t>
      </w:r>
      <w:r w:rsidR="00C346C8" w:rsidRPr="00EB342D">
        <w:fldChar w:fldCharType="end"/>
      </w:r>
      <w:bookmarkEnd w:id="59"/>
      <w:r w:rsidRPr="00EB342D">
        <w:rPr>
          <w:szCs w:val="20"/>
        </w:rPr>
        <w:t>: Relação de Eventos de Pagamento</w:t>
      </w:r>
      <w:bookmarkEnd w:id="60"/>
    </w:p>
    <w:p w14:paraId="07CAFEC9" w14:textId="77777777" w:rsidR="00AC5546" w:rsidRPr="00EB342D" w:rsidRDefault="00AC5546" w:rsidP="00AC5546">
      <w:pPr>
        <w:rPr>
          <w:szCs w:val="20"/>
        </w:rPr>
      </w:pPr>
    </w:p>
    <w:p w14:paraId="119D1F04" w14:textId="77777777" w:rsidR="00AC5546" w:rsidRPr="00EB342D" w:rsidRDefault="00AC5546" w:rsidP="00AC5546">
      <w:pPr>
        <w:rPr>
          <w:szCs w:val="20"/>
        </w:rPr>
      </w:pPr>
    </w:p>
    <w:p w14:paraId="53BBA68E" w14:textId="77777777" w:rsidR="00AC5546" w:rsidRPr="00EB342D" w:rsidRDefault="00AC5546" w:rsidP="00AC5546">
      <w:pPr>
        <w:rPr>
          <w:szCs w:val="20"/>
        </w:rPr>
      </w:pPr>
    </w:p>
    <w:p w14:paraId="60F18813" w14:textId="77777777" w:rsidR="00AC5546" w:rsidRPr="00EB342D" w:rsidRDefault="00AC5546" w:rsidP="00AC5546">
      <w:pPr>
        <w:rPr>
          <w:szCs w:val="20"/>
        </w:rPr>
      </w:pPr>
      <w:r w:rsidRPr="00EB342D">
        <w:rPr>
          <w:szCs w:val="20"/>
        </w:rPr>
        <w:t>RELAÇÃO DE EVENTOS PARA EFEITO DE FATURAMENTO</w:t>
      </w:r>
    </w:p>
    <w:p w14:paraId="2CFE2FB9" w14:textId="77777777" w:rsidR="00AC5546" w:rsidRPr="00EB342D" w:rsidRDefault="00AC5546" w:rsidP="00AC5546">
      <w:pPr>
        <w:rPr>
          <w:szCs w:val="20"/>
        </w:rPr>
      </w:pPr>
    </w:p>
    <w:p w14:paraId="2E79987C" w14:textId="77777777" w:rsidR="00AC5546" w:rsidRPr="00EB342D" w:rsidRDefault="00AC5546" w:rsidP="00AC5546">
      <w:pPr>
        <w:rPr>
          <w:szCs w:val="20"/>
        </w:rPr>
      </w:pPr>
    </w:p>
    <w:p w14:paraId="09DBA371" w14:textId="0E856639" w:rsidR="00AC5546" w:rsidRPr="00EB342D" w:rsidRDefault="00AC5546" w:rsidP="00AC5546">
      <w:pPr>
        <w:rPr>
          <w:szCs w:val="20"/>
        </w:rPr>
      </w:pPr>
      <w:r w:rsidRPr="00EB342D">
        <w:rPr>
          <w:szCs w:val="20"/>
        </w:rPr>
        <w:t>1</w:t>
      </w:r>
      <w:r w:rsidRPr="00EB342D">
        <w:rPr>
          <w:szCs w:val="20"/>
        </w:rPr>
        <w:tab/>
        <w:t xml:space="preserve">DIAGNÓSTICO E ESTUDO DE ALTERNATIVAS </w:t>
      </w:r>
    </w:p>
    <w:p w14:paraId="4A19EA16" w14:textId="77777777" w:rsidR="00AC5546" w:rsidRPr="00EB342D" w:rsidRDefault="00AC5546" w:rsidP="00AC5546">
      <w:pPr>
        <w:rPr>
          <w:szCs w:val="20"/>
        </w:rPr>
      </w:pPr>
    </w:p>
    <w:p w14:paraId="5F362522" w14:textId="1ADEE508" w:rsidR="00AC5546" w:rsidRPr="00EB342D" w:rsidRDefault="00AC5546" w:rsidP="00AC5546">
      <w:pPr>
        <w:rPr>
          <w:szCs w:val="20"/>
        </w:rPr>
      </w:pPr>
      <w:r w:rsidRPr="00EB342D">
        <w:rPr>
          <w:szCs w:val="20"/>
        </w:rPr>
        <w:t xml:space="preserve">E 1.1 – Serviços Topográficos </w:t>
      </w:r>
      <w:r w:rsidR="00EF4714">
        <w:rPr>
          <w:szCs w:val="20"/>
        </w:rPr>
        <w:t>e Hidrologico</w:t>
      </w:r>
    </w:p>
    <w:p w14:paraId="3B3B6CB5" w14:textId="18A27AE0" w:rsidR="00AC5546" w:rsidRPr="00EB342D" w:rsidRDefault="00AC5546" w:rsidP="00AC5546">
      <w:pPr>
        <w:rPr>
          <w:szCs w:val="20"/>
        </w:rPr>
      </w:pPr>
      <w:r w:rsidRPr="00EB342D">
        <w:rPr>
          <w:szCs w:val="20"/>
        </w:rPr>
        <w:t xml:space="preserve">E 1.2 – Serviços Geotécnicos </w:t>
      </w:r>
    </w:p>
    <w:p w14:paraId="71C6300C" w14:textId="2C509D85" w:rsidR="00AC5546" w:rsidRPr="00EB342D" w:rsidRDefault="00AC5546" w:rsidP="00AC5546">
      <w:pPr>
        <w:rPr>
          <w:szCs w:val="20"/>
        </w:rPr>
      </w:pPr>
      <w:r w:rsidRPr="00EB342D">
        <w:rPr>
          <w:szCs w:val="20"/>
        </w:rPr>
        <w:t xml:space="preserve">E 1.3 – Relatório do diagnóstico </w:t>
      </w:r>
    </w:p>
    <w:p w14:paraId="5B2E2376" w14:textId="2BB7CF5C" w:rsidR="00AC5546" w:rsidRPr="00EB342D" w:rsidRDefault="00AC5546" w:rsidP="00AC5546">
      <w:pPr>
        <w:rPr>
          <w:szCs w:val="20"/>
        </w:rPr>
      </w:pPr>
      <w:r w:rsidRPr="00EB342D">
        <w:rPr>
          <w:szCs w:val="20"/>
        </w:rPr>
        <w:t xml:space="preserve">E 1.4 – Estudo de Concepção </w:t>
      </w:r>
    </w:p>
    <w:p w14:paraId="14133D50" w14:textId="77777777" w:rsidR="00AC5546" w:rsidRPr="00EB342D" w:rsidRDefault="00AC5546" w:rsidP="00AC5546">
      <w:pPr>
        <w:rPr>
          <w:szCs w:val="20"/>
        </w:rPr>
      </w:pPr>
    </w:p>
    <w:p w14:paraId="4123D890" w14:textId="77777777" w:rsidR="00AC5546" w:rsidRPr="00EB342D" w:rsidRDefault="00AC5546" w:rsidP="00AC5546">
      <w:pPr>
        <w:rPr>
          <w:szCs w:val="20"/>
        </w:rPr>
      </w:pPr>
    </w:p>
    <w:p w14:paraId="1737F67D" w14:textId="459AC04F" w:rsidR="00AC5546" w:rsidRPr="00EB342D" w:rsidRDefault="00AC5546" w:rsidP="00AC5546">
      <w:pPr>
        <w:rPr>
          <w:szCs w:val="20"/>
        </w:rPr>
      </w:pPr>
      <w:r w:rsidRPr="00EB342D">
        <w:rPr>
          <w:szCs w:val="20"/>
        </w:rPr>
        <w:t>2</w:t>
      </w:r>
      <w:r w:rsidRPr="00EB342D">
        <w:rPr>
          <w:szCs w:val="20"/>
        </w:rPr>
        <w:tab/>
        <w:t xml:space="preserve">PROJETO BÁSICO DE ENGENHARIA </w:t>
      </w:r>
    </w:p>
    <w:p w14:paraId="58F7DBA5" w14:textId="77777777" w:rsidR="00AC5546" w:rsidRPr="00EB342D" w:rsidRDefault="00AC5546" w:rsidP="00AC5546">
      <w:pPr>
        <w:rPr>
          <w:szCs w:val="20"/>
        </w:rPr>
      </w:pPr>
    </w:p>
    <w:p w14:paraId="37B238A9" w14:textId="4A8CF172" w:rsidR="00AC5546" w:rsidRPr="00EB342D" w:rsidRDefault="00AC5546" w:rsidP="00AC5546">
      <w:pPr>
        <w:rPr>
          <w:szCs w:val="20"/>
        </w:rPr>
      </w:pPr>
      <w:r w:rsidRPr="00EB342D">
        <w:rPr>
          <w:szCs w:val="20"/>
        </w:rPr>
        <w:t xml:space="preserve">E 2.1 – Estudos Ambientais </w:t>
      </w:r>
    </w:p>
    <w:p w14:paraId="4B347E91" w14:textId="1C177789" w:rsidR="00AC5546" w:rsidRPr="00EB342D" w:rsidRDefault="00AC5546" w:rsidP="00AC5546">
      <w:pPr>
        <w:rPr>
          <w:szCs w:val="20"/>
        </w:rPr>
      </w:pPr>
      <w:r w:rsidRPr="00EB342D">
        <w:rPr>
          <w:szCs w:val="20"/>
        </w:rPr>
        <w:t xml:space="preserve">E 2.2 – Projetos Estruturais </w:t>
      </w:r>
    </w:p>
    <w:p w14:paraId="37E84BFB" w14:textId="2078F780" w:rsidR="00AC5546" w:rsidRPr="00EB342D" w:rsidRDefault="00AC5546" w:rsidP="00AC5546">
      <w:pPr>
        <w:rPr>
          <w:szCs w:val="20"/>
        </w:rPr>
      </w:pPr>
      <w:r w:rsidRPr="00EB342D">
        <w:rPr>
          <w:szCs w:val="20"/>
        </w:rPr>
        <w:t xml:space="preserve">E 2.3 – Orçamento </w:t>
      </w:r>
    </w:p>
    <w:p w14:paraId="65B7A4B6" w14:textId="40FC0C84" w:rsidR="00AC5546" w:rsidRPr="00EB342D" w:rsidRDefault="00AC5546" w:rsidP="00AC5546">
      <w:pPr>
        <w:rPr>
          <w:szCs w:val="20"/>
        </w:rPr>
      </w:pPr>
      <w:r w:rsidRPr="00EB342D">
        <w:rPr>
          <w:szCs w:val="20"/>
        </w:rPr>
        <w:t xml:space="preserve">E 2.4 – Minuta do Projeto Básico </w:t>
      </w:r>
    </w:p>
    <w:p w14:paraId="5136D3BA" w14:textId="5CD05FE7" w:rsidR="00AC5546" w:rsidRPr="00EB342D" w:rsidRDefault="00AC5546" w:rsidP="00AC5546">
      <w:pPr>
        <w:rPr>
          <w:szCs w:val="20"/>
        </w:rPr>
      </w:pPr>
      <w:r w:rsidRPr="00EB342D">
        <w:rPr>
          <w:szCs w:val="20"/>
        </w:rPr>
        <w:t xml:space="preserve">E 2.5 – Projeto Básico Final </w:t>
      </w:r>
    </w:p>
    <w:p w14:paraId="3F6558D8" w14:textId="77777777" w:rsidR="00AC5546" w:rsidRPr="00EB342D" w:rsidRDefault="00AC5546" w:rsidP="00AC5546">
      <w:pPr>
        <w:rPr>
          <w:szCs w:val="20"/>
        </w:rPr>
      </w:pPr>
    </w:p>
    <w:p w14:paraId="2E0E1AE1" w14:textId="77777777" w:rsidR="00AC5546" w:rsidRPr="00EB342D" w:rsidRDefault="00AC5546" w:rsidP="00AC5546">
      <w:pPr>
        <w:rPr>
          <w:szCs w:val="20"/>
        </w:rPr>
      </w:pPr>
    </w:p>
    <w:p w14:paraId="6E29FD5B" w14:textId="77777777" w:rsidR="00AC5546" w:rsidRPr="00EB342D" w:rsidRDefault="00AC5546" w:rsidP="00AC5546">
      <w:pPr>
        <w:rPr>
          <w:szCs w:val="20"/>
        </w:rPr>
      </w:pPr>
      <w:r w:rsidRPr="00EB342D">
        <w:rPr>
          <w:szCs w:val="20"/>
        </w:rPr>
        <w:t>OBSERVAÇÕES</w:t>
      </w:r>
    </w:p>
    <w:p w14:paraId="5BE9812C" w14:textId="77777777" w:rsidR="00AC5546" w:rsidRPr="00EB342D" w:rsidRDefault="00AC5546" w:rsidP="00AC5546">
      <w:pPr>
        <w:rPr>
          <w:szCs w:val="20"/>
        </w:rPr>
      </w:pPr>
    </w:p>
    <w:p w14:paraId="280D4B3B" w14:textId="77777777" w:rsidR="00AC5546" w:rsidRPr="00EB342D" w:rsidRDefault="00AC5546" w:rsidP="00AC5546">
      <w:pPr>
        <w:rPr>
          <w:szCs w:val="20"/>
        </w:rPr>
      </w:pPr>
      <w:r w:rsidRPr="00EB342D">
        <w:rPr>
          <w:szCs w:val="20"/>
        </w:rPr>
        <w:t>A seu critério, a Consultora poderá ampliar a relação de eventos/produtos por meio de desmembramento de cada um dos itens em dois ou mais outros, caso isso seja necessário e possível.</w:t>
      </w:r>
    </w:p>
    <w:p w14:paraId="210BCC89" w14:textId="77777777" w:rsidR="00AC5546" w:rsidRPr="00EB342D" w:rsidRDefault="00AC5546" w:rsidP="00AC5546">
      <w:pPr>
        <w:rPr>
          <w:szCs w:val="20"/>
        </w:rPr>
      </w:pPr>
    </w:p>
    <w:bookmarkEnd w:id="58"/>
    <w:p w14:paraId="5CB25CCA" w14:textId="77777777" w:rsidR="00AC5546" w:rsidRPr="00EB342D" w:rsidRDefault="00AC5546" w:rsidP="00AC5546">
      <w:pPr>
        <w:pStyle w:val="Legenda"/>
        <w:rPr>
          <w:szCs w:val="20"/>
        </w:rPr>
      </w:pPr>
      <w:r w:rsidRPr="00EB342D">
        <w:rPr>
          <w:szCs w:val="20"/>
        </w:rPr>
        <w:br w:type="page"/>
      </w:r>
      <w:bookmarkStart w:id="61" w:name="_Ref450206111"/>
      <w:bookmarkStart w:id="62" w:name="_Ref459708717"/>
      <w:bookmarkStart w:id="63" w:name="_Ref450206154"/>
      <w:r w:rsidRPr="00EB342D">
        <w:lastRenderedPageBreak/>
        <w:t xml:space="preserve">Anexo </w:t>
      </w:r>
      <w:r w:rsidR="00C346C8" w:rsidRPr="00EB342D">
        <w:fldChar w:fldCharType="begin"/>
      </w:r>
      <w:r w:rsidRPr="00EB342D">
        <w:instrText xml:space="preserve"> SEQ Anexo \* ROMAN </w:instrText>
      </w:r>
      <w:r w:rsidR="00C346C8" w:rsidRPr="00EB342D">
        <w:fldChar w:fldCharType="separate"/>
      </w:r>
      <w:r w:rsidR="009B3B3F" w:rsidRPr="00EB342D">
        <w:t>VI</w:t>
      </w:r>
      <w:r w:rsidR="00C346C8" w:rsidRPr="00EB342D">
        <w:fldChar w:fldCharType="end"/>
      </w:r>
      <w:bookmarkEnd w:id="61"/>
      <w:r w:rsidRPr="00EB342D">
        <w:rPr>
          <w:szCs w:val="20"/>
        </w:rPr>
        <w:t>: Estrutura Final do Relatório Diagnóstico e Estudo de Alternativas</w:t>
      </w:r>
      <w:bookmarkEnd w:id="62"/>
    </w:p>
    <w:bookmarkEnd w:id="63"/>
    <w:p w14:paraId="419E93FD" w14:textId="77777777" w:rsidR="00AC5546" w:rsidRPr="00EB342D" w:rsidRDefault="00AC5546" w:rsidP="00AC5546">
      <w:pPr>
        <w:rPr>
          <w:szCs w:val="20"/>
        </w:rPr>
      </w:pPr>
    </w:p>
    <w:p w14:paraId="7BA02C3F" w14:textId="77777777" w:rsidR="00AC5546" w:rsidRPr="00EB342D" w:rsidRDefault="00AC5546" w:rsidP="00AC5546">
      <w:pPr>
        <w:rPr>
          <w:szCs w:val="20"/>
        </w:rPr>
      </w:pPr>
    </w:p>
    <w:p w14:paraId="4ACE56D6" w14:textId="77777777" w:rsidR="00AC5546" w:rsidRPr="00EB342D" w:rsidRDefault="00AC5546" w:rsidP="00AC5546">
      <w:pPr>
        <w:rPr>
          <w:szCs w:val="20"/>
        </w:rPr>
      </w:pPr>
      <w:r w:rsidRPr="00EB342D">
        <w:rPr>
          <w:szCs w:val="20"/>
        </w:rPr>
        <w:t>DEVE SER ABORDADO CONSIDERANDO O SEGUINTE ROTEIRO:</w:t>
      </w:r>
    </w:p>
    <w:p w14:paraId="68E62396" w14:textId="77777777" w:rsidR="00AC5546" w:rsidRPr="00EB342D" w:rsidRDefault="00AC5546" w:rsidP="00AC5546">
      <w:pPr>
        <w:rPr>
          <w:szCs w:val="20"/>
        </w:rPr>
      </w:pPr>
    </w:p>
    <w:p w14:paraId="5FF01525" w14:textId="77777777" w:rsidR="00AC5546" w:rsidRPr="00EB342D" w:rsidRDefault="00AC5546" w:rsidP="00AC5546">
      <w:pPr>
        <w:rPr>
          <w:szCs w:val="20"/>
        </w:rPr>
      </w:pPr>
      <w:r w:rsidRPr="00EB342D">
        <w:rPr>
          <w:szCs w:val="20"/>
        </w:rPr>
        <w:t>SUMÁRIO</w:t>
      </w:r>
    </w:p>
    <w:p w14:paraId="18681C9D" w14:textId="77777777" w:rsidR="00AC5546" w:rsidRPr="00EB342D" w:rsidRDefault="00AC5546" w:rsidP="00AC5546">
      <w:pPr>
        <w:rPr>
          <w:szCs w:val="20"/>
        </w:rPr>
      </w:pPr>
      <w:r w:rsidRPr="00EB342D">
        <w:rPr>
          <w:szCs w:val="20"/>
        </w:rPr>
        <w:t>RELAÇÃO DOS DESENHOS E QUADROS</w:t>
      </w:r>
    </w:p>
    <w:p w14:paraId="6D1E6349" w14:textId="77777777" w:rsidR="00AC5546" w:rsidRPr="00EB342D" w:rsidRDefault="00AC5546" w:rsidP="00AC5546">
      <w:pPr>
        <w:rPr>
          <w:szCs w:val="20"/>
        </w:rPr>
      </w:pPr>
      <w:r w:rsidRPr="00EB342D">
        <w:rPr>
          <w:szCs w:val="20"/>
        </w:rPr>
        <w:t>APRESENTAÇÃO</w:t>
      </w:r>
    </w:p>
    <w:p w14:paraId="41D3E6D3" w14:textId="77777777" w:rsidR="00AC5546" w:rsidRPr="00EB342D" w:rsidRDefault="00AC5546" w:rsidP="00AC5546">
      <w:pPr>
        <w:rPr>
          <w:szCs w:val="20"/>
        </w:rPr>
      </w:pPr>
      <w:r w:rsidRPr="00EB342D">
        <w:rPr>
          <w:szCs w:val="20"/>
        </w:rPr>
        <w:t>1. INTRODUÇÃO</w:t>
      </w:r>
    </w:p>
    <w:p w14:paraId="794AF781" w14:textId="77777777" w:rsidR="00AC5546" w:rsidRPr="00EB342D" w:rsidRDefault="00AC5546" w:rsidP="00AC5546">
      <w:pPr>
        <w:rPr>
          <w:szCs w:val="20"/>
        </w:rPr>
      </w:pPr>
      <w:r w:rsidRPr="00EB342D">
        <w:rPr>
          <w:szCs w:val="20"/>
        </w:rPr>
        <w:t>2. ESTUDOS BÁSICOS PRELIMINARES</w:t>
      </w:r>
    </w:p>
    <w:p w14:paraId="4C05FB4F" w14:textId="77777777" w:rsidR="00AC5546" w:rsidRPr="00EB342D" w:rsidRDefault="00AC5546" w:rsidP="00AC5546">
      <w:pPr>
        <w:rPr>
          <w:szCs w:val="20"/>
        </w:rPr>
      </w:pPr>
      <w:r w:rsidRPr="00EB342D">
        <w:rPr>
          <w:szCs w:val="20"/>
        </w:rPr>
        <w:t>3. ESTUDOS DE ALTERNATIVAS DE ENGENHARIA</w:t>
      </w:r>
    </w:p>
    <w:p w14:paraId="1C86F1D3" w14:textId="77777777" w:rsidR="00AC5546" w:rsidRPr="00EB342D" w:rsidRDefault="00AC5546" w:rsidP="00AC5546">
      <w:pPr>
        <w:rPr>
          <w:szCs w:val="20"/>
        </w:rPr>
      </w:pPr>
      <w:r w:rsidRPr="00EB342D">
        <w:rPr>
          <w:szCs w:val="20"/>
        </w:rPr>
        <w:t>4. DESENHOS</w:t>
      </w:r>
    </w:p>
    <w:p w14:paraId="7FF7E33F" w14:textId="77777777" w:rsidR="00AC5546" w:rsidRPr="00EB342D" w:rsidRDefault="00AC5546" w:rsidP="00AC5546">
      <w:pPr>
        <w:rPr>
          <w:szCs w:val="20"/>
        </w:rPr>
      </w:pPr>
    </w:p>
    <w:p w14:paraId="63D5DF8C" w14:textId="77777777" w:rsidR="00AC5546" w:rsidRPr="00EB342D" w:rsidRDefault="00AC5546" w:rsidP="00AC5546">
      <w:pPr>
        <w:pStyle w:val="Legenda"/>
        <w:rPr>
          <w:szCs w:val="20"/>
        </w:rPr>
      </w:pPr>
      <w:r w:rsidRPr="00EB342D">
        <w:rPr>
          <w:szCs w:val="20"/>
        </w:rPr>
        <w:br w:type="page"/>
      </w:r>
      <w:bookmarkStart w:id="64" w:name="_Ref450205931"/>
      <w:bookmarkStart w:id="65" w:name="_Ref459708719"/>
      <w:bookmarkStart w:id="66" w:name="_Ref450206155"/>
      <w:r w:rsidRPr="00EB342D">
        <w:lastRenderedPageBreak/>
        <w:t xml:space="preserve">Anexo </w:t>
      </w:r>
      <w:r w:rsidR="00C346C8" w:rsidRPr="00EB342D">
        <w:fldChar w:fldCharType="begin"/>
      </w:r>
      <w:r w:rsidRPr="00EB342D">
        <w:instrText xml:space="preserve"> SEQ Anexo \* ROMAN </w:instrText>
      </w:r>
      <w:r w:rsidR="00C346C8" w:rsidRPr="00EB342D">
        <w:fldChar w:fldCharType="separate"/>
      </w:r>
      <w:r w:rsidR="009B3B3F" w:rsidRPr="00EB342D">
        <w:t>VII</w:t>
      </w:r>
      <w:r w:rsidR="00C346C8" w:rsidRPr="00EB342D">
        <w:fldChar w:fldCharType="end"/>
      </w:r>
      <w:bookmarkEnd w:id="64"/>
      <w:r w:rsidRPr="00EB342D">
        <w:rPr>
          <w:szCs w:val="20"/>
        </w:rPr>
        <w:t>: Estrutura do Relatório Final Projeto Básico de Engenharia</w:t>
      </w:r>
      <w:bookmarkEnd w:id="65"/>
    </w:p>
    <w:bookmarkEnd w:id="66"/>
    <w:p w14:paraId="1EEDDAD9" w14:textId="77777777" w:rsidR="00AC5546" w:rsidRPr="00EB342D" w:rsidRDefault="00AC5546" w:rsidP="00AC5546">
      <w:pPr>
        <w:rPr>
          <w:szCs w:val="20"/>
        </w:rPr>
      </w:pPr>
    </w:p>
    <w:p w14:paraId="25F17A45" w14:textId="77777777" w:rsidR="00AC5546" w:rsidRPr="00EB342D" w:rsidRDefault="00AC5546" w:rsidP="00AC5546">
      <w:pPr>
        <w:rPr>
          <w:szCs w:val="20"/>
        </w:rPr>
      </w:pPr>
    </w:p>
    <w:p w14:paraId="3BEC6ED3" w14:textId="77777777" w:rsidR="00AC5546" w:rsidRPr="00EB342D" w:rsidRDefault="00AC5546" w:rsidP="00AC5546">
      <w:pPr>
        <w:rPr>
          <w:szCs w:val="20"/>
        </w:rPr>
      </w:pPr>
    </w:p>
    <w:p w14:paraId="7864729C" w14:textId="77777777" w:rsidR="00AC5546" w:rsidRPr="00EB342D" w:rsidRDefault="00AC5546" w:rsidP="00AC5546">
      <w:pPr>
        <w:rPr>
          <w:szCs w:val="20"/>
        </w:rPr>
      </w:pPr>
      <w:r w:rsidRPr="00EB342D">
        <w:rPr>
          <w:szCs w:val="20"/>
        </w:rPr>
        <w:t xml:space="preserve">VOLUME 1 - </w:t>
      </w:r>
      <w:r w:rsidRPr="00EB342D">
        <w:rPr>
          <w:szCs w:val="20"/>
        </w:rPr>
        <w:tab/>
        <w:t>RELATÓRIO DO PROJETO</w:t>
      </w:r>
    </w:p>
    <w:p w14:paraId="408DC255" w14:textId="77777777" w:rsidR="00AC5546" w:rsidRPr="00EB342D" w:rsidRDefault="00AC5546" w:rsidP="00AC5546">
      <w:pPr>
        <w:rPr>
          <w:szCs w:val="20"/>
        </w:rPr>
      </w:pPr>
      <w:r w:rsidRPr="00EB342D">
        <w:rPr>
          <w:szCs w:val="20"/>
        </w:rPr>
        <w:tab/>
      </w:r>
      <w:r w:rsidRPr="00EB342D">
        <w:rPr>
          <w:szCs w:val="20"/>
        </w:rPr>
        <w:tab/>
      </w:r>
      <w:r w:rsidRPr="00EB342D">
        <w:rPr>
          <w:szCs w:val="20"/>
        </w:rPr>
        <w:tab/>
        <w:t xml:space="preserve">TOMO 1 - </w:t>
      </w:r>
      <w:r w:rsidRPr="00EB342D">
        <w:rPr>
          <w:szCs w:val="20"/>
        </w:rPr>
        <w:tab/>
        <w:t>TEXTO DESCRITIVO</w:t>
      </w:r>
    </w:p>
    <w:p w14:paraId="196513DE" w14:textId="77777777" w:rsidR="00AC5546" w:rsidRPr="00EB342D" w:rsidRDefault="00AC5546" w:rsidP="00AC5546">
      <w:pPr>
        <w:rPr>
          <w:szCs w:val="20"/>
        </w:rPr>
      </w:pPr>
      <w:r w:rsidRPr="00EB342D">
        <w:rPr>
          <w:szCs w:val="20"/>
        </w:rPr>
        <w:tab/>
      </w:r>
      <w:r w:rsidRPr="00EB342D">
        <w:rPr>
          <w:szCs w:val="20"/>
        </w:rPr>
        <w:tab/>
      </w:r>
      <w:r w:rsidRPr="00EB342D">
        <w:rPr>
          <w:szCs w:val="20"/>
        </w:rPr>
        <w:tab/>
        <w:t xml:space="preserve">TOMO 2 - </w:t>
      </w:r>
      <w:r w:rsidRPr="00EB342D">
        <w:rPr>
          <w:szCs w:val="20"/>
        </w:rPr>
        <w:tab/>
        <w:t>RESUMO – FICHA TÉCNICA</w:t>
      </w:r>
    </w:p>
    <w:p w14:paraId="55B7EF15" w14:textId="77777777" w:rsidR="00AC5546" w:rsidRPr="00EB342D" w:rsidRDefault="00AC5546" w:rsidP="00AC5546">
      <w:pPr>
        <w:rPr>
          <w:szCs w:val="20"/>
        </w:rPr>
      </w:pPr>
    </w:p>
    <w:p w14:paraId="0C5BE4C1" w14:textId="77777777" w:rsidR="00AC5546" w:rsidRPr="00EB342D" w:rsidRDefault="00AC5546" w:rsidP="00AC5546">
      <w:pPr>
        <w:rPr>
          <w:szCs w:val="20"/>
        </w:rPr>
      </w:pPr>
      <w:r w:rsidRPr="00EB342D">
        <w:rPr>
          <w:szCs w:val="20"/>
        </w:rPr>
        <w:t xml:space="preserve">VOLUME 2 - </w:t>
      </w:r>
      <w:r w:rsidRPr="00EB342D">
        <w:rPr>
          <w:szCs w:val="20"/>
        </w:rPr>
        <w:tab/>
        <w:t>ESPECIFICAÇÕES TÉCNICAS</w:t>
      </w:r>
    </w:p>
    <w:p w14:paraId="3C6377B6" w14:textId="77777777" w:rsidR="00AC5546" w:rsidRPr="00EB342D" w:rsidRDefault="00AC5546" w:rsidP="00AC5546">
      <w:pPr>
        <w:rPr>
          <w:szCs w:val="20"/>
        </w:rPr>
      </w:pPr>
      <w:r w:rsidRPr="00EB342D">
        <w:rPr>
          <w:szCs w:val="20"/>
        </w:rPr>
        <w:tab/>
      </w:r>
      <w:r w:rsidRPr="00EB342D">
        <w:rPr>
          <w:szCs w:val="20"/>
        </w:rPr>
        <w:tab/>
      </w:r>
      <w:r w:rsidRPr="00EB342D">
        <w:rPr>
          <w:szCs w:val="20"/>
        </w:rPr>
        <w:tab/>
        <w:t xml:space="preserve">TOMO 1 - </w:t>
      </w:r>
      <w:r w:rsidRPr="00EB342D">
        <w:rPr>
          <w:szCs w:val="20"/>
        </w:rPr>
        <w:tab/>
        <w:t>MATERIAIS E EQUIPAMENTOS</w:t>
      </w:r>
    </w:p>
    <w:p w14:paraId="4EF4526A" w14:textId="77777777" w:rsidR="00AC5546" w:rsidRPr="00EB342D" w:rsidRDefault="00AC5546" w:rsidP="00AC5546">
      <w:pPr>
        <w:rPr>
          <w:szCs w:val="20"/>
        </w:rPr>
      </w:pPr>
      <w:r w:rsidRPr="00EB342D">
        <w:rPr>
          <w:szCs w:val="20"/>
        </w:rPr>
        <w:tab/>
      </w:r>
      <w:r w:rsidRPr="00EB342D">
        <w:rPr>
          <w:szCs w:val="20"/>
        </w:rPr>
        <w:tab/>
      </w:r>
      <w:r w:rsidRPr="00EB342D">
        <w:rPr>
          <w:szCs w:val="20"/>
        </w:rPr>
        <w:tab/>
        <w:t xml:space="preserve">TOMO 2 - </w:t>
      </w:r>
      <w:r w:rsidRPr="00EB342D">
        <w:rPr>
          <w:szCs w:val="20"/>
        </w:rPr>
        <w:tab/>
        <w:t>OBRAS CIVIS E SERVIÇOS</w:t>
      </w:r>
    </w:p>
    <w:p w14:paraId="0E0A896C" w14:textId="77777777" w:rsidR="00AC5546" w:rsidRPr="00EB342D" w:rsidRDefault="00AC5546" w:rsidP="00AC5546">
      <w:pPr>
        <w:rPr>
          <w:szCs w:val="20"/>
        </w:rPr>
      </w:pPr>
    </w:p>
    <w:p w14:paraId="4546B0B4" w14:textId="77777777" w:rsidR="00AC5546" w:rsidRPr="00EB342D" w:rsidRDefault="00AC5546" w:rsidP="00AC5546">
      <w:pPr>
        <w:rPr>
          <w:szCs w:val="20"/>
        </w:rPr>
      </w:pPr>
      <w:r w:rsidRPr="00EB342D">
        <w:rPr>
          <w:szCs w:val="20"/>
        </w:rPr>
        <w:t xml:space="preserve">VOLUME 3 - </w:t>
      </w:r>
      <w:r w:rsidRPr="00EB342D">
        <w:rPr>
          <w:szCs w:val="20"/>
        </w:rPr>
        <w:tab/>
        <w:t>DESENHOS</w:t>
      </w:r>
    </w:p>
    <w:p w14:paraId="43F5B345" w14:textId="77777777" w:rsidR="00AC5546" w:rsidRPr="00EB342D" w:rsidRDefault="00AC5546" w:rsidP="00AC5546">
      <w:pPr>
        <w:rPr>
          <w:szCs w:val="20"/>
        </w:rPr>
      </w:pPr>
    </w:p>
    <w:p w14:paraId="43EB3BA7" w14:textId="77777777" w:rsidR="00AC5546" w:rsidRPr="00EB342D" w:rsidRDefault="00AC5546" w:rsidP="00AC5546">
      <w:pPr>
        <w:rPr>
          <w:szCs w:val="20"/>
        </w:rPr>
      </w:pPr>
      <w:r w:rsidRPr="00EB342D">
        <w:rPr>
          <w:szCs w:val="20"/>
        </w:rPr>
        <w:t xml:space="preserve">VOLUME 4 - </w:t>
      </w:r>
      <w:r w:rsidRPr="00EB342D">
        <w:rPr>
          <w:szCs w:val="20"/>
        </w:rPr>
        <w:tab/>
        <w:t>PLANILHAS</w:t>
      </w:r>
    </w:p>
    <w:p w14:paraId="325C4A7D" w14:textId="77777777" w:rsidR="00AC5546" w:rsidRPr="00EB342D" w:rsidRDefault="00AC5546" w:rsidP="00AC5546">
      <w:pPr>
        <w:rPr>
          <w:szCs w:val="20"/>
        </w:rPr>
      </w:pPr>
      <w:r w:rsidRPr="00EB342D">
        <w:rPr>
          <w:szCs w:val="20"/>
        </w:rPr>
        <w:tab/>
      </w:r>
      <w:r w:rsidRPr="00EB342D">
        <w:rPr>
          <w:szCs w:val="20"/>
        </w:rPr>
        <w:tab/>
      </w:r>
      <w:r w:rsidRPr="00EB342D">
        <w:rPr>
          <w:szCs w:val="20"/>
        </w:rPr>
        <w:tab/>
        <w:t xml:space="preserve">TOMO 1 - </w:t>
      </w:r>
      <w:r w:rsidRPr="00EB342D">
        <w:rPr>
          <w:szCs w:val="20"/>
        </w:rPr>
        <w:tab/>
        <w:t>DE QUANTIDADES</w:t>
      </w:r>
    </w:p>
    <w:p w14:paraId="19A26891" w14:textId="77777777" w:rsidR="00AC5546" w:rsidRPr="00EB342D" w:rsidRDefault="00AC5546" w:rsidP="00AC5546">
      <w:pPr>
        <w:rPr>
          <w:szCs w:val="20"/>
        </w:rPr>
      </w:pPr>
      <w:r w:rsidRPr="00EB342D">
        <w:rPr>
          <w:szCs w:val="20"/>
        </w:rPr>
        <w:tab/>
      </w:r>
      <w:r w:rsidRPr="00EB342D">
        <w:rPr>
          <w:szCs w:val="20"/>
        </w:rPr>
        <w:tab/>
      </w:r>
      <w:r w:rsidRPr="00EB342D">
        <w:rPr>
          <w:szCs w:val="20"/>
        </w:rPr>
        <w:tab/>
        <w:t xml:space="preserve">TOMO 2 - </w:t>
      </w:r>
      <w:r w:rsidRPr="00EB342D">
        <w:rPr>
          <w:szCs w:val="20"/>
        </w:rPr>
        <w:tab/>
        <w:t>DE PREÇOS UNITÁRIOS DOS SERVIÇOS</w:t>
      </w:r>
    </w:p>
    <w:p w14:paraId="06923D46" w14:textId="779D9AF7" w:rsidR="00AC5546" w:rsidRDefault="00AC5546" w:rsidP="00AC5546">
      <w:pPr>
        <w:rPr>
          <w:szCs w:val="20"/>
        </w:rPr>
      </w:pPr>
      <w:r w:rsidRPr="00EB342D">
        <w:rPr>
          <w:szCs w:val="20"/>
        </w:rPr>
        <w:tab/>
      </w:r>
      <w:r w:rsidRPr="00EB342D">
        <w:rPr>
          <w:szCs w:val="20"/>
        </w:rPr>
        <w:tab/>
      </w:r>
      <w:r w:rsidRPr="00EB342D">
        <w:rPr>
          <w:szCs w:val="20"/>
        </w:rPr>
        <w:tab/>
        <w:t xml:space="preserve">TOMO 3 - </w:t>
      </w:r>
      <w:r w:rsidRPr="00EB342D">
        <w:rPr>
          <w:szCs w:val="20"/>
        </w:rPr>
        <w:tab/>
        <w:t>DE ORÇAMENTO</w:t>
      </w:r>
    </w:p>
    <w:p w14:paraId="744EDC87" w14:textId="48A8E3A6" w:rsidR="00EF4714" w:rsidRPr="00EB342D" w:rsidRDefault="00EF4714" w:rsidP="00EF4714">
      <w:pPr>
        <w:ind w:left="1416" w:firstLine="708"/>
        <w:rPr>
          <w:szCs w:val="20"/>
        </w:rPr>
      </w:pPr>
      <w:r w:rsidRPr="00EB342D">
        <w:rPr>
          <w:szCs w:val="20"/>
        </w:rPr>
        <w:t xml:space="preserve">TOMO </w:t>
      </w:r>
      <w:r>
        <w:rPr>
          <w:szCs w:val="20"/>
        </w:rPr>
        <w:t>4</w:t>
      </w:r>
      <w:r w:rsidRPr="00EB342D">
        <w:rPr>
          <w:szCs w:val="20"/>
        </w:rPr>
        <w:t xml:space="preserve"> - </w:t>
      </w:r>
      <w:r w:rsidRPr="00EB342D">
        <w:rPr>
          <w:szCs w:val="20"/>
        </w:rPr>
        <w:tab/>
      </w:r>
      <w:r>
        <w:rPr>
          <w:szCs w:val="20"/>
        </w:rPr>
        <w:t>DE COTAÇÕES</w:t>
      </w:r>
    </w:p>
    <w:p w14:paraId="33455B8E" w14:textId="77777777" w:rsidR="00AC5546" w:rsidRPr="00EB342D" w:rsidRDefault="00AC5546" w:rsidP="00AC5546">
      <w:pPr>
        <w:rPr>
          <w:szCs w:val="20"/>
        </w:rPr>
      </w:pPr>
    </w:p>
    <w:p w14:paraId="06D6281D" w14:textId="77777777" w:rsidR="00AC5546" w:rsidRPr="00EB342D" w:rsidRDefault="00AC5546" w:rsidP="00AC5546">
      <w:pPr>
        <w:rPr>
          <w:szCs w:val="20"/>
        </w:rPr>
      </w:pPr>
      <w:r w:rsidRPr="00EB342D">
        <w:rPr>
          <w:szCs w:val="20"/>
        </w:rPr>
        <w:t xml:space="preserve">VOLUME 5 - </w:t>
      </w:r>
      <w:r w:rsidRPr="00EB342D">
        <w:rPr>
          <w:szCs w:val="20"/>
        </w:rPr>
        <w:tab/>
        <w:t>MEMORIAL DE CÁLCULO</w:t>
      </w:r>
    </w:p>
    <w:p w14:paraId="60CD859F" w14:textId="77777777" w:rsidR="00AC5546" w:rsidRPr="00EB342D" w:rsidRDefault="00AC5546" w:rsidP="00AC5546">
      <w:pPr>
        <w:rPr>
          <w:szCs w:val="20"/>
        </w:rPr>
      </w:pPr>
    </w:p>
    <w:p w14:paraId="478C2198" w14:textId="114A6D14" w:rsidR="00AC5546" w:rsidRPr="00EB342D" w:rsidRDefault="00AC5546" w:rsidP="00AC5546">
      <w:pPr>
        <w:rPr>
          <w:szCs w:val="20"/>
        </w:rPr>
      </w:pPr>
      <w:r w:rsidRPr="00EB342D">
        <w:rPr>
          <w:szCs w:val="20"/>
        </w:rPr>
        <w:t xml:space="preserve">VOLUME 6 - </w:t>
      </w:r>
      <w:r w:rsidRPr="00EB342D">
        <w:rPr>
          <w:szCs w:val="20"/>
        </w:rPr>
        <w:tab/>
        <w:t>PROJETO</w:t>
      </w:r>
      <w:r w:rsidR="00EF4714">
        <w:rPr>
          <w:szCs w:val="20"/>
        </w:rPr>
        <w:t xml:space="preserve"> ESTRUTURAL</w:t>
      </w:r>
    </w:p>
    <w:p w14:paraId="65F18F38" w14:textId="77777777" w:rsidR="00AC5546" w:rsidRPr="00EB342D" w:rsidRDefault="00AC5546" w:rsidP="00AC5546">
      <w:pPr>
        <w:rPr>
          <w:szCs w:val="20"/>
        </w:rPr>
      </w:pPr>
    </w:p>
    <w:p w14:paraId="7F1050B9" w14:textId="77777777" w:rsidR="00AC5546" w:rsidRPr="00EB342D" w:rsidRDefault="00AC5546" w:rsidP="00AC5546">
      <w:pPr>
        <w:rPr>
          <w:szCs w:val="20"/>
        </w:rPr>
      </w:pPr>
      <w:r w:rsidRPr="00EB342D">
        <w:rPr>
          <w:szCs w:val="20"/>
        </w:rPr>
        <w:t xml:space="preserve">VOLUME 7 - </w:t>
      </w:r>
      <w:r w:rsidRPr="00EB342D">
        <w:rPr>
          <w:szCs w:val="20"/>
        </w:rPr>
        <w:tab/>
        <w:t>ANEXOS</w:t>
      </w:r>
    </w:p>
    <w:p w14:paraId="2FF5D34D" w14:textId="77777777" w:rsidR="00AC5546" w:rsidRPr="00EB342D" w:rsidRDefault="00AC5546" w:rsidP="00AC5546">
      <w:pPr>
        <w:rPr>
          <w:szCs w:val="20"/>
        </w:rPr>
      </w:pPr>
      <w:r w:rsidRPr="00EB342D">
        <w:rPr>
          <w:szCs w:val="20"/>
        </w:rPr>
        <w:tab/>
      </w:r>
      <w:r w:rsidRPr="00EB342D">
        <w:rPr>
          <w:szCs w:val="20"/>
        </w:rPr>
        <w:tab/>
      </w:r>
      <w:r w:rsidRPr="00EB342D">
        <w:rPr>
          <w:szCs w:val="20"/>
        </w:rPr>
        <w:tab/>
        <w:t>ESTUDOS GEOTÉCNICOS</w:t>
      </w:r>
    </w:p>
    <w:p w14:paraId="04B801D3" w14:textId="6F4751F5" w:rsidR="00AC5546" w:rsidRDefault="00AC5546" w:rsidP="00AC5546">
      <w:pPr>
        <w:rPr>
          <w:szCs w:val="20"/>
        </w:rPr>
      </w:pPr>
      <w:r w:rsidRPr="00EB342D">
        <w:rPr>
          <w:szCs w:val="20"/>
        </w:rPr>
        <w:tab/>
      </w:r>
      <w:r w:rsidRPr="00EB342D">
        <w:rPr>
          <w:szCs w:val="20"/>
        </w:rPr>
        <w:tab/>
      </w:r>
      <w:r w:rsidRPr="00EB342D">
        <w:rPr>
          <w:szCs w:val="20"/>
        </w:rPr>
        <w:tab/>
        <w:t>ESTUDOS TOPOGRÁFICOS</w:t>
      </w:r>
    </w:p>
    <w:p w14:paraId="1E201EF7" w14:textId="35CDBA8A" w:rsidR="00EF4714" w:rsidRPr="00EB342D" w:rsidRDefault="00EF4714" w:rsidP="00EF4714">
      <w:pPr>
        <w:ind w:left="1416" w:firstLine="708"/>
        <w:rPr>
          <w:szCs w:val="20"/>
        </w:rPr>
      </w:pPr>
      <w:r w:rsidRPr="00EB342D">
        <w:rPr>
          <w:szCs w:val="20"/>
        </w:rPr>
        <w:t xml:space="preserve">ESTUDOS </w:t>
      </w:r>
      <w:r>
        <w:rPr>
          <w:szCs w:val="20"/>
        </w:rPr>
        <w:t>HIDROLOGICOS</w:t>
      </w:r>
    </w:p>
    <w:p w14:paraId="222AAEC1" w14:textId="6694DADF" w:rsidR="00AC5546" w:rsidRPr="00EB342D" w:rsidRDefault="00AC5546" w:rsidP="00AC5546">
      <w:pPr>
        <w:rPr>
          <w:szCs w:val="20"/>
        </w:rPr>
      </w:pPr>
      <w:r w:rsidRPr="00EB342D">
        <w:rPr>
          <w:szCs w:val="20"/>
        </w:rPr>
        <w:tab/>
      </w:r>
      <w:r w:rsidRPr="00EB342D">
        <w:rPr>
          <w:szCs w:val="20"/>
        </w:rPr>
        <w:tab/>
      </w:r>
      <w:r w:rsidRPr="00EB342D">
        <w:rPr>
          <w:szCs w:val="20"/>
        </w:rPr>
        <w:tab/>
        <w:t xml:space="preserve">OUTROS ESTUDOS </w:t>
      </w:r>
      <w:r w:rsidR="00EF4714">
        <w:rPr>
          <w:szCs w:val="20"/>
        </w:rPr>
        <w:t>QUE SE VISEREM NECESSARIOS</w:t>
      </w:r>
    </w:p>
    <w:p w14:paraId="5A7EF74E" w14:textId="77777777" w:rsidR="00AC5546" w:rsidRPr="00EB342D" w:rsidRDefault="00AC5546" w:rsidP="00AC5546">
      <w:pPr>
        <w:rPr>
          <w:szCs w:val="20"/>
        </w:rPr>
      </w:pPr>
    </w:p>
    <w:p w14:paraId="53E25954" w14:textId="77777777" w:rsidR="00AC5546" w:rsidRPr="00EB342D" w:rsidRDefault="00AC5546" w:rsidP="00AC5546">
      <w:pPr>
        <w:rPr>
          <w:szCs w:val="20"/>
        </w:rPr>
      </w:pPr>
      <w:r w:rsidRPr="00EB342D">
        <w:rPr>
          <w:szCs w:val="20"/>
        </w:rPr>
        <w:t xml:space="preserve">VOLUME 8 - </w:t>
      </w:r>
      <w:r w:rsidRPr="00EB342D">
        <w:rPr>
          <w:szCs w:val="20"/>
        </w:rPr>
        <w:tab/>
        <w:t>MANUAL DE OPERAÇÃO E MANUTENÇÃO</w:t>
      </w:r>
    </w:p>
    <w:p w14:paraId="2D89DE3B" w14:textId="77777777" w:rsidR="00AC5546" w:rsidRPr="00EB342D" w:rsidRDefault="00AC5546" w:rsidP="00AC5546">
      <w:pPr>
        <w:rPr>
          <w:szCs w:val="20"/>
        </w:rPr>
      </w:pPr>
    </w:p>
    <w:p w14:paraId="1D1F5ACC" w14:textId="77777777" w:rsidR="00AC5546" w:rsidRPr="00EB3286" w:rsidRDefault="00AC5546" w:rsidP="00AC5546">
      <w:pPr>
        <w:rPr>
          <w:szCs w:val="20"/>
        </w:rPr>
      </w:pPr>
      <w:r w:rsidRPr="00EB342D">
        <w:rPr>
          <w:szCs w:val="20"/>
        </w:rPr>
        <w:t xml:space="preserve">VOLUME 9 - </w:t>
      </w:r>
      <w:r w:rsidRPr="00EB342D">
        <w:rPr>
          <w:szCs w:val="20"/>
        </w:rPr>
        <w:tab/>
        <w:t>SÍNTESE DO PROJETO BÁSICO</w:t>
      </w:r>
    </w:p>
    <w:p w14:paraId="56EB0406" w14:textId="77777777" w:rsidR="00AC5546" w:rsidRPr="00EB3286" w:rsidRDefault="00AC5546" w:rsidP="00AC5546">
      <w:pPr>
        <w:rPr>
          <w:szCs w:val="20"/>
        </w:rPr>
      </w:pPr>
    </w:p>
    <w:p w14:paraId="110631B3" w14:textId="658BEA2F" w:rsidR="00797B58" w:rsidRDefault="00797B58" w:rsidP="00797B58">
      <w:pPr>
        <w:rPr>
          <w:szCs w:val="20"/>
        </w:rPr>
      </w:pPr>
    </w:p>
    <w:p w14:paraId="2047F5A2" w14:textId="77777777" w:rsidR="001849EA" w:rsidRDefault="001849EA" w:rsidP="001849EA">
      <w:pPr>
        <w:rPr>
          <w:szCs w:val="20"/>
        </w:rPr>
      </w:pPr>
    </w:p>
    <w:p w14:paraId="03A71AA7" w14:textId="77777777" w:rsidR="001849EA" w:rsidRDefault="001849EA" w:rsidP="001849EA">
      <w:pPr>
        <w:pStyle w:val="Ttulo1"/>
        <w:numPr>
          <w:ilvl w:val="0"/>
          <w:numId w:val="0"/>
        </w:numPr>
        <w:ind w:left="360" w:hanging="360"/>
      </w:pPr>
      <w:bookmarkStart w:id="67" w:name="_Toc79737351"/>
      <w:r>
        <w:t>Responsável pelas Informações:</w:t>
      </w:r>
      <w:bookmarkEnd w:id="67"/>
    </w:p>
    <w:p w14:paraId="3CB62121" w14:textId="77777777" w:rsidR="001849EA" w:rsidRDefault="001849EA" w:rsidP="001849EA"/>
    <w:p w14:paraId="3221CC20" w14:textId="77777777" w:rsidR="001849EA" w:rsidRDefault="001849EA" w:rsidP="001849EA"/>
    <w:p w14:paraId="55A0B8FF" w14:textId="77777777" w:rsidR="001849EA" w:rsidRDefault="001849EA" w:rsidP="001849EA">
      <w:pPr>
        <w:pStyle w:val="Corpodetexto"/>
        <w:rPr>
          <w:b w:val="0"/>
          <w:bCs/>
          <w:i w:val="0"/>
          <w:iCs/>
          <w:color w:val="FF0000"/>
          <w:sz w:val="14"/>
          <w:szCs w:val="14"/>
          <w:lang w:eastAsia="x-none"/>
        </w:rPr>
      </w:pPr>
      <w:r>
        <w:rPr>
          <w:b w:val="0"/>
          <w:bCs/>
          <w:i w:val="0"/>
          <w:iCs/>
          <w:color w:val="FF0000"/>
          <w:sz w:val="14"/>
          <w:szCs w:val="14"/>
          <w:lang w:eastAsia="x-none"/>
        </w:rPr>
        <w:t>DOCUMENTO ASSINADO ELETRONICAMENTE</w:t>
      </w:r>
    </w:p>
    <w:p w14:paraId="11E5F285" w14:textId="77777777" w:rsidR="001849EA" w:rsidRDefault="001849EA" w:rsidP="001849EA">
      <w:pPr>
        <w:pStyle w:val="Carimbo-nome"/>
        <w:rPr>
          <w:rFonts w:ascii="CommercialScript BT" w:hAnsi="CommercialScript BT"/>
          <w:sz w:val="32"/>
          <w:szCs w:val="32"/>
        </w:rPr>
      </w:pPr>
      <w:r>
        <w:rPr>
          <w:rFonts w:ascii="CommercialScript BT" w:hAnsi="CommercialScript BT"/>
          <w:sz w:val="32"/>
          <w:szCs w:val="32"/>
        </w:rPr>
        <w:t>Dayane Carvalho da Costa</w:t>
      </w:r>
    </w:p>
    <w:p w14:paraId="3D9590AA" w14:textId="77777777" w:rsidR="001849EA" w:rsidRDefault="001849EA" w:rsidP="001849EA">
      <w:pPr>
        <w:pStyle w:val="Carimbo-funo"/>
        <w:rPr>
          <w:rFonts w:ascii="Times New Roman" w:hAnsi="Times New Roman"/>
        </w:rPr>
      </w:pPr>
      <w:r>
        <w:rPr>
          <w:rFonts w:ascii="Times New Roman" w:hAnsi="Times New Roman"/>
        </w:rPr>
        <w:t>Analista em Desenvolvimento Regional</w:t>
      </w:r>
    </w:p>
    <w:p w14:paraId="2DDB9403" w14:textId="77777777" w:rsidR="001849EA" w:rsidRDefault="001849EA" w:rsidP="001849EA">
      <w:pPr>
        <w:pStyle w:val="Carimbo-funo"/>
        <w:rPr>
          <w:rFonts w:ascii="Times New Roman" w:hAnsi="Times New Roman"/>
        </w:rPr>
      </w:pPr>
      <w:r>
        <w:rPr>
          <w:rFonts w:ascii="Times New Roman" w:hAnsi="Times New Roman"/>
        </w:rPr>
        <w:t>Chefe da Unid. de Estudos e Projetos</w:t>
      </w:r>
    </w:p>
    <w:p w14:paraId="5BCA1127" w14:textId="77777777" w:rsidR="001849EA" w:rsidRDefault="001849EA" w:rsidP="001849EA">
      <w:pPr>
        <w:pStyle w:val="Carimbo-funo"/>
        <w:rPr>
          <w:rFonts w:ascii="Times New Roman" w:hAnsi="Times New Roman"/>
        </w:rPr>
      </w:pPr>
      <w:r>
        <w:rPr>
          <w:rFonts w:ascii="Times New Roman" w:hAnsi="Times New Roman"/>
        </w:rPr>
        <w:t>5ª/GRD/UEP - CODEVASF - 5ª/SR</w:t>
      </w:r>
    </w:p>
    <w:p w14:paraId="43A3EF9B" w14:textId="77777777" w:rsidR="001849EA" w:rsidRPr="00EB3286" w:rsidRDefault="001849EA" w:rsidP="00797B58">
      <w:pPr>
        <w:rPr>
          <w:szCs w:val="20"/>
        </w:rPr>
      </w:pPr>
    </w:p>
    <w:sectPr w:rsidR="001849EA" w:rsidRPr="00EB3286" w:rsidSect="005D5886">
      <w:headerReference w:type="default" r:id="rId16"/>
      <w:footerReference w:type="default" r:id="rId17"/>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B27992" w14:textId="77777777" w:rsidR="004353C6" w:rsidRDefault="004353C6" w:rsidP="00A507E3">
      <w:r>
        <w:separator/>
      </w:r>
    </w:p>
  </w:endnote>
  <w:endnote w:type="continuationSeparator" w:id="0">
    <w:p w14:paraId="4F67D62F" w14:textId="77777777" w:rsidR="004353C6" w:rsidRDefault="004353C6"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wis721 LtCn BT">
    <w:altName w:val="Calibri"/>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0000000000000000000"/>
    <w:charset w:val="00"/>
    <w:family w:val="roman"/>
    <w:notTrueType/>
    <w:pitch w:val="default"/>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Segoe Script">
    <w:panose1 w:val="030B0504020000000003"/>
    <w:charset w:val="00"/>
    <w:family w:val="script"/>
    <w:pitch w:val="variable"/>
    <w:sig w:usb0="0000028F"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ommercialScript BT">
    <w:altName w:val="Calibri"/>
    <w:charset w:val="00"/>
    <w:family w:val="script"/>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7288197"/>
      <w:docPartObj>
        <w:docPartGallery w:val="Page Numbers (Bottom of Page)"/>
        <w:docPartUnique/>
      </w:docPartObj>
    </w:sdtPr>
    <w:sdtEndPr/>
    <w:sdtContent>
      <w:p w14:paraId="2C804A12" w14:textId="77777777" w:rsidR="007D1B7F" w:rsidRDefault="00C346C8">
        <w:pPr>
          <w:pStyle w:val="Rodap"/>
          <w:jc w:val="right"/>
        </w:pPr>
        <w:r>
          <w:fldChar w:fldCharType="begin"/>
        </w:r>
        <w:r w:rsidR="007D1B7F">
          <w:instrText>PAGE   \* MERGEFORMAT</w:instrText>
        </w:r>
        <w:r>
          <w:fldChar w:fldCharType="separate"/>
        </w:r>
        <w:r w:rsidR="008449A1">
          <w:rPr>
            <w:noProof/>
          </w:rPr>
          <w:t>51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83ED5C" w14:textId="77777777" w:rsidR="004353C6" w:rsidRDefault="004353C6" w:rsidP="00A507E3">
      <w:r>
        <w:separator/>
      </w:r>
    </w:p>
  </w:footnote>
  <w:footnote w:type="continuationSeparator" w:id="0">
    <w:p w14:paraId="2556811A" w14:textId="77777777" w:rsidR="004353C6" w:rsidRDefault="004353C6"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jc w:val="center"/>
      <w:tblLook w:val="04A0" w:firstRow="1" w:lastRow="0" w:firstColumn="1" w:lastColumn="0" w:noHBand="0" w:noVBand="1"/>
    </w:tblPr>
    <w:tblGrid>
      <w:gridCol w:w="2976"/>
      <w:gridCol w:w="7230"/>
    </w:tblGrid>
    <w:tr w:rsidR="007D1B7F" w14:paraId="013A26CA" w14:textId="77777777" w:rsidTr="00A507E3">
      <w:trPr>
        <w:trHeight w:val="113"/>
        <w:jc w:val="center"/>
      </w:trPr>
      <w:tc>
        <w:tcPr>
          <w:tcW w:w="2836" w:type="dxa"/>
          <w:vAlign w:val="center"/>
        </w:tcPr>
        <w:p w14:paraId="4B12A8BF" w14:textId="390740C3" w:rsidR="007D1B7F" w:rsidRDefault="007D1B7F">
          <w:pPr>
            <w:pStyle w:val="Cabealho"/>
          </w:pPr>
          <w:r>
            <w:rPr>
              <w:noProof/>
              <w:lang w:eastAsia="pt-BR"/>
            </w:rPr>
            <w:drawing>
              <wp:inline distT="0" distB="0" distL="0" distR="0" wp14:anchorId="6570265E" wp14:editId="1A7CDAB0">
                <wp:extent cx="1751106" cy="460188"/>
                <wp:effectExtent l="0" t="0" r="1905" b="0"/>
                <wp:docPr id="257" name="Imagem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5ACA93D1" w14:textId="77777777" w:rsidR="00F908E1" w:rsidRPr="00A507E3" w:rsidRDefault="00F908E1" w:rsidP="00F908E1">
          <w:pPr>
            <w:pStyle w:val="Cabealho"/>
            <w:rPr>
              <w:b/>
              <w:sz w:val="28"/>
              <w:szCs w:val="28"/>
            </w:rPr>
          </w:pPr>
          <w:r w:rsidRPr="00A507E3">
            <w:rPr>
              <w:b/>
              <w:sz w:val="28"/>
              <w:szCs w:val="28"/>
            </w:rPr>
            <w:t>Ministério d</w:t>
          </w:r>
          <w:r>
            <w:rPr>
              <w:b/>
              <w:sz w:val="28"/>
              <w:szCs w:val="28"/>
            </w:rPr>
            <w:t>o Desenvolvimento Regional</w:t>
          </w:r>
        </w:p>
        <w:p w14:paraId="28959F81" w14:textId="77777777" w:rsidR="00F908E1" w:rsidRPr="00A507E3" w:rsidRDefault="00F908E1" w:rsidP="00F908E1">
          <w:pPr>
            <w:pStyle w:val="Cabealho"/>
            <w:rPr>
              <w:b/>
              <w:sz w:val="19"/>
              <w:szCs w:val="19"/>
            </w:rPr>
          </w:pPr>
          <w:r w:rsidRPr="00A507E3">
            <w:rPr>
              <w:b/>
              <w:sz w:val="19"/>
              <w:szCs w:val="19"/>
            </w:rPr>
            <w:t>Companhia de Desenvolvimento dos Vales do São Francisco e do Parnaíba</w:t>
          </w:r>
        </w:p>
        <w:p w14:paraId="1BED7F52" w14:textId="2ECB1D51" w:rsidR="007D1B7F" w:rsidRPr="00F908E1" w:rsidRDefault="00F908E1" w:rsidP="00A507E3">
          <w:pPr>
            <w:pStyle w:val="Cabealho"/>
            <w:rPr>
              <w:b/>
              <w:sz w:val="19"/>
              <w:szCs w:val="19"/>
            </w:rPr>
          </w:pPr>
          <w:r w:rsidRPr="00222550">
            <w:rPr>
              <w:b/>
              <w:sz w:val="19"/>
              <w:szCs w:val="19"/>
            </w:rPr>
            <w:t>5ª Superintendência Regional</w:t>
          </w:r>
        </w:p>
      </w:tc>
    </w:tr>
  </w:tbl>
  <w:p w14:paraId="2EEEB720" w14:textId="1930E561" w:rsidR="007D1B7F" w:rsidRPr="00A507E3" w:rsidRDefault="00A01594">
    <w:pPr>
      <w:pStyle w:val="Cabealho"/>
      <w:rPr>
        <w:sz w:val="12"/>
        <w:szCs w:val="12"/>
      </w:rPr>
    </w:pPr>
    <w:r>
      <w:rPr>
        <w:noProof/>
        <w:lang w:eastAsia="pt-BR"/>
      </w:rPr>
      <mc:AlternateContent>
        <mc:Choice Requires="wps">
          <w:drawing>
            <wp:anchor distT="0" distB="0" distL="114300" distR="114300" simplePos="0" relativeHeight="251658240" behindDoc="0" locked="0" layoutInCell="0" allowOverlap="1" wp14:anchorId="065AD37D" wp14:editId="0ECE3E18">
              <wp:simplePos x="0" y="0"/>
              <wp:positionH relativeFrom="column">
                <wp:posOffset>4225290</wp:posOffset>
              </wp:positionH>
              <wp:positionV relativeFrom="paragraph">
                <wp:posOffset>-1165860</wp:posOffset>
              </wp:positionV>
              <wp:extent cx="1952625" cy="707390"/>
              <wp:effectExtent l="0" t="0" r="0" b="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2625" cy="70739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504B3B4B" w14:textId="77777777" w:rsidR="007D1B7F" w:rsidRPr="008E7D66" w:rsidRDefault="007D1B7F" w:rsidP="005D5886">
                          <w:pPr>
                            <w:spacing w:before="120"/>
                            <w:rPr>
                              <w:sz w:val="19"/>
                              <w:szCs w:val="19"/>
                            </w:rPr>
                          </w:pPr>
                          <w:r w:rsidRPr="008E7D66">
                            <w:rPr>
                              <w:sz w:val="19"/>
                              <w:szCs w:val="19"/>
                            </w:rPr>
                            <w:t>Fls.: ____________________</w:t>
                          </w:r>
                        </w:p>
                        <w:p w14:paraId="712E8808" w14:textId="2A6864C5" w:rsidR="007D1B7F" w:rsidRPr="008E7D66" w:rsidRDefault="007D1B7F" w:rsidP="005D5886">
                          <w:pPr>
                            <w:pStyle w:val="NormalWeb"/>
                            <w:spacing w:before="120" w:beforeAutospacing="0" w:after="0" w:afterAutospacing="0"/>
                            <w:jc w:val="both"/>
                            <w:rPr>
                              <w:rFonts w:ascii="Arial" w:hAnsi="Arial" w:cs="Arial"/>
                              <w:sz w:val="19"/>
                              <w:szCs w:val="19"/>
                            </w:rPr>
                          </w:pPr>
                          <w:r w:rsidRPr="008E7D66">
                            <w:rPr>
                              <w:rFonts w:ascii="Arial" w:hAnsi="Arial" w:cs="Arial"/>
                              <w:sz w:val="19"/>
                              <w:szCs w:val="19"/>
                            </w:rPr>
                            <w:t>Proc.: 595</w:t>
                          </w:r>
                          <w:r w:rsidR="00F908E1">
                            <w:rPr>
                              <w:rFonts w:ascii="Arial" w:hAnsi="Arial" w:cs="Arial"/>
                              <w:sz w:val="19"/>
                              <w:szCs w:val="19"/>
                            </w:rPr>
                            <w:t>50</w:t>
                          </w:r>
                          <w:r w:rsidRPr="008E7D66">
                            <w:rPr>
                              <w:rFonts w:ascii="Arial" w:hAnsi="Arial" w:cs="Arial"/>
                              <w:sz w:val="19"/>
                              <w:szCs w:val="19"/>
                            </w:rPr>
                            <w:t>.00</w:t>
                          </w:r>
                          <w:r w:rsidR="00F908E1">
                            <w:rPr>
                              <w:rFonts w:ascii="Arial" w:hAnsi="Arial" w:cs="Arial"/>
                              <w:sz w:val="19"/>
                              <w:szCs w:val="19"/>
                            </w:rPr>
                            <w:t>1289</w:t>
                          </w:r>
                          <w:r w:rsidRPr="008E7D66">
                            <w:rPr>
                              <w:rFonts w:ascii="Arial" w:hAnsi="Arial" w:cs="Arial"/>
                              <w:sz w:val="19"/>
                              <w:szCs w:val="19"/>
                            </w:rPr>
                            <w:t>/20</w:t>
                          </w:r>
                          <w:r w:rsidR="00F908E1">
                            <w:rPr>
                              <w:rFonts w:ascii="Arial" w:hAnsi="Arial" w:cs="Arial"/>
                              <w:sz w:val="19"/>
                              <w:szCs w:val="19"/>
                            </w:rPr>
                            <w:t>21</w:t>
                          </w:r>
                          <w:r w:rsidRPr="008E7D66">
                            <w:rPr>
                              <w:rFonts w:ascii="Arial" w:hAnsi="Arial" w:cs="Arial"/>
                              <w:sz w:val="19"/>
                              <w:szCs w:val="19"/>
                            </w:rPr>
                            <w:t>-</w:t>
                          </w:r>
                          <w:r w:rsidR="00F908E1">
                            <w:rPr>
                              <w:rFonts w:ascii="Arial" w:hAnsi="Arial" w:cs="Arial"/>
                              <w:sz w:val="19"/>
                              <w:szCs w:val="19"/>
                            </w:rPr>
                            <w:t>33-e</w:t>
                          </w:r>
                        </w:p>
                        <w:p w14:paraId="2125884E" w14:textId="77777777" w:rsidR="007D1B7F" w:rsidRPr="003F40E4" w:rsidRDefault="007D1B7F" w:rsidP="005D588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________________________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5AD37D" id="Rectangle 2" o:spid="_x0000_s1026" style="position:absolute;left:0;text-align:left;margin-left:332.7pt;margin-top:-91.8pt;width:153.75pt;height:55.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" o:allowincell="f" stroked="f" strokeweight="0">
              <v:textbox inset="0,0,0,0">
                <w:txbxContent>
                  <w:p w14:paraId="504B3B4B" w14:textId="77777777" w:rsidR="007D1B7F" w:rsidRPr="008E7D66" w:rsidRDefault="007D1B7F" w:rsidP="005D5886">
                    <w:pPr>
                      <w:spacing w:before="120"/>
                      <w:rPr>
                        <w:sz w:val="19"/>
                        <w:szCs w:val="19"/>
                      </w:rPr>
                    </w:pPr>
                    <w:r w:rsidRPr="008E7D66">
                      <w:rPr>
                        <w:sz w:val="19"/>
                        <w:szCs w:val="19"/>
                      </w:rPr>
                      <w:t>Fls.: ____________________</w:t>
                    </w:r>
                  </w:p>
                  <w:p w14:paraId="712E8808" w14:textId="2A6864C5" w:rsidR="007D1B7F" w:rsidRPr="008E7D66" w:rsidRDefault="007D1B7F" w:rsidP="005D5886">
                    <w:pPr>
                      <w:pStyle w:val="NormalWeb"/>
                      <w:spacing w:before="120" w:beforeAutospacing="0" w:after="0" w:afterAutospacing="0"/>
                      <w:jc w:val="both"/>
                      <w:rPr>
                        <w:rFonts w:ascii="Arial" w:hAnsi="Arial" w:cs="Arial"/>
                        <w:sz w:val="19"/>
                        <w:szCs w:val="19"/>
                      </w:rPr>
                    </w:pPr>
                    <w:r w:rsidRPr="008E7D66">
                      <w:rPr>
                        <w:rFonts w:ascii="Arial" w:hAnsi="Arial" w:cs="Arial"/>
                        <w:sz w:val="19"/>
                        <w:szCs w:val="19"/>
                      </w:rPr>
                      <w:t>Proc.: 595</w:t>
                    </w:r>
                    <w:r w:rsidR="00F908E1">
                      <w:rPr>
                        <w:rFonts w:ascii="Arial" w:hAnsi="Arial" w:cs="Arial"/>
                        <w:sz w:val="19"/>
                        <w:szCs w:val="19"/>
                      </w:rPr>
                      <w:t>50</w:t>
                    </w:r>
                    <w:r w:rsidRPr="008E7D66">
                      <w:rPr>
                        <w:rFonts w:ascii="Arial" w:hAnsi="Arial" w:cs="Arial"/>
                        <w:sz w:val="19"/>
                        <w:szCs w:val="19"/>
                      </w:rPr>
                      <w:t>.00</w:t>
                    </w:r>
                    <w:r w:rsidR="00F908E1">
                      <w:rPr>
                        <w:rFonts w:ascii="Arial" w:hAnsi="Arial" w:cs="Arial"/>
                        <w:sz w:val="19"/>
                        <w:szCs w:val="19"/>
                      </w:rPr>
                      <w:t>1289</w:t>
                    </w:r>
                    <w:r w:rsidRPr="008E7D66">
                      <w:rPr>
                        <w:rFonts w:ascii="Arial" w:hAnsi="Arial" w:cs="Arial"/>
                        <w:sz w:val="19"/>
                        <w:szCs w:val="19"/>
                      </w:rPr>
                      <w:t>/20</w:t>
                    </w:r>
                    <w:r w:rsidR="00F908E1">
                      <w:rPr>
                        <w:rFonts w:ascii="Arial" w:hAnsi="Arial" w:cs="Arial"/>
                        <w:sz w:val="19"/>
                        <w:szCs w:val="19"/>
                      </w:rPr>
                      <w:t>21</w:t>
                    </w:r>
                    <w:r w:rsidRPr="008E7D66">
                      <w:rPr>
                        <w:rFonts w:ascii="Arial" w:hAnsi="Arial" w:cs="Arial"/>
                        <w:sz w:val="19"/>
                        <w:szCs w:val="19"/>
                      </w:rPr>
                      <w:t>-</w:t>
                    </w:r>
                    <w:r w:rsidR="00F908E1">
                      <w:rPr>
                        <w:rFonts w:ascii="Arial" w:hAnsi="Arial" w:cs="Arial"/>
                        <w:sz w:val="19"/>
                        <w:szCs w:val="19"/>
                      </w:rPr>
                      <w:t>33-e</w:t>
                    </w:r>
                  </w:p>
                  <w:p w14:paraId="2125884E" w14:textId="77777777" w:rsidR="007D1B7F" w:rsidRPr="003F40E4" w:rsidRDefault="007D1B7F" w:rsidP="005D588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________________________</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4"/>
    <w:lvl w:ilvl="0">
      <w:start w:val="1"/>
      <w:numFmt w:val="lowerLetter"/>
      <w:lvlText w:val="%1)"/>
      <w:lvlJc w:val="left"/>
      <w:pPr>
        <w:tabs>
          <w:tab w:val="num" w:pos="1381"/>
        </w:tabs>
        <w:ind w:left="1381" w:hanging="360"/>
      </w:pPr>
      <w:rPr>
        <w:b w:val="0"/>
        <w:i w:val="0"/>
      </w:rPr>
    </w:lvl>
    <w:lvl w:ilvl="1">
      <w:start w:val="4"/>
      <w:numFmt w:val="decimal"/>
      <w:lvlText w:val="%1.%2"/>
      <w:lvlJc w:val="left"/>
      <w:pPr>
        <w:tabs>
          <w:tab w:val="num" w:pos="1096"/>
        </w:tabs>
        <w:ind w:left="1096" w:hanging="600"/>
      </w:p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15:restartNumberingAfterBreak="0">
    <w:nsid w:val="00000014"/>
    <w:multiLevelType w:val="multilevel"/>
    <w:tmpl w:val="00000014"/>
    <w:name w:val="WW8Num21"/>
    <w:lvl w:ilvl="0">
      <w:start w:val="1"/>
      <w:numFmt w:val="decimal"/>
      <w:lvlText w:val="%1."/>
      <w:lvlJc w:val="left"/>
      <w:pPr>
        <w:tabs>
          <w:tab w:val="num" w:pos="360"/>
        </w:tabs>
        <w:ind w:left="360" w:hanging="360"/>
      </w:pPr>
    </w:lvl>
    <w:lvl w:ilvl="1">
      <w:start w:val="1"/>
      <w:numFmt w:val="decimal"/>
      <w:lvlText w:val="%1.%2."/>
      <w:lvlJc w:val="left"/>
      <w:pPr>
        <w:tabs>
          <w:tab w:val="num" w:pos="1021"/>
        </w:tabs>
        <w:ind w:left="1021" w:hanging="1021"/>
      </w:pPr>
    </w:lvl>
    <w:lvl w:ilvl="2">
      <w:start w:val="1"/>
      <w:numFmt w:val="decimal"/>
      <w:lvlText w:val="%1.%2.%3."/>
      <w:lvlJc w:val="left"/>
      <w:pPr>
        <w:tabs>
          <w:tab w:val="num" w:pos="1021"/>
        </w:tabs>
        <w:ind w:left="1021" w:hanging="1021"/>
      </w:pPr>
    </w:lvl>
    <w:lvl w:ilvl="3">
      <w:start w:val="1"/>
      <w:numFmt w:val="decimal"/>
      <w:lvlText w:val="%1.%2.%3.%4."/>
      <w:lvlJc w:val="left"/>
      <w:pPr>
        <w:tabs>
          <w:tab w:val="num" w:pos="2155"/>
        </w:tabs>
        <w:ind w:left="2155" w:hanging="1021"/>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4"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5" w15:restartNumberingAfterBreak="0">
    <w:nsid w:val="003114BF"/>
    <w:multiLevelType w:val="hybridMultilevel"/>
    <w:tmpl w:val="55FC3C38"/>
    <w:lvl w:ilvl="0" w:tplc="D0888344">
      <w:start w:val="1"/>
      <w:numFmt w:val="lowerLetter"/>
      <w:lvlText w:val="%1)"/>
      <w:lvlJc w:val="left"/>
      <w:pPr>
        <w:ind w:left="720" w:hanging="360"/>
      </w:pPr>
      <w:rPr>
        <w:rFonts w:ascii="Arial" w:hAnsi="Arial" w:hint="default"/>
        <w:b w:val="0"/>
        <w:i w:val="0"/>
        <w:color w:val="auto"/>
        <w:sz w:val="22"/>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46D0655"/>
    <w:multiLevelType w:val="hybridMultilevel"/>
    <w:tmpl w:val="56740A3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4E31EA1"/>
    <w:multiLevelType w:val="hybridMultilevel"/>
    <w:tmpl w:val="466E6668"/>
    <w:lvl w:ilvl="0" w:tplc="2026BB2E">
      <w:start w:val="1"/>
      <w:numFmt w:val="decimal"/>
      <w:lvlText w:val="c%1)"/>
      <w:lvlJc w:val="left"/>
      <w:pPr>
        <w:ind w:left="720" w:hanging="360"/>
      </w:pPr>
      <w:rPr>
        <w:rFonts w:hint="default"/>
        <w:b w:val="0"/>
        <w:i w:val="0"/>
        <w:color w:val="auto"/>
        <w:sz w:val="20"/>
        <w:szCs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62748D9"/>
    <w:multiLevelType w:val="hybridMultilevel"/>
    <w:tmpl w:val="C4DE2740"/>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077300B8"/>
    <w:multiLevelType w:val="hybridMultilevel"/>
    <w:tmpl w:val="94A0271C"/>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80F64F2"/>
    <w:multiLevelType w:val="hybridMultilevel"/>
    <w:tmpl w:val="29C606E2"/>
    <w:lvl w:ilvl="0" w:tplc="5DE2415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0A7F60C2"/>
    <w:multiLevelType w:val="hybridMultilevel"/>
    <w:tmpl w:val="E6FE4BA0"/>
    <w:lvl w:ilvl="0" w:tplc="CB90C82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EE219AD"/>
    <w:multiLevelType w:val="hybridMultilevel"/>
    <w:tmpl w:val="6BAC3488"/>
    <w:lvl w:ilvl="0" w:tplc="04160005">
      <w:start w:val="1"/>
      <w:numFmt w:val="bullet"/>
      <w:lvlText w:val=""/>
      <w:lvlJc w:val="left"/>
      <w:pPr>
        <w:ind w:left="360" w:hanging="360"/>
      </w:pPr>
      <w:rPr>
        <w:rFonts w:ascii="Wingdings" w:hAnsi="Wingdings" w:hint="default"/>
      </w:rPr>
    </w:lvl>
    <w:lvl w:ilvl="1" w:tplc="04160003">
      <w:start w:val="1"/>
      <w:numFmt w:val="bullet"/>
      <w:lvlText w:val="o"/>
      <w:lvlJc w:val="left"/>
      <w:pPr>
        <w:ind w:left="1080" w:hanging="360"/>
      </w:pPr>
      <w:rPr>
        <w:rFonts w:ascii="Courier New" w:hAnsi="Courier New" w:cs="Courier New" w:hint="default"/>
      </w:rPr>
    </w:lvl>
    <w:lvl w:ilvl="2" w:tplc="04160005">
      <w:start w:val="1"/>
      <w:numFmt w:val="bullet"/>
      <w:lvlText w:val=""/>
      <w:lvlJc w:val="left"/>
      <w:pPr>
        <w:ind w:left="1800" w:hanging="360"/>
      </w:pPr>
      <w:rPr>
        <w:rFonts w:ascii="Wingdings" w:hAnsi="Wingdings" w:hint="default"/>
      </w:rPr>
    </w:lvl>
    <w:lvl w:ilvl="3" w:tplc="04160001">
      <w:start w:val="1"/>
      <w:numFmt w:val="bullet"/>
      <w:lvlText w:val=""/>
      <w:lvlJc w:val="left"/>
      <w:pPr>
        <w:ind w:left="2520" w:hanging="360"/>
      </w:pPr>
      <w:rPr>
        <w:rFonts w:ascii="Symbol" w:hAnsi="Symbol" w:hint="default"/>
      </w:rPr>
    </w:lvl>
    <w:lvl w:ilvl="4" w:tplc="04160003">
      <w:start w:val="1"/>
      <w:numFmt w:val="bullet"/>
      <w:lvlText w:val="o"/>
      <w:lvlJc w:val="left"/>
      <w:pPr>
        <w:ind w:left="3240" w:hanging="360"/>
      </w:pPr>
      <w:rPr>
        <w:rFonts w:ascii="Courier New" w:hAnsi="Courier New" w:cs="Courier New" w:hint="default"/>
      </w:rPr>
    </w:lvl>
    <w:lvl w:ilvl="5" w:tplc="04160005">
      <w:start w:val="1"/>
      <w:numFmt w:val="bullet"/>
      <w:lvlText w:val=""/>
      <w:lvlJc w:val="left"/>
      <w:pPr>
        <w:ind w:left="3960" w:hanging="360"/>
      </w:pPr>
      <w:rPr>
        <w:rFonts w:ascii="Wingdings" w:hAnsi="Wingdings" w:hint="default"/>
      </w:rPr>
    </w:lvl>
    <w:lvl w:ilvl="6" w:tplc="04160001">
      <w:start w:val="1"/>
      <w:numFmt w:val="bullet"/>
      <w:lvlText w:val=""/>
      <w:lvlJc w:val="left"/>
      <w:pPr>
        <w:ind w:left="4680" w:hanging="360"/>
      </w:pPr>
      <w:rPr>
        <w:rFonts w:ascii="Symbol" w:hAnsi="Symbol" w:hint="default"/>
      </w:rPr>
    </w:lvl>
    <w:lvl w:ilvl="7" w:tplc="04160003">
      <w:start w:val="1"/>
      <w:numFmt w:val="bullet"/>
      <w:lvlText w:val="o"/>
      <w:lvlJc w:val="left"/>
      <w:pPr>
        <w:ind w:left="5400" w:hanging="360"/>
      </w:pPr>
      <w:rPr>
        <w:rFonts w:ascii="Courier New" w:hAnsi="Courier New" w:cs="Courier New" w:hint="default"/>
      </w:rPr>
    </w:lvl>
    <w:lvl w:ilvl="8" w:tplc="04160005">
      <w:start w:val="1"/>
      <w:numFmt w:val="bullet"/>
      <w:lvlText w:val=""/>
      <w:lvlJc w:val="left"/>
      <w:pPr>
        <w:ind w:left="6120" w:hanging="360"/>
      </w:pPr>
      <w:rPr>
        <w:rFonts w:ascii="Wingdings" w:hAnsi="Wingdings" w:hint="default"/>
      </w:rPr>
    </w:lvl>
  </w:abstractNum>
  <w:abstractNum w:abstractNumId="13" w15:restartNumberingAfterBreak="0">
    <w:nsid w:val="11866737"/>
    <w:multiLevelType w:val="hybridMultilevel"/>
    <w:tmpl w:val="E6FE4BA0"/>
    <w:lvl w:ilvl="0" w:tplc="CB90C82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4F777D1"/>
    <w:multiLevelType w:val="hybridMultilevel"/>
    <w:tmpl w:val="D0587B8A"/>
    <w:lvl w:ilvl="0" w:tplc="43405D78">
      <w:start w:val="2"/>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16CD6CA9"/>
    <w:multiLevelType w:val="hybridMultilevel"/>
    <w:tmpl w:val="DD76B824"/>
    <w:lvl w:ilvl="0" w:tplc="04160017">
      <w:start w:val="1"/>
      <w:numFmt w:val="lowerLetter"/>
      <w:lvlText w:val="%1)"/>
      <w:lvlJc w:val="left"/>
      <w:pPr>
        <w:ind w:left="720" w:hanging="360"/>
      </w:pPr>
    </w:lvl>
    <w:lvl w:ilvl="1" w:tplc="FDA431E8">
      <w:start w:val="1"/>
      <w:numFmt w:val="lowerLetter"/>
      <w:lvlText w:val="%2)"/>
      <w:lvlJc w:val="left"/>
      <w:pPr>
        <w:ind w:left="1440" w:hanging="360"/>
      </w:pPr>
      <w:rPr>
        <w:rFonts w:ascii="Arial" w:hAnsi="Arial" w:hint="default"/>
        <w:b w:val="0"/>
        <w:i w:val="0"/>
        <w:sz w:val="23"/>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1E857DDA"/>
    <w:multiLevelType w:val="hybridMultilevel"/>
    <w:tmpl w:val="C668FFA8"/>
    <w:lvl w:ilvl="0" w:tplc="04160017">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212D64F5"/>
    <w:multiLevelType w:val="hybridMultilevel"/>
    <w:tmpl w:val="E5C2D072"/>
    <w:lvl w:ilvl="0" w:tplc="4C50FB14">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8" w15:restartNumberingAfterBreak="0">
    <w:nsid w:val="21561473"/>
    <w:multiLevelType w:val="hybridMultilevel"/>
    <w:tmpl w:val="684CBCE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221A69D5"/>
    <w:multiLevelType w:val="multilevel"/>
    <w:tmpl w:val="5DC4A366"/>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i w:val="0"/>
        <w:color w:val="auto"/>
        <w:sz w:val="20"/>
        <w:szCs w:val="20"/>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31471C9"/>
    <w:multiLevelType w:val="hybridMultilevel"/>
    <w:tmpl w:val="06FE8B18"/>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28935A3E"/>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28F73CBA"/>
    <w:multiLevelType w:val="hybridMultilevel"/>
    <w:tmpl w:val="E6FE4BA0"/>
    <w:lvl w:ilvl="0" w:tplc="CB90C82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299D256B"/>
    <w:multiLevelType w:val="hybridMultilevel"/>
    <w:tmpl w:val="E6FE4BA0"/>
    <w:lvl w:ilvl="0" w:tplc="CB90C82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2C172527"/>
    <w:multiLevelType w:val="hybridMultilevel"/>
    <w:tmpl w:val="0CC2BDFC"/>
    <w:lvl w:ilvl="0" w:tplc="04160005">
      <w:start w:val="1"/>
      <w:numFmt w:val="bullet"/>
      <w:lvlText w:val=""/>
      <w:lvlJc w:val="left"/>
      <w:pPr>
        <w:ind w:left="360" w:hanging="360"/>
      </w:pPr>
      <w:rPr>
        <w:rFonts w:ascii="Wingdings" w:hAnsi="Wingdings" w:hint="default"/>
      </w:rPr>
    </w:lvl>
    <w:lvl w:ilvl="1" w:tplc="04160003">
      <w:start w:val="1"/>
      <w:numFmt w:val="bullet"/>
      <w:lvlText w:val="o"/>
      <w:lvlJc w:val="left"/>
      <w:pPr>
        <w:ind w:left="1080" w:hanging="360"/>
      </w:pPr>
      <w:rPr>
        <w:rFonts w:ascii="Courier New" w:hAnsi="Courier New" w:cs="Courier New" w:hint="default"/>
      </w:rPr>
    </w:lvl>
    <w:lvl w:ilvl="2" w:tplc="04160005">
      <w:start w:val="1"/>
      <w:numFmt w:val="bullet"/>
      <w:lvlText w:val=""/>
      <w:lvlJc w:val="left"/>
      <w:pPr>
        <w:ind w:left="1800" w:hanging="360"/>
      </w:pPr>
      <w:rPr>
        <w:rFonts w:ascii="Wingdings" w:hAnsi="Wingdings" w:hint="default"/>
      </w:rPr>
    </w:lvl>
    <w:lvl w:ilvl="3" w:tplc="04160001">
      <w:start w:val="1"/>
      <w:numFmt w:val="bullet"/>
      <w:lvlText w:val=""/>
      <w:lvlJc w:val="left"/>
      <w:pPr>
        <w:ind w:left="2520" w:hanging="360"/>
      </w:pPr>
      <w:rPr>
        <w:rFonts w:ascii="Symbol" w:hAnsi="Symbol" w:hint="default"/>
      </w:rPr>
    </w:lvl>
    <w:lvl w:ilvl="4" w:tplc="04160003">
      <w:start w:val="1"/>
      <w:numFmt w:val="bullet"/>
      <w:lvlText w:val="o"/>
      <w:lvlJc w:val="left"/>
      <w:pPr>
        <w:ind w:left="3240" w:hanging="360"/>
      </w:pPr>
      <w:rPr>
        <w:rFonts w:ascii="Courier New" w:hAnsi="Courier New" w:cs="Courier New" w:hint="default"/>
      </w:rPr>
    </w:lvl>
    <w:lvl w:ilvl="5" w:tplc="04160005">
      <w:start w:val="1"/>
      <w:numFmt w:val="bullet"/>
      <w:lvlText w:val=""/>
      <w:lvlJc w:val="left"/>
      <w:pPr>
        <w:ind w:left="3960" w:hanging="360"/>
      </w:pPr>
      <w:rPr>
        <w:rFonts w:ascii="Wingdings" w:hAnsi="Wingdings" w:hint="default"/>
      </w:rPr>
    </w:lvl>
    <w:lvl w:ilvl="6" w:tplc="04160001">
      <w:start w:val="1"/>
      <w:numFmt w:val="bullet"/>
      <w:lvlText w:val=""/>
      <w:lvlJc w:val="left"/>
      <w:pPr>
        <w:ind w:left="4680" w:hanging="360"/>
      </w:pPr>
      <w:rPr>
        <w:rFonts w:ascii="Symbol" w:hAnsi="Symbol" w:hint="default"/>
      </w:rPr>
    </w:lvl>
    <w:lvl w:ilvl="7" w:tplc="04160003">
      <w:start w:val="1"/>
      <w:numFmt w:val="bullet"/>
      <w:lvlText w:val="o"/>
      <w:lvlJc w:val="left"/>
      <w:pPr>
        <w:ind w:left="5400" w:hanging="360"/>
      </w:pPr>
      <w:rPr>
        <w:rFonts w:ascii="Courier New" w:hAnsi="Courier New" w:cs="Courier New" w:hint="default"/>
      </w:rPr>
    </w:lvl>
    <w:lvl w:ilvl="8" w:tplc="04160005">
      <w:start w:val="1"/>
      <w:numFmt w:val="bullet"/>
      <w:lvlText w:val=""/>
      <w:lvlJc w:val="left"/>
      <w:pPr>
        <w:ind w:left="6120" w:hanging="360"/>
      </w:pPr>
      <w:rPr>
        <w:rFonts w:ascii="Wingdings" w:hAnsi="Wingdings" w:hint="default"/>
      </w:rPr>
    </w:lvl>
  </w:abstractNum>
  <w:abstractNum w:abstractNumId="25" w15:restartNumberingAfterBreak="0">
    <w:nsid w:val="36BB64D7"/>
    <w:multiLevelType w:val="multilevel"/>
    <w:tmpl w:val="8B248EE6"/>
    <w:lvl w:ilvl="0">
      <w:start w:val="1"/>
      <w:numFmt w:val="decimal"/>
      <w:lvlText w:val="%1."/>
      <w:lvlJc w:val="left"/>
      <w:pPr>
        <w:tabs>
          <w:tab w:val="num" w:pos="998"/>
        </w:tabs>
        <w:ind w:left="998" w:hanging="998"/>
      </w:pPr>
      <w:rPr>
        <w:rFonts w:hint="default"/>
      </w:rPr>
    </w:lvl>
    <w:lvl w:ilvl="1">
      <w:start w:val="1"/>
      <w:numFmt w:val="decimal"/>
      <w:lvlText w:val="%1.%2."/>
      <w:lvlJc w:val="left"/>
      <w:pPr>
        <w:tabs>
          <w:tab w:val="num" w:pos="1015"/>
        </w:tabs>
        <w:ind w:left="1015" w:hanging="1015"/>
      </w:pPr>
      <w:rPr>
        <w:rFonts w:ascii="Times New Roman" w:hAnsi="Times New Roman" w:hint="default"/>
        <w:b w:val="0"/>
        <w:i w:val="0"/>
        <w:sz w:val="24"/>
        <w:szCs w:val="24"/>
      </w:rPr>
    </w:lvl>
    <w:lvl w:ilvl="2">
      <w:start w:val="1"/>
      <w:numFmt w:val="decimal"/>
      <w:lvlText w:val="%1.%2.%3."/>
      <w:lvlJc w:val="left"/>
      <w:pPr>
        <w:tabs>
          <w:tab w:val="num" w:pos="1015"/>
        </w:tabs>
        <w:ind w:left="1015" w:hanging="1015"/>
      </w:pPr>
      <w:rPr>
        <w:rFonts w:ascii="Times New Roman" w:hAnsi="Times New Roman" w:hint="default"/>
        <w:b w:val="0"/>
        <w:i w:val="0"/>
        <w:sz w:val="24"/>
        <w:szCs w:val="24"/>
      </w:rPr>
    </w:lvl>
    <w:lvl w:ilvl="3">
      <w:start w:val="1"/>
      <w:numFmt w:val="decimal"/>
      <w:lvlText w:val="%1.%2.%3.%4."/>
      <w:lvlJc w:val="left"/>
      <w:pPr>
        <w:tabs>
          <w:tab w:val="num" w:pos="1015"/>
        </w:tabs>
        <w:ind w:left="1015" w:hanging="1015"/>
      </w:pPr>
      <w:rPr>
        <w:rFonts w:hint="default"/>
      </w:rPr>
    </w:lvl>
    <w:lvl w:ilvl="4">
      <w:start w:val="1"/>
      <w:numFmt w:val="decimal"/>
      <w:lvlText w:val="%1.%2.%3.%4.%5."/>
      <w:lvlJc w:val="left"/>
      <w:pPr>
        <w:tabs>
          <w:tab w:val="num" w:pos="1800"/>
        </w:tabs>
        <w:ind w:left="1152" w:hanging="792"/>
      </w:pPr>
      <w:rPr>
        <w:rFonts w:hint="default"/>
      </w:rPr>
    </w:lvl>
    <w:lvl w:ilvl="5">
      <w:start w:val="1"/>
      <w:numFmt w:val="decimal"/>
      <w:lvlText w:val="%1.%2.%3.%4.%5.%6."/>
      <w:lvlJc w:val="left"/>
      <w:pPr>
        <w:tabs>
          <w:tab w:val="num" w:pos="2160"/>
        </w:tabs>
        <w:ind w:left="1656" w:hanging="936"/>
      </w:pPr>
      <w:rPr>
        <w:rFonts w:hint="default"/>
      </w:rPr>
    </w:lvl>
    <w:lvl w:ilvl="6">
      <w:start w:val="1"/>
      <w:numFmt w:val="decimal"/>
      <w:lvlText w:val="%1.%2.%3.%4.%5.%6.%7."/>
      <w:lvlJc w:val="left"/>
      <w:pPr>
        <w:tabs>
          <w:tab w:val="num" w:pos="2880"/>
        </w:tabs>
        <w:ind w:left="2160" w:hanging="1080"/>
      </w:pPr>
      <w:rPr>
        <w:rFonts w:hint="default"/>
      </w:rPr>
    </w:lvl>
    <w:lvl w:ilvl="7">
      <w:start w:val="1"/>
      <w:numFmt w:val="decimal"/>
      <w:lvlText w:val="%1.%2.%3.%4.%5.%6.%7.%8."/>
      <w:lvlJc w:val="left"/>
      <w:pPr>
        <w:tabs>
          <w:tab w:val="num" w:pos="3600"/>
        </w:tabs>
        <w:ind w:left="2664" w:hanging="1224"/>
      </w:pPr>
      <w:rPr>
        <w:rFonts w:hint="default"/>
      </w:rPr>
    </w:lvl>
    <w:lvl w:ilvl="8">
      <w:start w:val="1"/>
      <w:numFmt w:val="decimal"/>
      <w:lvlText w:val="%1.%2.%3.%4.%5.%6.%7.%8.%9."/>
      <w:lvlJc w:val="left"/>
      <w:pPr>
        <w:tabs>
          <w:tab w:val="num" w:pos="3960"/>
        </w:tabs>
        <w:ind w:left="3240" w:hanging="1440"/>
      </w:pPr>
      <w:rPr>
        <w:rFonts w:hint="default"/>
      </w:rPr>
    </w:lvl>
  </w:abstractNum>
  <w:abstractNum w:abstractNumId="26" w15:restartNumberingAfterBreak="0">
    <w:nsid w:val="36E53DD8"/>
    <w:multiLevelType w:val="hybridMultilevel"/>
    <w:tmpl w:val="8E5CFDB6"/>
    <w:lvl w:ilvl="0" w:tplc="19A8C0D0">
      <w:start w:val="1"/>
      <w:numFmt w:val="lowerLetter"/>
      <w:lvlText w:val="%1)"/>
      <w:lvlJc w:val="left"/>
      <w:pPr>
        <w:ind w:left="720" w:hanging="360"/>
      </w:pPr>
      <w:rPr>
        <w:rFonts w:hint="default"/>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37852A18"/>
    <w:multiLevelType w:val="hybridMultilevel"/>
    <w:tmpl w:val="080CF88E"/>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3B184910"/>
    <w:multiLevelType w:val="hybridMultilevel"/>
    <w:tmpl w:val="CF9C1B12"/>
    <w:lvl w:ilvl="0" w:tplc="63DED438">
      <w:start w:val="1"/>
      <w:numFmt w:val="bullet"/>
      <w:lvlText w:val="-"/>
      <w:lvlJc w:val="left"/>
      <w:pPr>
        <w:ind w:left="720" w:hanging="360"/>
      </w:pPr>
      <w:rPr>
        <w:rFonts w:ascii="Courier New" w:hAnsi="Courier New" w:cs="Times New Roman"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9" w15:restartNumberingAfterBreak="0">
    <w:nsid w:val="3DE95632"/>
    <w:multiLevelType w:val="hybridMultilevel"/>
    <w:tmpl w:val="EBB4DD34"/>
    <w:lvl w:ilvl="0" w:tplc="A450FB36">
      <w:start w:val="1"/>
      <w:numFmt w:val="lowerLetter"/>
      <w:lvlText w:val="%1)"/>
      <w:lvlJc w:val="left"/>
      <w:pPr>
        <w:ind w:left="360" w:hanging="360"/>
      </w:pPr>
      <w:rPr>
        <w:b/>
        <w:bCs/>
        <w:i/>
        <w:iCs/>
      </w:rPr>
    </w:lvl>
    <w:lvl w:ilvl="1" w:tplc="04160019">
      <w:start w:val="1"/>
      <w:numFmt w:val="lowerLetter"/>
      <w:lvlText w:val="%2."/>
      <w:lvlJc w:val="left"/>
      <w:pPr>
        <w:ind w:left="1080" w:hanging="360"/>
      </w:pPr>
    </w:lvl>
    <w:lvl w:ilvl="2" w:tplc="0416001B">
      <w:start w:val="1"/>
      <w:numFmt w:val="lowerRoman"/>
      <w:lvlText w:val="%3."/>
      <w:lvlJc w:val="right"/>
      <w:pPr>
        <w:ind w:left="1800" w:hanging="180"/>
      </w:pPr>
    </w:lvl>
    <w:lvl w:ilvl="3" w:tplc="0416000F">
      <w:start w:val="1"/>
      <w:numFmt w:val="decimal"/>
      <w:lvlText w:val="%4."/>
      <w:lvlJc w:val="left"/>
      <w:pPr>
        <w:ind w:left="2520" w:hanging="360"/>
      </w:pPr>
    </w:lvl>
    <w:lvl w:ilvl="4" w:tplc="04160019">
      <w:start w:val="1"/>
      <w:numFmt w:val="lowerLetter"/>
      <w:lvlText w:val="%5."/>
      <w:lvlJc w:val="left"/>
      <w:pPr>
        <w:ind w:left="3240" w:hanging="360"/>
      </w:pPr>
    </w:lvl>
    <w:lvl w:ilvl="5" w:tplc="0416001B">
      <w:start w:val="1"/>
      <w:numFmt w:val="lowerRoman"/>
      <w:lvlText w:val="%6."/>
      <w:lvlJc w:val="right"/>
      <w:pPr>
        <w:ind w:left="3960" w:hanging="180"/>
      </w:pPr>
    </w:lvl>
    <w:lvl w:ilvl="6" w:tplc="0416000F">
      <w:start w:val="1"/>
      <w:numFmt w:val="decimal"/>
      <w:lvlText w:val="%7."/>
      <w:lvlJc w:val="left"/>
      <w:pPr>
        <w:ind w:left="4680" w:hanging="360"/>
      </w:pPr>
    </w:lvl>
    <w:lvl w:ilvl="7" w:tplc="04160019">
      <w:start w:val="1"/>
      <w:numFmt w:val="lowerLetter"/>
      <w:lvlText w:val="%8."/>
      <w:lvlJc w:val="left"/>
      <w:pPr>
        <w:ind w:left="5400" w:hanging="360"/>
      </w:pPr>
    </w:lvl>
    <w:lvl w:ilvl="8" w:tplc="0416001B">
      <w:start w:val="1"/>
      <w:numFmt w:val="lowerRoman"/>
      <w:lvlText w:val="%9."/>
      <w:lvlJc w:val="right"/>
      <w:pPr>
        <w:ind w:left="6120" w:hanging="180"/>
      </w:pPr>
    </w:lvl>
  </w:abstractNum>
  <w:abstractNum w:abstractNumId="30" w15:restartNumberingAfterBreak="0">
    <w:nsid w:val="3E563711"/>
    <w:multiLevelType w:val="hybridMultilevel"/>
    <w:tmpl w:val="67383C9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40AA7141"/>
    <w:multiLevelType w:val="hybridMultilevel"/>
    <w:tmpl w:val="3146CCF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43E43200"/>
    <w:multiLevelType w:val="hybridMultilevel"/>
    <w:tmpl w:val="E6EC6A30"/>
    <w:lvl w:ilvl="0" w:tplc="ED52E392">
      <w:start w:val="1"/>
      <w:numFmt w:val="lowerLetter"/>
      <w:lvlText w:val="%1)"/>
      <w:lvlJc w:val="left"/>
      <w:pPr>
        <w:ind w:left="720" w:hanging="360"/>
      </w:pPr>
      <w:rPr>
        <w:rFonts w:hint="default"/>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45464E71"/>
    <w:multiLevelType w:val="hybridMultilevel"/>
    <w:tmpl w:val="2CFC1FB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47F12F11"/>
    <w:multiLevelType w:val="hybridMultilevel"/>
    <w:tmpl w:val="CE1A73AC"/>
    <w:lvl w:ilvl="0" w:tplc="04160005">
      <w:start w:val="1"/>
      <w:numFmt w:val="bullet"/>
      <w:lvlText w:val=""/>
      <w:lvlJc w:val="left"/>
      <w:pPr>
        <w:ind w:left="360" w:hanging="360"/>
      </w:pPr>
      <w:rPr>
        <w:rFonts w:ascii="Wingdings" w:hAnsi="Wingdings" w:hint="default"/>
      </w:rPr>
    </w:lvl>
    <w:lvl w:ilvl="1" w:tplc="04160003">
      <w:start w:val="1"/>
      <w:numFmt w:val="bullet"/>
      <w:lvlText w:val="o"/>
      <w:lvlJc w:val="left"/>
      <w:pPr>
        <w:ind w:left="1080" w:hanging="360"/>
      </w:pPr>
      <w:rPr>
        <w:rFonts w:ascii="Courier New" w:hAnsi="Courier New" w:cs="Courier New" w:hint="default"/>
      </w:rPr>
    </w:lvl>
    <w:lvl w:ilvl="2" w:tplc="04160005">
      <w:start w:val="1"/>
      <w:numFmt w:val="bullet"/>
      <w:lvlText w:val=""/>
      <w:lvlJc w:val="left"/>
      <w:pPr>
        <w:ind w:left="1800" w:hanging="360"/>
      </w:pPr>
      <w:rPr>
        <w:rFonts w:ascii="Wingdings" w:hAnsi="Wingdings" w:hint="default"/>
      </w:rPr>
    </w:lvl>
    <w:lvl w:ilvl="3" w:tplc="04160001">
      <w:start w:val="1"/>
      <w:numFmt w:val="bullet"/>
      <w:lvlText w:val=""/>
      <w:lvlJc w:val="left"/>
      <w:pPr>
        <w:ind w:left="2520" w:hanging="360"/>
      </w:pPr>
      <w:rPr>
        <w:rFonts w:ascii="Symbol" w:hAnsi="Symbol" w:hint="default"/>
      </w:rPr>
    </w:lvl>
    <w:lvl w:ilvl="4" w:tplc="04160003">
      <w:start w:val="1"/>
      <w:numFmt w:val="bullet"/>
      <w:lvlText w:val="o"/>
      <w:lvlJc w:val="left"/>
      <w:pPr>
        <w:ind w:left="3240" w:hanging="360"/>
      </w:pPr>
      <w:rPr>
        <w:rFonts w:ascii="Courier New" w:hAnsi="Courier New" w:cs="Courier New" w:hint="default"/>
      </w:rPr>
    </w:lvl>
    <w:lvl w:ilvl="5" w:tplc="04160005">
      <w:start w:val="1"/>
      <w:numFmt w:val="bullet"/>
      <w:lvlText w:val=""/>
      <w:lvlJc w:val="left"/>
      <w:pPr>
        <w:ind w:left="3960" w:hanging="360"/>
      </w:pPr>
      <w:rPr>
        <w:rFonts w:ascii="Wingdings" w:hAnsi="Wingdings" w:hint="default"/>
      </w:rPr>
    </w:lvl>
    <w:lvl w:ilvl="6" w:tplc="04160001">
      <w:start w:val="1"/>
      <w:numFmt w:val="bullet"/>
      <w:lvlText w:val=""/>
      <w:lvlJc w:val="left"/>
      <w:pPr>
        <w:ind w:left="4680" w:hanging="360"/>
      </w:pPr>
      <w:rPr>
        <w:rFonts w:ascii="Symbol" w:hAnsi="Symbol" w:hint="default"/>
      </w:rPr>
    </w:lvl>
    <w:lvl w:ilvl="7" w:tplc="04160003">
      <w:start w:val="1"/>
      <w:numFmt w:val="bullet"/>
      <w:lvlText w:val="o"/>
      <w:lvlJc w:val="left"/>
      <w:pPr>
        <w:ind w:left="5400" w:hanging="360"/>
      </w:pPr>
      <w:rPr>
        <w:rFonts w:ascii="Courier New" w:hAnsi="Courier New" w:cs="Courier New" w:hint="default"/>
      </w:rPr>
    </w:lvl>
    <w:lvl w:ilvl="8" w:tplc="04160005">
      <w:start w:val="1"/>
      <w:numFmt w:val="bullet"/>
      <w:lvlText w:val=""/>
      <w:lvlJc w:val="left"/>
      <w:pPr>
        <w:ind w:left="6120" w:hanging="360"/>
      </w:pPr>
      <w:rPr>
        <w:rFonts w:ascii="Wingdings" w:hAnsi="Wingdings" w:hint="default"/>
      </w:rPr>
    </w:lvl>
  </w:abstractNum>
  <w:abstractNum w:abstractNumId="35" w15:restartNumberingAfterBreak="0">
    <w:nsid w:val="48855C82"/>
    <w:multiLevelType w:val="hybridMultilevel"/>
    <w:tmpl w:val="56D2125C"/>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36" w15:restartNumberingAfterBreak="0">
    <w:nsid w:val="4C7739A3"/>
    <w:multiLevelType w:val="hybridMultilevel"/>
    <w:tmpl w:val="9F5AD5E8"/>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4CAC3812"/>
    <w:multiLevelType w:val="hybridMultilevel"/>
    <w:tmpl w:val="751659CE"/>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503A7460"/>
    <w:multiLevelType w:val="hybridMultilevel"/>
    <w:tmpl w:val="9404F1E0"/>
    <w:lvl w:ilvl="0" w:tplc="04160017">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536F035E"/>
    <w:multiLevelType w:val="hybridMultilevel"/>
    <w:tmpl w:val="CDCCA5B0"/>
    <w:lvl w:ilvl="0" w:tplc="ED52E392">
      <w:start w:val="1"/>
      <w:numFmt w:val="lowerLetter"/>
      <w:lvlText w:val="%1)"/>
      <w:lvlJc w:val="left"/>
      <w:pPr>
        <w:ind w:left="720" w:hanging="360"/>
      </w:pPr>
      <w:rPr>
        <w:rFonts w:hint="default"/>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572862A3"/>
    <w:multiLevelType w:val="hybridMultilevel"/>
    <w:tmpl w:val="C6B22CD2"/>
    <w:lvl w:ilvl="0" w:tplc="555C26F0">
      <w:start w:val="5"/>
      <w:numFmt w:val="bullet"/>
      <w:lvlText w:val="-"/>
      <w:lvlJc w:val="left"/>
      <w:pPr>
        <w:tabs>
          <w:tab w:val="num" w:pos="1155"/>
        </w:tabs>
        <w:ind w:left="1247" w:hanging="396"/>
      </w:pPr>
      <w:rPr>
        <w:rFonts w:hint="default"/>
      </w:rPr>
    </w:lvl>
    <w:lvl w:ilvl="1" w:tplc="555C26F0">
      <w:start w:val="5"/>
      <w:numFmt w:val="bullet"/>
      <w:lvlText w:val="-"/>
      <w:lvlJc w:val="left"/>
      <w:pPr>
        <w:ind w:left="1440" w:hanging="360"/>
      </w:pPr>
      <w:rPr>
        <w:rFonts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 w15:restartNumberingAfterBreak="0">
    <w:nsid w:val="574D6087"/>
    <w:multiLevelType w:val="hybridMultilevel"/>
    <w:tmpl w:val="E0C2F406"/>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43" w15:restartNumberingAfterBreak="0">
    <w:nsid w:val="5A0F32CC"/>
    <w:multiLevelType w:val="hybridMultilevel"/>
    <w:tmpl w:val="F97EF766"/>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5B620D37"/>
    <w:multiLevelType w:val="hybridMultilevel"/>
    <w:tmpl w:val="D4E25B80"/>
    <w:lvl w:ilvl="0" w:tplc="C4883A40">
      <w:start w:val="1"/>
      <w:numFmt w:val="lowerLetter"/>
      <w:lvlText w:val="%1)"/>
      <w:lvlJc w:val="left"/>
      <w:pPr>
        <w:ind w:left="360" w:hanging="360"/>
      </w:pPr>
      <w:rPr>
        <w:b/>
        <w:bCs/>
        <w:i/>
        <w:iCs/>
      </w:rPr>
    </w:lvl>
    <w:lvl w:ilvl="1" w:tplc="04160019">
      <w:start w:val="1"/>
      <w:numFmt w:val="lowerLetter"/>
      <w:lvlText w:val="%2."/>
      <w:lvlJc w:val="left"/>
      <w:pPr>
        <w:ind w:left="1080" w:hanging="360"/>
      </w:pPr>
    </w:lvl>
    <w:lvl w:ilvl="2" w:tplc="0416001B">
      <w:start w:val="1"/>
      <w:numFmt w:val="lowerRoman"/>
      <w:lvlText w:val="%3."/>
      <w:lvlJc w:val="right"/>
      <w:pPr>
        <w:ind w:left="1800" w:hanging="180"/>
      </w:pPr>
    </w:lvl>
    <w:lvl w:ilvl="3" w:tplc="0416000F">
      <w:start w:val="1"/>
      <w:numFmt w:val="decimal"/>
      <w:lvlText w:val="%4."/>
      <w:lvlJc w:val="left"/>
      <w:pPr>
        <w:ind w:left="2520" w:hanging="360"/>
      </w:pPr>
    </w:lvl>
    <w:lvl w:ilvl="4" w:tplc="04160019">
      <w:start w:val="1"/>
      <w:numFmt w:val="lowerLetter"/>
      <w:lvlText w:val="%5."/>
      <w:lvlJc w:val="left"/>
      <w:pPr>
        <w:ind w:left="3240" w:hanging="360"/>
      </w:pPr>
    </w:lvl>
    <w:lvl w:ilvl="5" w:tplc="0416001B">
      <w:start w:val="1"/>
      <w:numFmt w:val="lowerRoman"/>
      <w:lvlText w:val="%6."/>
      <w:lvlJc w:val="right"/>
      <w:pPr>
        <w:ind w:left="3960" w:hanging="180"/>
      </w:pPr>
    </w:lvl>
    <w:lvl w:ilvl="6" w:tplc="0416000F">
      <w:start w:val="1"/>
      <w:numFmt w:val="decimal"/>
      <w:lvlText w:val="%7."/>
      <w:lvlJc w:val="left"/>
      <w:pPr>
        <w:ind w:left="4680" w:hanging="360"/>
      </w:pPr>
    </w:lvl>
    <w:lvl w:ilvl="7" w:tplc="04160019">
      <w:start w:val="1"/>
      <w:numFmt w:val="lowerLetter"/>
      <w:lvlText w:val="%8."/>
      <w:lvlJc w:val="left"/>
      <w:pPr>
        <w:ind w:left="5400" w:hanging="360"/>
      </w:pPr>
    </w:lvl>
    <w:lvl w:ilvl="8" w:tplc="0416001B">
      <w:start w:val="1"/>
      <w:numFmt w:val="lowerRoman"/>
      <w:lvlText w:val="%9."/>
      <w:lvlJc w:val="right"/>
      <w:pPr>
        <w:ind w:left="6120" w:hanging="180"/>
      </w:pPr>
    </w:lvl>
  </w:abstractNum>
  <w:abstractNum w:abstractNumId="45" w15:restartNumberingAfterBreak="0">
    <w:nsid w:val="5B7E3B5B"/>
    <w:multiLevelType w:val="hybridMultilevel"/>
    <w:tmpl w:val="ABB2745E"/>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5C7005A0"/>
    <w:multiLevelType w:val="hybridMultilevel"/>
    <w:tmpl w:val="FD9604FC"/>
    <w:lvl w:ilvl="0" w:tplc="0000000B">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6107029A"/>
    <w:multiLevelType w:val="hybridMultilevel"/>
    <w:tmpl w:val="1264DE6C"/>
    <w:lvl w:ilvl="0" w:tplc="ED52E392">
      <w:start w:val="1"/>
      <w:numFmt w:val="lowerLetter"/>
      <w:lvlText w:val="%1)"/>
      <w:lvlJc w:val="left"/>
      <w:pPr>
        <w:ind w:left="720" w:hanging="360"/>
      </w:pPr>
      <w:rPr>
        <w:rFonts w:hint="default"/>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644C0129"/>
    <w:multiLevelType w:val="hybridMultilevel"/>
    <w:tmpl w:val="854C3128"/>
    <w:lvl w:ilvl="0" w:tplc="04160013">
      <w:start w:val="1"/>
      <w:numFmt w:val="upperRoman"/>
      <w:lvlText w:val="%1."/>
      <w:lvlJc w:val="right"/>
      <w:pPr>
        <w:ind w:left="1854" w:hanging="360"/>
      </w:pPr>
      <w:rPr>
        <w:rFonts w:hint="default"/>
        <w:sz w:val="22"/>
        <w:vertAlign w:val="baseline"/>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49" w15:restartNumberingAfterBreak="0">
    <w:nsid w:val="650F35FE"/>
    <w:multiLevelType w:val="hybridMultilevel"/>
    <w:tmpl w:val="2E5E1040"/>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685E281C"/>
    <w:multiLevelType w:val="hybridMultilevel"/>
    <w:tmpl w:val="EB56E3E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698B5503"/>
    <w:multiLevelType w:val="hybridMultilevel"/>
    <w:tmpl w:val="E6FE4BA0"/>
    <w:lvl w:ilvl="0" w:tplc="8DF2F870">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69D42F73"/>
    <w:multiLevelType w:val="hybridMultilevel"/>
    <w:tmpl w:val="03AAE25E"/>
    <w:lvl w:ilvl="0" w:tplc="243450C4">
      <w:start w:val="1"/>
      <w:numFmt w:val="decimal"/>
      <w:pStyle w:val="Figura"/>
      <w:lvlText w:val="Figura %1"/>
      <w:lvlJc w:val="left"/>
      <w:pPr>
        <w:ind w:left="720" w:hanging="360"/>
      </w:pPr>
      <w:rPr>
        <w:rFonts w:ascii="Times New Roman" w:hAnsi="Times New Roman" w:hint="default"/>
        <w:b/>
        <w:i w:val="0"/>
        <w:sz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6ED112A0"/>
    <w:multiLevelType w:val="hybridMultilevel"/>
    <w:tmpl w:val="5D32A1F6"/>
    <w:lvl w:ilvl="0" w:tplc="8DF2F870">
      <w:start w:val="1"/>
      <w:numFmt w:val="bullet"/>
      <w:lvlText w:val="-"/>
      <w:lvlJc w:val="left"/>
      <w:pPr>
        <w:ind w:left="720" w:hanging="360"/>
      </w:pPr>
      <w:rPr>
        <w:rFonts w:ascii="Swis721 LtCn BT" w:hAnsi="Swis721 LtCn BT"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71343716"/>
    <w:multiLevelType w:val="hybridMultilevel"/>
    <w:tmpl w:val="6B181818"/>
    <w:lvl w:ilvl="0" w:tplc="0416000D">
      <w:start w:val="1"/>
      <w:numFmt w:val="bullet"/>
      <w:lvlText w:val=""/>
      <w:lvlJc w:val="left"/>
      <w:pPr>
        <w:ind w:left="720" w:hanging="360"/>
      </w:pPr>
      <w:rPr>
        <w:rFonts w:ascii="Wingdings" w:hAnsi="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55" w15:restartNumberingAfterBreak="0">
    <w:nsid w:val="71EE7815"/>
    <w:multiLevelType w:val="hybridMultilevel"/>
    <w:tmpl w:val="574C6116"/>
    <w:lvl w:ilvl="0" w:tplc="CB90C82C">
      <w:start w:val="1"/>
      <w:numFmt w:val="lowerLetter"/>
      <w:lvlText w:val="%1)"/>
      <w:lvlJc w:val="left"/>
      <w:pPr>
        <w:ind w:left="786" w:hanging="360"/>
      </w:pPr>
      <w:rPr>
        <w:rFonts w:hint="default"/>
        <w:sz w:val="20"/>
        <w:szCs w:val="20"/>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56" w15:restartNumberingAfterBreak="0">
    <w:nsid w:val="734D2094"/>
    <w:multiLevelType w:val="hybridMultilevel"/>
    <w:tmpl w:val="05DE7EAE"/>
    <w:lvl w:ilvl="0" w:tplc="70E2F668">
      <w:start w:val="1"/>
      <w:numFmt w:val="lowerLetter"/>
      <w:lvlText w:val="%1)"/>
      <w:lvlJc w:val="left"/>
      <w:pPr>
        <w:ind w:left="360" w:hanging="360"/>
      </w:pPr>
      <w:rPr>
        <w:b/>
        <w:bCs/>
        <w:i/>
        <w:iCs/>
      </w:rPr>
    </w:lvl>
    <w:lvl w:ilvl="1" w:tplc="04160019">
      <w:start w:val="1"/>
      <w:numFmt w:val="lowerLetter"/>
      <w:lvlText w:val="%2."/>
      <w:lvlJc w:val="left"/>
      <w:pPr>
        <w:ind w:left="1080" w:hanging="360"/>
      </w:pPr>
    </w:lvl>
    <w:lvl w:ilvl="2" w:tplc="0416001B">
      <w:start w:val="1"/>
      <w:numFmt w:val="lowerRoman"/>
      <w:lvlText w:val="%3."/>
      <w:lvlJc w:val="right"/>
      <w:pPr>
        <w:ind w:left="1800" w:hanging="180"/>
      </w:pPr>
    </w:lvl>
    <w:lvl w:ilvl="3" w:tplc="0416000F">
      <w:start w:val="1"/>
      <w:numFmt w:val="decimal"/>
      <w:lvlText w:val="%4."/>
      <w:lvlJc w:val="left"/>
      <w:pPr>
        <w:ind w:left="2520" w:hanging="360"/>
      </w:pPr>
    </w:lvl>
    <w:lvl w:ilvl="4" w:tplc="04160019">
      <w:start w:val="1"/>
      <w:numFmt w:val="lowerLetter"/>
      <w:lvlText w:val="%5."/>
      <w:lvlJc w:val="left"/>
      <w:pPr>
        <w:ind w:left="3240" w:hanging="360"/>
      </w:pPr>
    </w:lvl>
    <w:lvl w:ilvl="5" w:tplc="0416001B">
      <w:start w:val="1"/>
      <w:numFmt w:val="lowerRoman"/>
      <w:lvlText w:val="%6."/>
      <w:lvlJc w:val="right"/>
      <w:pPr>
        <w:ind w:left="3960" w:hanging="180"/>
      </w:pPr>
    </w:lvl>
    <w:lvl w:ilvl="6" w:tplc="0416000F">
      <w:start w:val="1"/>
      <w:numFmt w:val="decimal"/>
      <w:lvlText w:val="%7."/>
      <w:lvlJc w:val="left"/>
      <w:pPr>
        <w:ind w:left="4680" w:hanging="360"/>
      </w:pPr>
    </w:lvl>
    <w:lvl w:ilvl="7" w:tplc="04160019">
      <w:start w:val="1"/>
      <w:numFmt w:val="lowerLetter"/>
      <w:lvlText w:val="%8."/>
      <w:lvlJc w:val="left"/>
      <w:pPr>
        <w:ind w:left="5400" w:hanging="360"/>
      </w:pPr>
    </w:lvl>
    <w:lvl w:ilvl="8" w:tplc="0416001B">
      <w:start w:val="1"/>
      <w:numFmt w:val="lowerRoman"/>
      <w:lvlText w:val="%9."/>
      <w:lvlJc w:val="right"/>
      <w:pPr>
        <w:ind w:left="6120" w:hanging="180"/>
      </w:pPr>
    </w:lvl>
  </w:abstractNum>
  <w:abstractNum w:abstractNumId="57" w15:restartNumberingAfterBreak="0">
    <w:nsid w:val="75D95B23"/>
    <w:multiLevelType w:val="hybridMultilevel"/>
    <w:tmpl w:val="21AC0664"/>
    <w:lvl w:ilvl="0" w:tplc="01B03334">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7777572D"/>
    <w:multiLevelType w:val="hybridMultilevel"/>
    <w:tmpl w:val="9C6C4C3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9"/>
  </w:num>
  <w:num w:numId="2">
    <w:abstractNumId w:val="57"/>
  </w:num>
  <w:num w:numId="3">
    <w:abstractNumId w:val="10"/>
  </w:num>
  <w:num w:numId="4">
    <w:abstractNumId w:val="42"/>
  </w:num>
  <w:num w:numId="5">
    <w:abstractNumId w:val="50"/>
  </w:num>
  <w:num w:numId="6">
    <w:abstractNumId w:val="36"/>
  </w:num>
  <w:num w:numId="7">
    <w:abstractNumId w:val="43"/>
  </w:num>
  <w:num w:numId="8">
    <w:abstractNumId w:val="40"/>
  </w:num>
  <w:num w:numId="9">
    <w:abstractNumId w:val="45"/>
  </w:num>
  <w:num w:numId="10">
    <w:abstractNumId w:val="7"/>
  </w:num>
  <w:num w:numId="11">
    <w:abstractNumId w:val="55"/>
  </w:num>
  <w:num w:numId="12">
    <w:abstractNumId w:val="31"/>
  </w:num>
  <w:num w:numId="13">
    <w:abstractNumId w:val="9"/>
  </w:num>
  <w:num w:numId="14">
    <w:abstractNumId w:val="20"/>
  </w:num>
  <w:num w:numId="15">
    <w:abstractNumId w:val="30"/>
  </w:num>
  <w:num w:numId="16">
    <w:abstractNumId w:val="26"/>
  </w:num>
  <w:num w:numId="17">
    <w:abstractNumId w:val="8"/>
  </w:num>
  <w:num w:numId="18">
    <w:abstractNumId w:val="39"/>
  </w:num>
  <w:num w:numId="19">
    <w:abstractNumId w:val="32"/>
  </w:num>
  <w:num w:numId="20">
    <w:abstractNumId w:val="47"/>
  </w:num>
  <w:num w:numId="21">
    <w:abstractNumId w:val="16"/>
  </w:num>
  <w:num w:numId="22">
    <w:abstractNumId w:val="46"/>
  </w:num>
  <w:num w:numId="23">
    <w:abstractNumId w:val="38"/>
  </w:num>
  <w:num w:numId="24">
    <w:abstractNumId w:val="15"/>
  </w:num>
  <w:num w:numId="25">
    <w:abstractNumId w:val="49"/>
  </w:num>
  <w:num w:numId="26">
    <w:abstractNumId w:val="27"/>
  </w:num>
  <w:num w:numId="27">
    <w:abstractNumId w:val="6"/>
  </w:num>
  <w:num w:numId="28">
    <w:abstractNumId w:val="18"/>
  </w:num>
  <w:num w:numId="29">
    <w:abstractNumId w:val="41"/>
  </w:num>
  <w:num w:numId="30">
    <w:abstractNumId w:val="13"/>
  </w:num>
  <w:num w:numId="31">
    <w:abstractNumId w:val="22"/>
  </w:num>
  <w:num w:numId="32">
    <w:abstractNumId w:val="23"/>
  </w:num>
  <w:num w:numId="33">
    <w:abstractNumId w:val="51"/>
  </w:num>
  <w:num w:numId="34">
    <w:abstractNumId w:val="11"/>
  </w:num>
  <w:num w:numId="35">
    <w:abstractNumId w:val="53"/>
  </w:num>
  <w:num w:numId="36">
    <w:abstractNumId w:val="2"/>
  </w:num>
  <w:num w:numId="37">
    <w:abstractNumId w:val="17"/>
  </w:num>
  <w:num w:numId="38">
    <w:abstractNumId w:val="21"/>
  </w:num>
  <w:num w:numId="39">
    <w:abstractNumId w:val="33"/>
  </w:num>
  <w:num w:numId="40">
    <w:abstractNumId w:val="5"/>
  </w:num>
  <w:num w:numId="41">
    <w:abstractNumId w:val="19"/>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9"/>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8"/>
  </w:num>
  <w:num w:numId="44">
    <w:abstractNumId w:val="58"/>
  </w:num>
  <w:num w:numId="45">
    <w:abstractNumId w:val="14"/>
  </w:num>
  <w:num w:numId="46">
    <w:abstractNumId w:val="35"/>
  </w:num>
  <w:num w:numId="47">
    <w:abstractNumId w:val="25"/>
  </w:num>
  <w:num w:numId="48">
    <w:abstractNumId w:val="52"/>
  </w:num>
  <w:num w:numId="49">
    <w:abstractNumId w:val="37"/>
  </w:num>
  <w:num w:numId="50">
    <w:abstractNumId w:val="19"/>
  </w:num>
  <w:num w:numId="51">
    <w:abstractNumId w:val="19"/>
  </w:num>
  <w:num w:numId="52">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2"/>
  </w:num>
  <w:num w:numId="55">
    <w:abstractNumId w:val="34"/>
  </w:num>
  <w:num w:numId="56">
    <w:abstractNumId w:val="24"/>
  </w:num>
  <w:num w:numId="5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54"/>
  </w:num>
  <w:num w:numId="59">
    <w:abstractNumId w:val="28"/>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DCB"/>
    <w:rsid w:val="0000000E"/>
    <w:rsid w:val="000043B1"/>
    <w:rsid w:val="0000460C"/>
    <w:rsid w:val="000059AB"/>
    <w:rsid w:val="00007FB3"/>
    <w:rsid w:val="000105CA"/>
    <w:rsid w:val="00010678"/>
    <w:rsid w:val="0001193D"/>
    <w:rsid w:val="00014E2D"/>
    <w:rsid w:val="000157B9"/>
    <w:rsid w:val="0001583D"/>
    <w:rsid w:val="000159E4"/>
    <w:rsid w:val="0001791C"/>
    <w:rsid w:val="00020834"/>
    <w:rsid w:val="00022E0A"/>
    <w:rsid w:val="000248AE"/>
    <w:rsid w:val="00026649"/>
    <w:rsid w:val="000278C7"/>
    <w:rsid w:val="00027E78"/>
    <w:rsid w:val="000303AE"/>
    <w:rsid w:val="0003097F"/>
    <w:rsid w:val="00030DA7"/>
    <w:rsid w:val="000311C6"/>
    <w:rsid w:val="00031299"/>
    <w:rsid w:val="00031564"/>
    <w:rsid w:val="00031B76"/>
    <w:rsid w:val="0003204E"/>
    <w:rsid w:val="00033F22"/>
    <w:rsid w:val="00036CB7"/>
    <w:rsid w:val="00036FF5"/>
    <w:rsid w:val="000403CA"/>
    <w:rsid w:val="000438AC"/>
    <w:rsid w:val="00043913"/>
    <w:rsid w:val="00043D7D"/>
    <w:rsid w:val="00043E93"/>
    <w:rsid w:val="00044664"/>
    <w:rsid w:val="00051C19"/>
    <w:rsid w:val="00052BCE"/>
    <w:rsid w:val="00053321"/>
    <w:rsid w:val="000538B8"/>
    <w:rsid w:val="000558DA"/>
    <w:rsid w:val="0005640B"/>
    <w:rsid w:val="00057DB0"/>
    <w:rsid w:val="0006013C"/>
    <w:rsid w:val="00061C00"/>
    <w:rsid w:val="00061FAB"/>
    <w:rsid w:val="00064A7F"/>
    <w:rsid w:val="00065BB9"/>
    <w:rsid w:val="00066B99"/>
    <w:rsid w:val="00066CCD"/>
    <w:rsid w:val="00072AAD"/>
    <w:rsid w:val="00076F1D"/>
    <w:rsid w:val="00081121"/>
    <w:rsid w:val="00081604"/>
    <w:rsid w:val="0008226D"/>
    <w:rsid w:val="000823E6"/>
    <w:rsid w:val="00082B11"/>
    <w:rsid w:val="00082E03"/>
    <w:rsid w:val="00084037"/>
    <w:rsid w:val="000845A2"/>
    <w:rsid w:val="00090BFB"/>
    <w:rsid w:val="000923BD"/>
    <w:rsid w:val="000928FC"/>
    <w:rsid w:val="00095CFA"/>
    <w:rsid w:val="000961DF"/>
    <w:rsid w:val="000A0D86"/>
    <w:rsid w:val="000A31A6"/>
    <w:rsid w:val="000A42DD"/>
    <w:rsid w:val="000A56A6"/>
    <w:rsid w:val="000A5EC7"/>
    <w:rsid w:val="000A633A"/>
    <w:rsid w:val="000A762D"/>
    <w:rsid w:val="000A7723"/>
    <w:rsid w:val="000A776C"/>
    <w:rsid w:val="000A7CBB"/>
    <w:rsid w:val="000A7EAD"/>
    <w:rsid w:val="000A7ED5"/>
    <w:rsid w:val="000B0409"/>
    <w:rsid w:val="000B0E94"/>
    <w:rsid w:val="000B197C"/>
    <w:rsid w:val="000B442B"/>
    <w:rsid w:val="000B5612"/>
    <w:rsid w:val="000B762E"/>
    <w:rsid w:val="000B7E2B"/>
    <w:rsid w:val="000C646F"/>
    <w:rsid w:val="000D222D"/>
    <w:rsid w:val="000D33C9"/>
    <w:rsid w:val="000D3EA6"/>
    <w:rsid w:val="000D41EA"/>
    <w:rsid w:val="000D4E10"/>
    <w:rsid w:val="000D7BB1"/>
    <w:rsid w:val="000D7C24"/>
    <w:rsid w:val="000D7D46"/>
    <w:rsid w:val="000E16D4"/>
    <w:rsid w:val="000E1AF6"/>
    <w:rsid w:val="000E1CA4"/>
    <w:rsid w:val="000E619A"/>
    <w:rsid w:val="000E64DA"/>
    <w:rsid w:val="000E68BD"/>
    <w:rsid w:val="000F2ED3"/>
    <w:rsid w:val="000F3CFC"/>
    <w:rsid w:val="000F656C"/>
    <w:rsid w:val="000F6595"/>
    <w:rsid w:val="000F70AC"/>
    <w:rsid w:val="000F712F"/>
    <w:rsid w:val="00100455"/>
    <w:rsid w:val="00102230"/>
    <w:rsid w:val="00102420"/>
    <w:rsid w:val="00102789"/>
    <w:rsid w:val="001031CE"/>
    <w:rsid w:val="00103914"/>
    <w:rsid w:val="00104997"/>
    <w:rsid w:val="00104DBE"/>
    <w:rsid w:val="001057AE"/>
    <w:rsid w:val="001060D1"/>
    <w:rsid w:val="0010799A"/>
    <w:rsid w:val="0011000D"/>
    <w:rsid w:val="00110F48"/>
    <w:rsid w:val="00111A67"/>
    <w:rsid w:val="00111B75"/>
    <w:rsid w:val="001125CA"/>
    <w:rsid w:val="001138A3"/>
    <w:rsid w:val="00116DEC"/>
    <w:rsid w:val="00117AE5"/>
    <w:rsid w:val="00121DF1"/>
    <w:rsid w:val="00122B9C"/>
    <w:rsid w:val="00122CAF"/>
    <w:rsid w:val="00123C9F"/>
    <w:rsid w:val="00124662"/>
    <w:rsid w:val="00124CD9"/>
    <w:rsid w:val="0012544E"/>
    <w:rsid w:val="0012563E"/>
    <w:rsid w:val="0013108C"/>
    <w:rsid w:val="0013171F"/>
    <w:rsid w:val="001336EF"/>
    <w:rsid w:val="00134620"/>
    <w:rsid w:val="00135CD7"/>
    <w:rsid w:val="0014222D"/>
    <w:rsid w:val="0014395C"/>
    <w:rsid w:val="00144B66"/>
    <w:rsid w:val="00151EA9"/>
    <w:rsid w:val="00152DB1"/>
    <w:rsid w:val="001556DF"/>
    <w:rsid w:val="00156826"/>
    <w:rsid w:val="00157183"/>
    <w:rsid w:val="0016094F"/>
    <w:rsid w:val="00161E06"/>
    <w:rsid w:val="00162830"/>
    <w:rsid w:val="001634F9"/>
    <w:rsid w:val="001672E3"/>
    <w:rsid w:val="00170123"/>
    <w:rsid w:val="00170573"/>
    <w:rsid w:val="00170F2A"/>
    <w:rsid w:val="00171293"/>
    <w:rsid w:val="00171ED1"/>
    <w:rsid w:val="001732B1"/>
    <w:rsid w:val="00173987"/>
    <w:rsid w:val="001745DC"/>
    <w:rsid w:val="00175872"/>
    <w:rsid w:val="00177E5F"/>
    <w:rsid w:val="001806E3"/>
    <w:rsid w:val="0018231E"/>
    <w:rsid w:val="00182CCE"/>
    <w:rsid w:val="00184943"/>
    <w:rsid w:val="001849EA"/>
    <w:rsid w:val="001876E6"/>
    <w:rsid w:val="001879F6"/>
    <w:rsid w:val="00187BC8"/>
    <w:rsid w:val="00190F84"/>
    <w:rsid w:val="00192608"/>
    <w:rsid w:val="00193167"/>
    <w:rsid w:val="00197044"/>
    <w:rsid w:val="0019779B"/>
    <w:rsid w:val="001A0788"/>
    <w:rsid w:val="001A090E"/>
    <w:rsid w:val="001A16CE"/>
    <w:rsid w:val="001A2136"/>
    <w:rsid w:val="001A3F38"/>
    <w:rsid w:val="001A50E1"/>
    <w:rsid w:val="001A5EF3"/>
    <w:rsid w:val="001B17A7"/>
    <w:rsid w:val="001B19A2"/>
    <w:rsid w:val="001B2CD1"/>
    <w:rsid w:val="001B30C0"/>
    <w:rsid w:val="001B4D95"/>
    <w:rsid w:val="001B4DE7"/>
    <w:rsid w:val="001B7540"/>
    <w:rsid w:val="001C0273"/>
    <w:rsid w:val="001C1B08"/>
    <w:rsid w:val="001C2E3A"/>
    <w:rsid w:val="001C2F84"/>
    <w:rsid w:val="001C4352"/>
    <w:rsid w:val="001C4659"/>
    <w:rsid w:val="001C4864"/>
    <w:rsid w:val="001C4A56"/>
    <w:rsid w:val="001C5A6D"/>
    <w:rsid w:val="001C7263"/>
    <w:rsid w:val="001D1153"/>
    <w:rsid w:val="001D1507"/>
    <w:rsid w:val="001D214E"/>
    <w:rsid w:val="001D2DF8"/>
    <w:rsid w:val="001D31AC"/>
    <w:rsid w:val="001D3E4E"/>
    <w:rsid w:val="001D44C8"/>
    <w:rsid w:val="001D4906"/>
    <w:rsid w:val="001D4FF2"/>
    <w:rsid w:val="001D5D16"/>
    <w:rsid w:val="001E1402"/>
    <w:rsid w:val="001E2AC1"/>
    <w:rsid w:val="001E3217"/>
    <w:rsid w:val="001F2743"/>
    <w:rsid w:val="001F44A6"/>
    <w:rsid w:val="001F5C8B"/>
    <w:rsid w:val="001F6064"/>
    <w:rsid w:val="00200994"/>
    <w:rsid w:val="00200C7F"/>
    <w:rsid w:val="0020101F"/>
    <w:rsid w:val="002015D7"/>
    <w:rsid w:val="00204A26"/>
    <w:rsid w:val="002053E5"/>
    <w:rsid w:val="002060FF"/>
    <w:rsid w:val="0020668D"/>
    <w:rsid w:val="00207929"/>
    <w:rsid w:val="0021452A"/>
    <w:rsid w:val="0021489B"/>
    <w:rsid w:val="00216035"/>
    <w:rsid w:val="0021758F"/>
    <w:rsid w:val="002205EC"/>
    <w:rsid w:val="00220A14"/>
    <w:rsid w:val="00220C30"/>
    <w:rsid w:val="002237B1"/>
    <w:rsid w:val="00225A72"/>
    <w:rsid w:val="00226D89"/>
    <w:rsid w:val="002277E0"/>
    <w:rsid w:val="00227F33"/>
    <w:rsid w:val="00235AA8"/>
    <w:rsid w:val="00235B06"/>
    <w:rsid w:val="00235D41"/>
    <w:rsid w:val="00236126"/>
    <w:rsid w:val="00243DB8"/>
    <w:rsid w:val="002441A9"/>
    <w:rsid w:val="002459E5"/>
    <w:rsid w:val="00253F12"/>
    <w:rsid w:val="00255FBD"/>
    <w:rsid w:val="00256D2C"/>
    <w:rsid w:val="0026026A"/>
    <w:rsid w:val="00263411"/>
    <w:rsid w:val="00263E34"/>
    <w:rsid w:val="00264C91"/>
    <w:rsid w:val="00271ABD"/>
    <w:rsid w:val="00272171"/>
    <w:rsid w:val="00272392"/>
    <w:rsid w:val="00274B90"/>
    <w:rsid w:val="00276A42"/>
    <w:rsid w:val="00282C1C"/>
    <w:rsid w:val="00285D35"/>
    <w:rsid w:val="002860FD"/>
    <w:rsid w:val="002873F4"/>
    <w:rsid w:val="002911AF"/>
    <w:rsid w:val="00291F30"/>
    <w:rsid w:val="0029223A"/>
    <w:rsid w:val="0029237F"/>
    <w:rsid w:val="00293015"/>
    <w:rsid w:val="00295A64"/>
    <w:rsid w:val="002968B5"/>
    <w:rsid w:val="002A048B"/>
    <w:rsid w:val="002A2784"/>
    <w:rsid w:val="002A55C8"/>
    <w:rsid w:val="002A61FD"/>
    <w:rsid w:val="002B1159"/>
    <w:rsid w:val="002B44C0"/>
    <w:rsid w:val="002B73B4"/>
    <w:rsid w:val="002C33F1"/>
    <w:rsid w:val="002C39F4"/>
    <w:rsid w:val="002C444B"/>
    <w:rsid w:val="002C4BE5"/>
    <w:rsid w:val="002C69D7"/>
    <w:rsid w:val="002C6F82"/>
    <w:rsid w:val="002D0844"/>
    <w:rsid w:val="002D2683"/>
    <w:rsid w:val="002D6308"/>
    <w:rsid w:val="002E1499"/>
    <w:rsid w:val="002E5174"/>
    <w:rsid w:val="002E6449"/>
    <w:rsid w:val="002E721C"/>
    <w:rsid w:val="002F2633"/>
    <w:rsid w:val="002F2DC9"/>
    <w:rsid w:val="002F3775"/>
    <w:rsid w:val="002F4BEB"/>
    <w:rsid w:val="002F4D98"/>
    <w:rsid w:val="002F709B"/>
    <w:rsid w:val="002F7C0B"/>
    <w:rsid w:val="003010B3"/>
    <w:rsid w:val="00306D4F"/>
    <w:rsid w:val="0031212E"/>
    <w:rsid w:val="003121D7"/>
    <w:rsid w:val="00312EA1"/>
    <w:rsid w:val="0031661E"/>
    <w:rsid w:val="00316B2A"/>
    <w:rsid w:val="00317181"/>
    <w:rsid w:val="0031742C"/>
    <w:rsid w:val="0032131E"/>
    <w:rsid w:val="00321820"/>
    <w:rsid w:val="0032347C"/>
    <w:rsid w:val="00323491"/>
    <w:rsid w:val="00325D6A"/>
    <w:rsid w:val="0032796C"/>
    <w:rsid w:val="00330066"/>
    <w:rsid w:val="00331D3D"/>
    <w:rsid w:val="003323E4"/>
    <w:rsid w:val="00333942"/>
    <w:rsid w:val="003348FB"/>
    <w:rsid w:val="003365DB"/>
    <w:rsid w:val="00336C8A"/>
    <w:rsid w:val="00337A36"/>
    <w:rsid w:val="00337B38"/>
    <w:rsid w:val="00340F7B"/>
    <w:rsid w:val="003416F9"/>
    <w:rsid w:val="003445A9"/>
    <w:rsid w:val="003503D6"/>
    <w:rsid w:val="00350472"/>
    <w:rsid w:val="00352831"/>
    <w:rsid w:val="00354255"/>
    <w:rsid w:val="00355853"/>
    <w:rsid w:val="00355C37"/>
    <w:rsid w:val="003561AC"/>
    <w:rsid w:val="00357E46"/>
    <w:rsid w:val="00360050"/>
    <w:rsid w:val="003600C2"/>
    <w:rsid w:val="003600DB"/>
    <w:rsid w:val="003602FA"/>
    <w:rsid w:val="00360596"/>
    <w:rsid w:val="00361ADF"/>
    <w:rsid w:val="003627D3"/>
    <w:rsid w:val="003631B0"/>
    <w:rsid w:val="00364C8E"/>
    <w:rsid w:val="003659BE"/>
    <w:rsid w:val="00366E23"/>
    <w:rsid w:val="00372E7C"/>
    <w:rsid w:val="00375E2B"/>
    <w:rsid w:val="003760B9"/>
    <w:rsid w:val="00376A95"/>
    <w:rsid w:val="00377901"/>
    <w:rsid w:val="00380022"/>
    <w:rsid w:val="0038016E"/>
    <w:rsid w:val="0038394D"/>
    <w:rsid w:val="00383FB7"/>
    <w:rsid w:val="003864AB"/>
    <w:rsid w:val="003864D6"/>
    <w:rsid w:val="003868F7"/>
    <w:rsid w:val="0038705A"/>
    <w:rsid w:val="00387DCB"/>
    <w:rsid w:val="00387DDE"/>
    <w:rsid w:val="00390B40"/>
    <w:rsid w:val="00392235"/>
    <w:rsid w:val="00392983"/>
    <w:rsid w:val="003934E5"/>
    <w:rsid w:val="00394AD7"/>
    <w:rsid w:val="0039574F"/>
    <w:rsid w:val="003A0108"/>
    <w:rsid w:val="003A07E9"/>
    <w:rsid w:val="003A2C21"/>
    <w:rsid w:val="003A2D9B"/>
    <w:rsid w:val="003A329D"/>
    <w:rsid w:val="003A586F"/>
    <w:rsid w:val="003A7CFB"/>
    <w:rsid w:val="003B1961"/>
    <w:rsid w:val="003B23A4"/>
    <w:rsid w:val="003B2BC4"/>
    <w:rsid w:val="003B376B"/>
    <w:rsid w:val="003B4D8A"/>
    <w:rsid w:val="003B5B25"/>
    <w:rsid w:val="003B6C0F"/>
    <w:rsid w:val="003B781B"/>
    <w:rsid w:val="003C0C3A"/>
    <w:rsid w:val="003C191F"/>
    <w:rsid w:val="003C1BA9"/>
    <w:rsid w:val="003C2ED5"/>
    <w:rsid w:val="003C5795"/>
    <w:rsid w:val="003C5DDF"/>
    <w:rsid w:val="003C7B4C"/>
    <w:rsid w:val="003C7BB6"/>
    <w:rsid w:val="003D0A4B"/>
    <w:rsid w:val="003D2DF0"/>
    <w:rsid w:val="003D5526"/>
    <w:rsid w:val="003D6403"/>
    <w:rsid w:val="003D640B"/>
    <w:rsid w:val="003D743F"/>
    <w:rsid w:val="003E0803"/>
    <w:rsid w:val="003E1567"/>
    <w:rsid w:val="003E36E6"/>
    <w:rsid w:val="003E54FF"/>
    <w:rsid w:val="003F1969"/>
    <w:rsid w:val="003F294F"/>
    <w:rsid w:val="003F51CF"/>
    <w:rsid w:val="004006C5"/>
    <w:rsid w:val="00400B78"/>
    <w:rsid w:val="00401085"/>
    <w:rsid w:val="00403AE8"/>
    <w:rsid w:val="00404236"/>
    <w:rsid w:val="00405329"/>
    <w:rsid w:val="0040590C"/>
    <w:rsid w:val="00405952"/>
    <w:rsid w:val="00407003"/>
    <w:rsid w:val="00407342"/>
    <w:rsid w:val="004148C4"/>
    <w:rsid w:val="00420CA7"/>
    <w:rsid w:val="00422FF3"/>
    <w:rsid w:val="00424BD2"/>
    <w:rsid w:val="00424D67"/>
    <w:rsid w:val="00426B61"/>
    <w:rsid w:val="00433C9B"/>
    <w:rsid w:val="004353C6"/>
    <w:rsid w:val="004418E6"/>
    <w:rsid w:val="004432F6"/>
    <w:rsid w:val="00443A09"/>
    <w:rsid w:val="004469E0"/>
    <w:rsid w:val="00454D36"/>
    <w:rsid w:val="00455616"/>
    <w:rsid w:val="00455EF0"/>
    <w:rsid w:val="00457AC1"/>
    <w:rsid w:val="00461707"/>
    <w:rsid w:val="00462500"/>
    <w:rsid w:val="004629AB"/>
    <w:rsid w:val="004631ED"/>
    <w:rsid w:val="004638C4"/>
    <w:rsid w:val="00464FF1"/>
    <w:rsid w:val="00466B34"/>
    <w:rsid w:val="00467CA2"/>
    <w:rsid w:val="0047455F"/>
    <w:rsid w:val="00475A79"/>
    <w:rsid w:val="00475C90"/>
    <w:rsid w:val="00475DB3"/>
    <w:rsid w:val="00475FC1"/>
    <w:rsid w:val="00476AFA"/>
    <w:rsid w:val="004770BD"/>
    <w:rsid w:val="00480C5F"/>
    <w:rsid w:val="004838DE"/>
    <w:rsid w:val="00483A71"/>
    <w:rsid w:val="00483B4A"/>
    <w:rsid w:val="00483E3B"/>
    <w:rsid w:val="00485079"/>
    <w:rsid w:val="00485D39"/>
    <w:rsid w:val="00486A70"/>
    <w:rsid w:val="00487B5E"/>
    <w:rsid w:val="004904D8"/>
    <w:rsid w:val="004919A2"/>
    <w:rsid w:val="00492555"/>
    <w:rsid w:val="00496A73"/>
    <w:rsid w:val="00496B4C"/>
    <w:rsid w:val="00496F71"/>
    <w:rsid w:val="00497531"/>
    <w:rsid w:val="00497B16"/>
    <w:rsid w:val="004A023E"/>
    <w:rsid w:val="004A23B7"/>
    <w:rsid w:val="004A40C7"/>
    <w:rsid w:val="004A570C"/>
    <w:rsid w:val="004A5D02"/>
    <w:rsid w:val="004A5EC9"/>
    <w:rsid w:val="004A7751"/>
    <w:rsid w:val="004A7D56"/>
    <w:rsid w:val="004B120C"/>
    <w:rsid w:val="004B321C"/>
    <w:rsid w:val="004B7037"/>
    <w:rsid w:val="004C3FE2"/>
    <w:rsid w:val="004C4440"/>
    <w:rsid w:val="004C4831"/>
    <w:rsid w:val="004C5DA6"/>
    <w:rsid w:val="004D0521"/>
    <w:rsid w:val="004D11E2"/>
    <w:rsid w:val="004D16A0"/>
    <w:rsid w:val="004D3D12"/>
    <w:rsid w:val="004D51BC"/>
    <w:rsid w:val="004D539E"/>
    <w:rsid w:val="004D7184"/>
    <w:rsid w:val="004E2774"/>
    <w:rsid w:val="004E334D"/>
    <w:rsid w:val="004E4466"/>
    <w:rsid w:val="004E526D"/>
    <w:rsid w:val="004E5B79"/>
    <w:rsid w:val="004F1674"/>
    <w:rsid w:val="004F219F"/>
    <w:rsid w:val="004F353A"/>
    <w:rsid w:val="004F5D4F"/>
    <w:rsid w:val="00500F48"/>
    <w:rsid w:val="0050178F"/>
    <w:rsid w:val="00503290"/>
    <w:rsid w:val="005037EE"/>
    <w:rsid w:val="00503D70"/>
    <w:rsid w:val="005042AB"/>
    <w:rsid w:val="00504373"/>
    <w:rsid w:val="00504CCF"/>
    <w:rsid w:val="005073FF"/>
    <w:rsid w:val="005131F4"/>
    <w:rsid w:val="005153C6"/>
    <w:rsid w:val="00517D4D"/>
    <w:rsid w:val="005203D6"/>
    <w:rsid w:val="005206E4"/>
    <w:rsid w:val="00520828"/>
    <w:rsid w:val="00520E5D"/>
    <w:rsid w:val="005229CD"/>
    <w:rsid w:val="00522C6A"/>
    <w:rsid w:val="005231F1"/>
    <w:rsid w:val="0052338B"/>
    <w:rsid w:val="00523B70"/>
    <w:rsid w:val="0052527C"/>
    <w:rsid w:val="0052597D"/>
    <w:rsid w:val="00527A08"/>
    <w:rsid w:val="00531109"/>
    <w:rsid w:val="00532799"/>
    <w:rsid w:val="00532C1E"/>
    <w:rsid w:val="00533FC0"/>
    <w:rsid w:val="00534B2D"/>
    <w:rsid w:val="00534EBC"/>
    <w:rsid w:val="00536B2C"/>
    <w:rsid w:val="00540474"/>
    <w:rsid w:val="00540D64"/>
    <w:rsid w:val="00541C96"/>
    <w:rsid w:val="00541F0C"/>
    <w:rsid w:val="00542A30"/>
    <w:rsid w:val="00542C4D"/>
    <w:rsid w:val="00543D22"/>
    <w:rsid w:val="005469A3"/>
    <w:rsid w:val="00551A0F"/>
    <w:rsid w:val="005528E6"/>
    <w:rsid w:val="00555213"/>
    <w:rsid w:val="00557C61"/>
    <w:rsid w:val="00564A80"/>
    <w:rsid w:val="0056517F"/>
    <w:rsid w:val="00565FB2"/>
    <w:rsid w:val="005705FB"/>
    <w:rsid w:val="00572BFB"/>
    <w:rsid w:val="00573AB0"/>
    <w:rsid w:val="00574244"/>
    <w:rsid w:val="00574C3D"/>
    <w:rsid w:val="00575A2D"/>
    <w:rsid w:val="00576EBC"/>
    <w:rsid w:val="00580451"/>
    <w:rsid w:val="00582090"/>
    <w:rsid w:val="005841F1"/>
    <w:rsid w:val="00584A78"/>
    <w:rsid w:val="005876E9"/>
    <w:rsid w:val="00590B44"/>
    <w:rsid w:val="0059102C"/>
    <w:rsid w:val="005915BE"/>
    <w:rsid w:val="00596531"/>
    <w:rsid w:val="005A01A1"/>
    <w:rsid w:val="005A1179"/>
    <w:rsid w:val="005A4CA8"/>
    <w:rsid w:val="005A4E53"/>
    <w:rsid w:val="005A6AC2"/>
    <w:rsid w:val="005A6E64"/>
    <w:rsid w:val="005B087E"/>
    <w:rsid w:val="005B1333"/>
    <w:rsid w:val="005B173E"/>
    <w:rsid w:val="005B1EE6"/>
    <w:rsid w:val="005B2B2E"/>
    <w:rsid w:val="005B34CA"/>
    <w:rsid w:val="005B4FC2"/>
    <w:rsid w:val="005B54DA"/>
    <w:rsid w:val="005B5672"/>
    <w:rsid w:val="005B6FE1"/>
    <w:rsid w:val="005C10C4"/>
    <w:rsid w:val="005C1A09"/>
    <w:rsid w:val="005C4AF4"/>
    <w:rsid w:val="005C6560"/>
    <w:rsid w:val="005D0327"/>
    <w:rsid w:val="005D5886"/>
    <w:rsid w:val="005D6CBA"/>
    <w:rsid w:val="005E14F3"/>
    <w:rsid w:val="005E55C8"/>
    <w:rsid w:val="005E61F6"/>
    <w:rsid w:val="005E632E"/>
    <w:rsid w:val="005E704B"/>
    <w:rsid w:val="005F018D"/>
    <w:rsid w:val="005F01A0"/>
    <w:rsid w:val="005F2089"/>
    <w:rsid w:val="005F3996"/>
    <w:rsid w:val="005F6AC8"/>
    <w:rsid w:val="006002C0"/>
    <w:rsid w:val="00602D64"/>
    <w:rsid w:val="00604797"/>
    <w:rsid w:val="00604C84"/>
    <w:rsid w:val="00607717"/>
    <w:rsid w:val="00607EE1"/>
    <w:rsid w:val="00611506"/>
    <w:rsid w:val="00611D5E"/>
    <w:rsid w:val="00612BE6"/>
    <w:rsid w:val="00614A18"/>
    <w:rsid w:val="006164C0"/>
    <w:rsid w:val="006164C4"/>
    <w:rsid w:val="0061723F"/>
    <w:rsid w:val="006175BC"/>
    <w:rsid w:val="006176FB"/>
    <w:rsid w:val="00622D94"/>
    <w:rsid w:val="00623317"/>
    <w:rsid w:val="00623F66"/>
    <w:rsid w:val="006249DC"/>
    <w:rsid w:val="00625B03"/>
    <w:rsid w:val="0062695E"/>
    <w:rsid w:val="006322CF"/>
    <w:rsid w:val="00632D17"/>
    <w:rsid w:val="006336CC"/>
    <w:rsid w:val="0063377F"/>
    <w:rsid w:val="006362A9"/>
    <w:rsid w:val="00637296"/>
    <w:rsid w:val="00637999"/>
    <w:rsid w:val="00637AB9"/>
    <w:rsid w:val="00640F7D"/>
    <w:rsid w:val="00643EE4"/>
    <w:rsid w:val="00644528"/>
    <w:rsid w:val="00644661"/>
    <w:rsid w:val="006449BA"/>
    <w:rsid w:val="00644B84"/>
    <w:rsid w:val="00645B79"/>
    <w:rsid w:val="006466C3"/>
    <w:rsid w:val="00646C5C"/>
    <w:rsid w:val="00646E06"/>
    <w:rsid w:val="006523AC"/>
    <w:rsid w:val="00653C8B"/>
    <w:rsid w:val="0065505F"/>
    <w:rsid w:val="006555E3"/>
    <w:rsid w:val="00656EE9"/>
    <w:rsid w:val="0066082A"/>
    <w:rsid w:val="00661053"/>
    <w:rsid w:val="00661620"/>
    <w:rsid w:val="006641CF"/>
    <w:rsid w:val="00670319"/>
    <w:rsid w:val="00670582"/>
    <w:rsid w:val="00673BC3"/>
    <w:rsid w:val="00673FA4"/>
    <w:rsid w:val="00677166"/>
    <w:rsid w:val="006778A7"/>
    <w:rsid w:val="00680554"/>
    <w:rsid w:val="00681CAA"/>
    <w:rsid w:val="00681CBD"/>
    <w:rsid w:val="00681DF6"/>
    <w:rsid w:val="00682EB0"/>
    <w:rsid w:val="00683F56"/>
    <w:rsid w:val="006852FC"/>
    <w:rsid w:val="00685A8F"/>
    <w:rsid w:val="00686A12"/>
    <w:rsid w:val="00686A8C"/>
    <w:rsid w:val="00687E70"/>
    <w:rsid w:val="00691168"/>
    <w:rsid w:val="00691255"/>
    <w:rsid w:val="00694AB3"/>
    <w:rsid w:val="00695075"/>
    <w:rsid w:val="006978C8"/>
    <w:rsid w:val="006A14B9"/>
    <w:rsid w:val="006A19CE"/>
    <w:rsid w:val="006A246B"/>
    <w:rsid w:val="006A29D9"/>
    <w:rsid w:val="006A6B1E"/>
    <w:rsid w:val="006B0224"/>
    <w:rsid w:val="006B1ECD"/>
    <w:rsid w:val="006B2785"/>
    <w:rsid w:val="006B36F5"/>
    <w:rsid w:val="006B562B"/>
    <w:rsid w:val="006C010E"/>
    <w:rsid w:val="006C0704"/>
    <w:rsid w:val="006C207F"/>
    <w:rsid w:val="006C2CD3"/>
    <w:rsid w:val="006C4AC3"/>
    <w:rsid w:val="006C6272"/>
    <w:rsid w:val="006C7FD0"/>
    <w:rsid w:val="006D2AF7"/>
    <w:rsid w:val="006D3314"/>
    <w:rsid w:val="006D35A8"/>
    <w:rsid w:val="006D649B"/>
    <w:rsid w:val="006D65B3"/>
    <w:rsid w:val="006E1563"/>
    <w:rsid w:val="006E253F"/>
    <w:rsid w:val="006E3277"/>
    <w:rsid w:val="006F0AF7"/>
    <w:rsid w:val="006F0D78"/>
    <w:rsid w:val="006F1114"/>
    <w:rsid w:val="006F11AC"/>
    <w:rsid w:val="006F19D6"/>
    <w:rsid w:val="006F2224"/>
    <w:rsid w:val="006F3715"/>
    <w:rsid w:val="006F3BCF"/>
    <w:rsid w:val="006F4478"/>
    <w:rsid w:val="006F563D"/>
    <w:rsid w:val="006F700B"/>
    <w:rsid w:val="006F7713"/>
    <w:rsid w:val="00700B3A"/>
    <w:rsid w:val="00700E35"/>
    <w:rsid w:val="0070299F"/>
    <w:rsid w:val="00704471"/>
    <w:rsid w:val="007072F9"/>
    <w:rsid w:val="0070793E"/>
    <w:rsid w:val="00710D5C"/>
    <w:rsid w:val="00711F18"/>
    <w:rsid w:val="007135D3"/>
    <w:rsid w:val="0071402A"/>
    <w:rsid w:val="007162CA"/>
    <w:rsid w:val="007167A0"/>
    <w:rsid w:val="00717CAC"/>
    <w:rsid w:val="00720AA8"/>
    <w:rsid w:val="007218CF"/>
    <w:rsid w:val="00721C6A"/>
    <w:rsid w:val="007229F2"/>
    <w:rsid w:val="00722AF1"/>
    <w:rsid w:val="00724032"/>
    <w:rsid w:val="00724895"/>
    <w:rsid w:val="00724AF4"/>
    <w:rsid w:val="00724CB0"/>
    <w:rsid w:val="00725EBF"/>
    <w:rsid w:val="007279FF"/>
    <w:rsid w:val="00727A77"/>
    <w:rsid w:val="0073016F"/>
    <w:rsid w:val="007323A5"/>
    <w:rsid w:val="00732A73"/>
    <w:rsid w:val="0073551A"/>
    <w:rsid w:val="00735D67"/>
    <w:rsid w:val="007370D9"/>
    <w:rsid w:val="007371DA"/>
    <w:rsid w:val="007372E3"/>
    <w:rsid w:val="007441C4"/>
    <w:rsid w:val="00744802"/>
    <w:rsid w:val="007473EE"/>
    <w:rsid w:val="00747708"/>
    <w:rsid w:val="00747C19"/>
    <w:rsid w:val="00751B02"/>
    <w:rsid w:val="00753DD1"/>
    <w:rsid w:val="007548ED"/>
    <w:rsid w:val="00755F47"/>
    <w:rsid w:val="00757816"/>
    <w:rsid w:val="00760848"/>
    <w:rsid w:val="00761AF6"/>
    <w:rsid w:val="007626BE"/>
    <w:rsid w:val="00762D7A"/>
    <w:rsid w:val="00762FE3"/>
    <w:rsid w:val="00763815"/>
    <w:rsid w:val="007643D9"/>
    <w:rsid w:val="00764746"/>
    <w:rsid w:val="007655A4"/>
    <w:rsid w:val="00771AAC"/>
    <w:rsid w:val="00773508"/>
    <w:rsid w:val="0077553A"/>
    <w:rsid w:val="00780029"/>
    <w:rsid w:val="00780AA6"/>
    <w:rsid w:val="00780B12"/>
    <w:rsid w:val="00781160"/>
    <w:rsid w:val="00781D20"/>
    <w:rsid w:val="007820AA"/>
    <w:rsid w:val="00783FE2"/>
    <w:rsid w:val="00785581"/>
    <w:rsid w:val="00785D1B"/>
    <w:rsid w:val="00786DAF"/>
    <w:rsid w:val="007876AB"/>
    <w:rsid w:val="00794273"/>
    <w:rsid w:val="00794BD2"/>
    <w:rsid w:val="00795DCB"/>
    <w:rsid w:val="0079674C"/>
    <w:rsid w:val="00797B58"/>
    <w:rsid w:val="007A0002"/>
    <w:rsid w:val="007A0D19"/>
    <w:rsid w:val="007A17D5"/>
    <w:rsid w:val="007A18DB"/>
    <w:rsid w:val="007A23B6"/>
    <w:rsid w:val="007A51E6"/>
    <w:rsid w:val="007A5D38"/>
    <w:rsid w:val="007A6306"/>
    <w:rsid w:val="007B066F"/>
    <w:rsid w:val="007B1841"/>
    <w:rsid w:val="007B5AE1"/>
    <w:rsid w:val="007B680F"/>
    <w:rsid w:val="007B7021"/>
    <w:rsid w:val="007B7560"/>
    <w:rsid w:val="007B7A0C"/>
    <w:rsid w:val="007C0A96"/>
    <w:rsid w:val="007C2244"/>
    <w:rsid w:val="007C31B1"/>
    <w:rsid w:val="007C4055"/>
    <w:rsid w:val="007C5987"/>
    <w:rsid w:val="007C6906"/>
    <w:rsid w:val="007C6923"/>
    <w:rsid w:val="007D1B7F"/>
    <w:rsid w:val="007D1D99"/>
    <w:rsid w:val="007D1F8C"/>
    <w:rsid w:val="007D408E"/>
    <w:rsid w:val="007D4917"/>
    <w:rsid w:val="007D5D6F"/>
    <w:rsid w:val="007D64AC"/>
    <w:rsid w:val="007D6E12"/>
    <w:rsid w:val="007E6DAD"/>
    <w:rsid w:val="007E77CB"/>
    <w:rsid w:val="007F1FF6"/>
    <w:rsid w:val="007F2CA6"/>
    <w:rsid w:val="007F3C80"/>
    <w:rsid w:val="007F4382"/>
    <w:rsid w:val="007F4A37"/>
    <w:rsid w:val="007F5644"/>
    <w:rsid w:val="007F6B2C"/>
    <w:rsid w:val="00802773"/>
    <w:rsid w:val="00804B88"/>
    <w:rsid w:val="008053A5"/>
    <w:rsid w:val="00805738"/>
    <w:rsid w:val="00811389"/>
    <w:rsid w:val="00811E3A"/>
    <w:rsid w:val="00812D23"/>
    <w:rsid w:val="00813223"/>
    <w:rsid w:val="0081532B"/>
    <w:rsid w:val="008154A9"/>
    <w:rsid w:val="00817069"/>
    <w:rsid w:val="00822FC4"/>
    <w:rsid w:val="00823138"/>
    <w:rsid w:val="00824D77"/>
    <w:rsid w:val="00825531"/>
    <w:rsid w:val="0082572B"/>
    <w:rsid w:val="008260AA"/>
    <w:rsid w:val="008263D0"/>
    <w:rsid w:val="008277C8"/>
    <w:rsid w:val="00827E72"/>
    <w:rsid w:val="00830119"/>
    <w:rsid w:val="00830490"/>
    <w:rsid w:val="00831409"/>
    <w:rsid w:val="00836D7C"/>
    <w:rsid w:val="00840750"/>
    <w:rsid w:val="0084192C"/>
    <w:rsid w:val="00841CED"/>
    <w:rsid w:val="00842B85"/>
    <w:rsid w:val="008430BD"/>
    <w:rsid w:val="008449A1"/>
    <w:rsid w:val="008449AE"/>
    <w:rsid w:val="00846079"/>
    <w:rsid w:val="00847066"/>
    <w:rsid w:val="00847538"/>
    <w:rsid w:val="00847F13"/>
    <w:rsid w:val="008524BF"/>
    <w:rsid w:val="00855315"/>
    <w:rsid w:val="00855698"/>
    <w:rsid w:val="0085597C"/>
    <w:rsid w:val="0085709A"/>
    <w:rsid w:val="00857411"/>
    <w:rsid w:val="00857BAD"/>
    <w:rsid w:val="0086036E"/>
    <w:rsid w:val="008629C1"/>
    <w:rsid w:val="00862CCE"/>
    <w:rsid w:val="00862E24"/>
    <w:rsid w:val="0086313B"/>
    <w:rsid w:val="00863A6A"/>
    <w:rsid w:val="0087129B"/>
    <w:rsid w:val="00871BD2"/>
    <w:rsid w:val="00872D5E"/>
    <w:rsid w:val="00874FDF"/>
    <w:rsid w:val="0087597C"/>
    <w:rsid w:val="008767A5"/>
    <w:rsid w:val="0088120A"/>
    <w:rsid w:val="00883498"/>
    <w:rsid w:val="00883864"/>
    <w:rsid w:val="008838F3"/>
    <w:rsid w:val="00884C98"/>
    <w:rsid w:val="00886EBC"/>
    <w:rsid w:val="00887D45"/>
    <w:rsid w:val="00890D92"/>
    <w:rsid w:val="008912C1"/>
    <w:rsid w:val="0089178B"/>
    <w:rsid w:val="00891D24"/>
    <w:rsid w:val="0089708A"/>
    <w:rsid w:val="008A0315"/>
    <w:rsid w:val="008A2F0B"/>
    <w:rsid w:val="008A2F1A"/>
    <w:rsid w:val="008B1CE2"/>
    <w:rsid w:val="008B36AB"/>
    <w:rsid w:val="008B3A4E"/>
    <w:rsid w:val="008B419F"/>
    <w:rsid w:val="008B5238"/>
    <w:rsid w:val="008B535D"/>
    <w:rsid w:val="008B687C"/>
    <w:rsid w:val="008B6F14"/>
    <w:rsid w:val="008C043A"/>
    <w:rsid w:val="008C07AD"/>
    <w:rsid w:val="008C2912"/>
    <w:rsid w:val="008C490F"/>
    <w:rsid w:val="008C6644"/>
    <w:rsid w:val="008D0916"/>
    <w:rsid w:val="008D4020"/>
    <w:rsid w:val="008D4EE9"/>
    <w:rsid w:val="008D642D"/>
    <w:rsid w:val="008D6D4B"/>
    <w:rsid w:val="008D6F71"/>
    <w:rsid w:val="008D7DEB"/>
    <w:rsid w:val="008E405A"/>
    <w:rsid w:val="008E695B"/>
    <w:rsid w:val="008E6DFE"/>
    <w:rsid w:val="008F0255"/>
    <w:rsid w:val="008F0387"/>
    <w:rsid w:val="008F1245"/>
    <w:rsid w:val="008F2E6B"/>
    <w:rsid w:val="008F327D"/>
    <w:rsid w:val="008F3970"/>
    <w:rsid w:val="008F3B18"/>
    <w:rsid w:val="008F7208"/>
    <w:rsid w:val="008F7D5C"/>
    <w:rsid w:val="00902031"/>
    <w:rsid w:val="0090331B"/>
    <w:rsid w:val="0090481F"/>
    <w:rsid w:val="0090574D"/>
    <w:rsid w:val="00911ED9"/>
    <w:rsid w:val="009138C0"/>
    <w:rsid w:val="00915E75"/>
    <w:rsid w:val="009168B5"/>
    <w:rsid w:val="009172B3"/>
    <w:rsid w:val="00917896"/>
    <w:rsid w:val="009179A8"/>
    <w:rsid w:val="00920DF3"/>
    <w:rsid w:val="00920E94"/>
    <w:rsid w:val="0092364C"/>
    <w:rsid w:val="00924295"/>
    <w:rsid w:val="00925B2E"/>
    <w:rsid w:val="00926538"/>
    <w:rsid w:val="0092676B"/>
    <w:rsid w:val="00927680"/>
    <w:rsid w:val="00927B06"/>
    <w:rsid w:val="00930A44"/>
    <w:rsid w:val="00930F8F"/>
    <w:rsid w:val="00933A1B"/>
    <w:rsid w:val="00935043"/>
    <w:rsid w:val="00935A40"/>
    <w:rsid w:val="009367D3"/>
    <w:rsid w:val="009418B0"/>
    <w:rsid w:val="00941A6F"/>
    <w:rsid w:val="0094470D"/>
    <w:rsid w:val="00950505"/>
    <w:rsid w:val="00952F51"/>
    <w:rsid w:val="00955244"/>
    <w:rsid w:val="009574FB"/>
    <w:rsid w:val="00960312"/>
    <w:rsid w:val="00962715"/>
    <w:rsid w:val="00962825"/>
    <w:rsid w:val="00967982"/>
    <w:rsid w:val="0097309B"/>
    <w:rsid w:val="009744F3"/>
    <w:rsid w:val="00975D0F"/>
    <w:rsid w:val="00975D50"/>
    <w:rsid w:val="0097614A"/>
    <w:rsid w:val="0098025A"/>
    <w:rsid w:val="00984B64"/>
    <w:rsid w:val="0098597C"/>
    <w:rsid w:val="00986929"/>
    <w:rsid w:val="00987BAD"/>
    <w:rsid w:val="00992EC1"/>
    <w:rsid w:val="0099433E"/>
    <w:rsid w:val="00997C6D"/>
    <w:rsid w:val="00997E13"/>
    <w:rsid w:val="009A0306"/>
    <w:rsid w:val="009A15E5"/>
    <w:rsid w:val="009A1974"/>
    <w:rsid w:val="009A1B25"/>
    <w:rsid w:val="009A1EFC"/>
    <w:rsid w:val="009A349F"/>
    <w:rsid w:val="009A365A"/>
    <w:rsid w:val="009A3EF0"/>
    <w:rsid w:val="009A61FA"/>
    <w:rsid w:val="009B057A"/>
    <w:rsid w:val="009B1209"/>
    <w:rsid w:val="009B3B3F"/>
    <w:rsid w:val="009B522D"/>
    <w:rsid w:val="009B5C63"/>
    <w:rsid w:val="009B7413"/>
    <w:rsid w:val="009C0BED"/>
    <w:rsid w:val="009C1484"/>
    <w:rsid w:val="009C291E"/>
    <w:rsid w:val="009C386B"/>
    <w:rsid w:val="009C39AC"/>
    <w:rsid w:val="009C3B53"/>
    <w:rsid w:val="009C4C05"/>
    <w:rsid w:val="009C7260"/>
    <w:rsid w:val="009C7989"/>
    <w:rsid w:val="009D06C8"/>
    <w:rsid w:val="009D45E3"/>
    <w:rsid w:val="009D47C3"/>
    <w:rsid w:val="009D4DC3"/>
    <w:rsid w:val="009D539B"/>
    <w:rsid w:val="009D7000"/>
    <w:rsid w:val="009E00DE"/>
    <w:rsid w:val="009E034F"/>
    <w:rsid w:val="009E192A"/>
    <w:rsid w:val="009E4CA4"/>
    <w:rsid w:val="009E756D"/>
    <w:rsid w:val="009E7770"/>
    <w:rsid w:val="009E7E38"/>
    <w:rsid w:val="009F1DC5"/>
    <w:rsid w:val="009F259F"/>
    <w:rsid w:val="009F3C06"/>
    <w:rsid w:val="009F3C59"/>
    <w:rsid w:val="009F5026"/>
    <w:rsid w:val="009F56E6"/>
    <w:rsid w:val="009F5D58"/>
    <w:rsid w:val="00A0036B"/>
    <w:rsid w:val="00A01594"/>
    <w:rsid w:val="00A025AD"/>
    <w:rsid w:val="00A029A6"/>
    <w:rsid w:val="00A04211"/>
    <w:rsid w:val="00A04576"/>
    <w:rsid w:val="00A04A37"/>
    <w:rsid w:val="00A056BC"/>
    <w:rsid w:val="00A07369"/>
    <w:rsid w:val="00A07DC4"/>
    <w:rsid w:val="00A13FC0"/>
    <w:rsid w:val="00A14010"/>
    <w:rsid w:val="00A1795C"/>
    <w:rsid w:val="00A2032C"/>
    <w:rsid w:val="00A248B6"/>
    <w:rsid w:val="00A24D80"/>
    <w:rsid w:val="00A25AF9"/>
    <w:rsid w:val="00A266DB"/>
    <w:rsid w:val="00A305C9"/>
    <w:rsid w:val="00A33AFA"/>
    <w:rsid w:val="00A34AF6"/>
    <w:rsid w:val="00A3505B"/>
    <w:rsid w:val="00A35E17"/>
    <w:rsid w:val="00A36566"/>
    <w:rsid w:val="00A37E7E"/>
    <w:rsid w:val="00A4086E"/>
    <w:rsid w:val="00A43719"/>
    <w:rsid w:val="00A43C77"/>
    <w:rsid w:val="00A441B1"/>
    <w:rsid w:val="00A46157"/>
    <w:rsid w:val="00A470CC"/>
    <w:rsid w:val="00A47E64"/>
    <w:rsid w:val="00A50574"/>
    <w:rsid w:val="00A507E3"/>
    <w:rsid w:val="00A50C13"/>
    <w:rsid w:val="00A519FB"/>
    <w:rsid w:val="00A520BB"/>
    <w:rsid w:val="00A53157"/>
    <w:rsid w:val="00A5600F"/>
    <w:rsid w:val="00A56796"/>
    <w:rsid w:val="00A56E8D"/>
    <w:rsid w:val="00A61E80"/>
    <w:rsid w:val="00A6273D"/>
    <w:rsid w:val="00A63EF9"/>
    <w:rsid w:val="00A64DD5"/>
    <w:rsid w:val="00A6649F"/>
    <w:rsid w:val="00A70D39"/>
    <w:rsid w:val="00A72EA2"/>
    <w:rsid w:val="00A7339F"/>
    <w:rsid w:val="00A7352B"/>
    <w:rsid w:val="00A758BD"/>
    <w:rsid w:val="00A7772B"/>
    <w:rsid w:val="00A80955"/>
    <w:rsid w:val="00A84AC7"/>
    <w:rsid w:val="00A84DCE"/>
    <w:rsid w:val="00A86407"/>
    <w:rsid w:val="00A87ABC"/>
    <w:rsid w:val="00A87C70"/>
    <w:rsid w:val="00A90310"/>
    <w:rsid w:val="00A915F4"/>
    <w:rsid w:val="00A919DC"/>
    <w:rsid w:val="00A93550"/>
    <w:rsid w:val="00A94CBE"/>
    <w:rsid w:val="00A96C78"/>
    <w:rsid w:val="00A96CC9"/>
    <w:rsid w:val="00A97B47"/>
    <w:rsid w:val="00AA176C"/>
    <w:rsid w:val="00AA565E"/>
    <w:rsid w:val="00AA5963"/>
    <w:rsid w:val="00AA5A1D"/>
    <w:rsid w:val="00AA64C6"/>
    <w:rsid w:val="00AA6ABC"/>
    <w:rsid w:val="00AB21D2"/>
    <w:rsid w:val="00AB23A6"/>
    <w:rsid w:val="00AB5846"/>
    <w:rsid w:val="00AB5BFD"/>
    <w:rsid w:val="00AC5546"/>
    <w:rsid w:val="00AD10F8"/>
    <w:rsid w:val="00AD41B2"/>
    <w:rsid w:val="00AD5940"/>
    <w:rsid w:val="00AE0BF4"/>
    <w:rsid w:val="00AE0DB0"/>
    <w:rsid w:val="00AE24B0"/>
    <w:rsid w:val="00AE5F87"/>
    <w:rsid w:val="00AF0E7D"/>
    <w:rsid w:val="00AF3C60"/>
    <w:rsid w:val="00AF4FC4"/>
    <w:rsid w:val="00AF69A8"/>
    <w:rsid w:val="00AF69F7"/>
    <w:rsid w:val="00B00680"/>
    <w:rsid w:val="00B016D0"/>
    <w:rsid w:val="00B01895"/>
    <w:rsid w:val="00B03487"/>
    <w:rsid w:val="00B046B2"/>
    <w:rsid w:val="00B0523E"/>
    <w:rsid w:val="00B05880"/>
    <w:rsid w:val="00B05AE2"/>
    <w:rsid w:val="00B0600A"/>
    <w:rsid w:val="00B0634A"/>
    <w:rsid w:val="00B0685A"/>
    <w:rsid w:val="00B07267"/>
    <w:rsid w:val="00B21E36"/>
    <w:rsid w:val="00B230DB"/>
    <w:rsid w:val="00B236F1"/>
    <w:rsid w:val="00B2447F"/>
    <w:rsid w:val="00B26E88"/>
    <w:rsid w:val="00B27428"/>
    <w:rsid w:val="00B27581"/>
    <w:rsid w:val="00B2790E"/>
    <w:rsid w:val="00B32DF8"/>
    <w:rsid w:val="00B34162"/>
    <w:rsid w:val="00B3666A"/>
    <w:rsid w:val="00B3683C"/>
    <w:rsid w:val="00B42371"/>
    <w:rsid w:val="00B44151"/>
    <w:rsid w:val="00B4498C"/>
    <w:rsid w:val="00B45200"/>
    <w:rsid w:val="00B4666E"/>
    <w:rsid w:val="00B469A1"/>
    <w:rsid w:val="00B47E42"/>
    <w:rsid w:val="00B50A1F"/>
    <w:rsid w:val="00B529AC"/>
    <w:rsid w:val="00B533DE"/>
    <w:rsid w:val="00B53DAC"/>
    <w:rsid w:val="00B55997"/>
    <w:rsid w:val="00B570BF"/>
    <w:rsid w:val="00B6137B"/>
    <w:rsid w:val="00B61650"/>
    <w:rsid w:val="00B63D74"/>
    <w:rsid w:val="00B65DA5"/>
    <w:rsid w:val="00B65DCC"/>
    <w:rsid w:val="00B662A5"/>
    <w:rsid w:val="00B66322"/>
    <w:rsid w:val="00B7159B"/>
    <w:rsid w:val="00B71F1A"/>
    <w:rsid w:val="00B72055"/>
    <w:rsid w:val="00B7238B"/>
    <w:rsid w:val="00B737B5"/>
    <w:rsid w:val="00B76555"/>
    <w:rsid w:val="00B7768A"/>
    <w:rsid w:val="00B7799F"/>
    <w:rsid w:val="00B829E1"/>
    <w:rsid w:val="00B8377E"/>
    <w:rsid w:val="00B84D2B"/>
    <w:rsid w:val="00B9090D"/>
    <w:rsid w:val="00B91DE7"/>
    <w:rsid w:val="00B92CB0"/>
    <w:rsid w:val="00B93CC8"/>
    <w:rsid w:val="00B9402B"/>
    <w:rsid w:val="00B9799F"/>
    <w:rsid w:val="00B97C98"/>
    <w:rsid w:val="00BA0194"/>
    <w:rsid w:val="00BA0D49"/>
    <w:rsid w:val="00BA169C"/>
    <w:rsid w:val="00BA221D"/>
    <w:rsid w:val="00BA3F9E"/>
    <w:rsid w:val="00BA57AE"/>
    <w:rsid w:val="00BA63D6"/>
    <w:rsid w:val="00BA7BBB"/>
    <w:rsid w:val="00BB0B1F"/>
    <w:rsid w:val="00BB1554"/>
    <w:rsid w:val="00BB21FF"/>
    <w:rsid w:val="00BB2FFA"/>
    <w:rsid w:val="00BB3A9D"/>
    <w:rsid w:val="00BB3B9B"/>
    <w:rsid w:val="00BB4369"/>
    <w:rsid w:val="00BB4831"/>
    <w:rsid w:val="00BB51AA"/>
    <w:rsid w:val="00BB7254"/>
    <w:rsid w:val="00BC0B18"/>
    <w:rsid w:val="00BC1B4C"/>
    <w:rsid w:val="00BC1C14"/>
    <w:rsid w:val="00BC1D8F"/>
    <w:rsid w:val="00BC6551"/>
    <w:rsid w:val="00BD105B"/>
    <w:rsid w:val="00BD1E20"/>
    <w:rsid w:val="00BD28AE"/>
    <w:rsid w:val="00BD2928"/>
    <w:rsid w:val="00BD3BCA"/>
    <w:rsid w:val="00BE393E"/>
    <w:rsid w:val="00BE3CB4"/>
    <w:rsid w:val="00BE5AEF"/>
    <w:rsid w:val="00BF050A"/>
    <w:rsid w:val="00BF279E"/>
    <w:rsid w:val="00BF430C"/>
    <w:rsid w:val="00BF56DA"/>
    <w:rsid w:val="00BF68DB"/>
    <w:rsid w:val="00BF6E24"/>
    <w:rsid w:val="00C01AFD"/>
    <w:rsid w:val="00C0563D"/>
    <w:rsid w:val="00C119E3"/>
    <w:rsid w:val="00C125E8"/>
    <w:rsid w:val="00C12A4B"/>
    <w:rsid w:val="00C1363F"/>
    <w:rsid w:val="00C139C7"/>
    <w:rsid w:val="00C16D5F"/>
    <w:rsid w:val="00C20AB1"/>
    <w:rsid w:val="00C20F91"/>
    <w:rsid w:val="00C254FE"/>
    <w:rsid w:val="00C272BF"/>
    <w:rsid w:val="00C31BA4"/>
    <w:rsid w:val="00C3268C"/>
    <w:rsid w:val="00C32982"/>
    <w:rsid w:val="00C33A36"/>
    <w:rsid w:val="00C33EAE"/>
    <w:rsid w:val="00C34142"/>
    <w:rsid w:val="00C346C8"/>
    <w:rsid w:val="00C35FEA"/>
    <w:rsid w:val="00C36901"/>
    <w:rsid w:val="00C36B77"/>
    <w:rsid w:val="00C3701C"/>
    <w:rsid w:val="00C41110"/>
    <w:rsid w:val="00C441BA"/>
    <w:rsid w:val="00C457FB"/>
    <w:rsid w:val="00C46684"/>
    <w:rsid w:val="00C47F0A"/>
    <w:rsid w:val="00C5160E"/>
    <w:rsid w:val="00C51CED"/>
    <w:rsid w:val="00C5263D"/>
    <w:rsid w:val="00C53712"/>
    <w:rsid w:val="00C54358"/>
    <w:rsid w:val="00C54892"/>
    <w:rsid w:val="00C5520A"/>
    <w:rsid w:val="00C55DB6"/>
    <w:rsid w:val="00C66069"/>
    <w:rsid w:val="00C67C84"/>
    <w:rsid w:val="00C70468"/>
    <w:rsid w:val="00C70705"/>
    <w:rsid w:val="00C7094E"/>
    <w:rsid w:val="00C7103A"/>
    <w:rsid w:val="00C75799"/>
    <w:rsid w:val="00C7740B"/>
    <w:rsid w:val="00C77FE9"/>
    <w:rsid w:val="00C81061"/>
    <w:rsid w:val="00C8166F"/>
    <w:rsid w:val="00C8336D"/>
    <w:rsid w:val="00C9087C"/>
    <w:rsid w:val="00C911ED"/>
    <w:rsid w:val="00C91548"/>
    <w:rsid w:val="00C94F77"/>
    <w:rsid w:val="00C95F27"/>
    <w:rsid w:val="00C96561"/>
    <w:rsid w:val="00CA0B23"/>
    <w:rsid w:val="00CA15F2"/>
    <w:rsid w:val="00CA1C8F"/>
    <w:rsid w:val="00CA1F9A"/>
    <w:rsid w:val="00CA2866"/>
    <w:rsid w:val="00CA35AF"/>
    <w:rsid w:val="00CA4352"/>
    <w:rsid w:val="00CA491C"/>
    <w:rsid w:val="00CA5715"/>
    <w:rsid w:val="00CA58D4"/>
    <w:rsid w:val="00CB174A"/>
    <w:rsid w:val="00CB44E9"/>
    <w:rsid w:val="00CC0C8C"/>
    <w:rsid w:val="00CC0DF3"/>
    <w:rsid w:val="00CC2376"/>
    <w:rsid w:val="00CC28CA"/>
    <w:rsid w:val="00CC7BCA"/>
    <w:rsid w:val="00CD3749"/>
    <w:rsid w:val="00CD4697"/>
    <w:rsid w:val="00CD5E2C"/>
    <w:rsid w:val="00CD70EA"/>
    <w:rsid w:val="00CE3DAC"/>
    <w:rsid w:val="00CE43AF"/>
    <w:rsid w:val="00CE63F2"/>
    <w:rsid w:val="00CE7C75"/>
    <w:rsid w:val="00CF41F1"/>
    <w:rsid w:val="00CF469E"/>
    <w:rsid w:val="00CF494D"/>
    <w:rsid w:val="00CF6A9A"/>
    <w:rsid w:val="00CF7C29"/>
    <w:rsid w:val="00D029A7"/>
    <w:rsid w:val="00D036B8"/>
    <w:rsid w:val="00D03B2E"/>
    <w:rsid w:val="00D06C57"/>
    <w:rsid w:val="00D10D01"/>
    <w:rsid w:val="00D12C13"/>
    <w:rsid w:val="00D12EC2"/>
    <w:rsid w:val="00D13689"/>
    <w:rsid w:val="00D14553"/>
    <w:rsid w:val="00D15141"/>
    <w:rsid w:val="00D16D7A"/>
    <w:rsid w:val="00D206CA"/>
    <w:rsid w:val="00D250BB"/>
    <w:rsid w:val="00D2603F"/>
    <w:rsid w:val="00D262D6"/>
    <w:rsid w:val="00D26C12"/>
    <w:rsid w:val="00D26E94"/>
    <w:rsid w:val="00D2721B"/>
    <w:rsid w:val="00D276A4"/>
    <w:rsid w:val="00D32288"/>
    <w:rsid w:val="00D32AE2"/>
    <w:rsid w:val="00D3496D"/>
    <w:rsid w:val="00D34C29"/>
    <w:rsid w:val="00D35C01"/>
    <w:rsid w:val="00D40D24"/>
    <w:rsid w:val="00D417DD"/>
    <w:rsid w:val="00D41CBA"/>
    <w:rsid w:val="00D42567"/>
    <w:rsid w:val="00D4502A"/>
    <w:rsid w:val="00D452CC"/>
    <w:rsid w:val="00D47213"/>
    <w:rsid w:val="00D47E60"/>
    <w:rsid w:val="00D5017D"/>
    <w:rsid w:val="00D512D9"/>
    <w:rsid w:val="00D52EFE"/>
    <w:rsid w:val="00D63483"/>
    <w:rsid w:val="00D64401"/>
    <w:rsid w:val="00D64955"/>
    <w:rsid w:val="00D64C6F"/>
    <w:rsid w:val="00D66529"/>
    <w:rsid w:val="00D67B4B"/>
    <w:rsid w:val="00D71021"/>
    <w:rsid w:val="00D71885"/>
    <w:rsid w:val="00D72F6E"/>
    <w:rsid w:val="00D7459C"/>
    <w:rsid w:val="00D747FE"/>
    <w:rsid w:val="00D77589"/>
    <w:rsid w:val="00D77B0F"/>
    <w:rsid w:val="00D77B92"/>
    <w:rsid w:val="00D8172F"/>
    <w:rsid w:val="00D83044"/>
    <w:rsid w:val="00D84243"/>
    <w:rsid w:val="00D90285"/>
    <w:rsid w:val="00D916DB"/>
    <w:rsid w:val="00D92DAC"/>
    <w:rsid w:val="00D92E72"/>
    <w:rsid w:val="00D9318E"/>
    <w:rsid w:val="00D93739"/>
    <w:rsid w:val="00D94A95"/>
    <w:rsid w:val="00D94B4C"/>
    <w:rsid w:val="00D97FBF"/>
    <w:rsid w:val="00DA0512"/>
    <w:rsid w:val="00DA0BCD"/>
    <w:rsid w:val="00DA3C49"/>
    <w:rsid w:val="00DA54AC"/>
    <w:rsid w:val="00DA60CA"/>
    <w:rsid w:val="00DA6209"/>
    <w:rsid w:val="00DB2311"/>
    <w:rsid w:val="00DB28D1"/>
    <w:rsid w:val="00DB4AB1"/>
    <w:rsid w:val="00DB6E34"/>
    <w:rsid w:val="00DB715C"/>
    <w:rsid w:val="00DC05AC"/>
    <w:rsid w:val="00DC0DC2"/>
    <w:rsid w:val="00DC5570"/>
    <w:rsid w:val="00DD000B"/>
    <w:rsid w:val="00DD2119"/>
    <w:rsid w:val="00DD23BA"/>
    <w:rsid w:val="00DD315F"/>
    <w:rsid w:val="00DD45D1"/>
    <w:rsid w:val="00DD5253"/>
    <w:rsid w:val="00DD5C9E"/>
    <w:rsid w:val="00DD6595"/>
    <w:rsid w:val="00DD6921"/>
    <w:rsid w:val="00DD7B81"/>
    <w:rsid w:val="00DE1F7B"/>
    <w:rsid w:val="00DE2C16"/>
    <w:rsid w:val="00DE4C83"/>
    <w:rsid w:val="00DE554D"/>
    <w:rsid w:val="00DE5EA8"/>
    <w:rsid w:val="00DF070A"/>
    <w:rsid w:val="00DF12A4"/>
    <w:rsid w:val="00DF2380"/>
    <w:rsid w:val="00DF4537"/>
    <w:rsid w:val="00DF4925"/>
    <w:rsid w:val="00DF692B"/>
    <w:rsid w:val="00E00C54"/>
    <w:rsid w:val="00E031BE"/>
    <w:rsid w:val="00E03A44"/>
    <w:rsid w:val="00E03A50"/>
    <w:rsid w:val="00E03CA9"/>
    <w:rsid w:val="00E03CB9"/>
    <w:rsid w:val="00E056C3"/>
    <w:rsid w:val="00E05807"/>
    <w:rsid w:val="00E06B1D"/>
    <w:rsid w:val="00E06BEC"/>
    <w:rsid w:val="00E123D4"/>
    <w:rsid w:val="00E13CBE"/>
    <w:rsid w:val="00E13D19"/>
    <w:rsid w:val="00E16873"/>
    <w:rsid w:val="00E17029"/>
    <w:rsid w:val="00E17167"/>
    <w:rsid w:val="00E17895"/>
    <w:rsid w:val="00E17A73"/>
    <w:rsid w:val="00E21866"/>
    <w:rsid w:val="00E21B47"/>
    <w:rsid w:val="00E222C2"/>
    <w:rsid w:val="00E23CB2"/>
    <w:rsid w:val="00E23D12"/>
    <w:rsid w:val="00E27AD8"/>
    <w:rsid w:val="00E30C60"/>
    <w:rsid w:val="00E3149F"/>
    <w:rsid w:val="00E32D5F"/>
    <w:rsid w:val="00E33D61"/>
    <w:rsid w:val="00E344FC"/>
    <w:rsid w:val="00E3534A"/>
    <w:rsid w:val="00E35646"/>
    <w:rsid w:val="00E401C5"/>
    <w:rsid w:val="00E40EE2"/>
    <w:rsid w:val="00E429B0"/>
    <w:rsid w:val="00E44B7E"/>
    <w:rsid w:val="00E45A9A"/>
    <w:rsid w:val="00E45DF7"/>
    <w:rsid w:val="00E5560C"/>
    <w:rsid w:val="00E56011"/>
    <w:rsid w:val="00E60540"/>
    <w:rsid w:val="00E608C3"/>
    <w:rsid w:val="00E61D47"/>
    <w:rsid w:val="00E65952"/>
    <w:rsid w:val="00E663E1"/>
    <w:rsid w:val="00E6744B"/>
    <w:rsid w:val="00E72C9D"/>
    <w:rsid w:val="00E73046"/>
    <w:rsid w:val="00E7364B"/>
    <w:rsid w:val="00E758D0"/>
    <w:rsid w:val="00E75B18"/>
    <w:rsid w:val="00E764EF"/>
    <w:rsid w:val="00E77471"/>
    <w:rsid w:val="00E81829"/>
    <w:rsid w:val="00E82068"/>
    <w:rsid w:val="00E830C7"/>
    <w:rsid w:val="00E8327E"/>
    <w:rsid w:val="00E84BB8"/>
    <w:rsid w:val="00E85475"/>
    <w:rsid w:val="00E85871"/>
    <w:rsid w:val="00E86D58"/>
    <w:rsid w:val="00E95A06"/>
    <w:rsid w:val="00E95D96"/>
    <w:rsid w:val="00E969A8"/>
    <w:rsid w:val="00EA0287"/>
    <w:rsid w:val="00EA08E5"/>
    <w:rsid w:val="00EA2A17"/>
    <w:rsid w:val="00EA2DAE"/>
    <w:rsid w:val="00EA4264"/>
    <w:rsid w:val="00EA46A6"/>
    <w:rsid w:val="00EA4C97"/>
    <w:rsid w:val="00EA59FE"/>
    <w:rsid w:val="00EA636D"/>
    <w:rsid w:val="00EB1A34"/>
    <w:rsid w:val="00EB1D0C"/>
    <w:rsid w:val="00EB3286"/>
    <w:rsid w:val="00EB342D"/>
    <w:rsid w:val="00EB34F1"/>
    <w:rsid w:val="00EB44EA"/>
    <w:rsid w:val="00EB47AC"/>
    <w:rsid w:val="00EB6071"/>
    <w:rsid w:val="00EB6BEF"/>
    <w:rsid w:val="00EC0E26"/>
    <w:rsid w:val="00EC162F"/>
    <w:rsid w:val="00EC1E89"/>
    <w:rsid w:val="00EC3C2B"/>
    <w:rsid w:val="00EC4C6E"/>
    <w:rsid w:val="00EC4FE6"/>
    <w:rsid w:val="00EC5DD0"/>
    <w:rsid w:val="00EC6BAF"/>
    <w:rsid w:val="00EC742C"/>
    <w:rsid w:val="00ED1416"/>
    <w:rsid w:val="00ED1604"/>
    <w:rsid w:val="00ED1DFE"/>
    <w:rsid w:val="00ED2198"/>
    <w:rsid w:val="00ED305F"/>
    <w:rsid w:val="00ED4A6F"/>
    <w:rsid w:val="00ED4B34"/>
    <w:rsid w:val="00ED4D1B"/>
    <w:rsid w:val="00EE1B25"/>
    <w:rsid w:val="00EE20CD"/>
    <w:rsid w:val="00EE4318"/>
    <w:rsid w:val="00EE665F"/>
    <w:rsid w:val="00EF00F7"/>
    <w:rsid w:val="00EF335B"/>
    <w:rsid w:val="00EF4714"/>
    <w:rsid w:val="00EF4C0D"/>
    <w:rsid w:val="00EF4FC5"/>
    <w:rsid w:val="00EF555C"/>
    <w:rsid w:val="00EF64F9"/>
    <w:rsid w:val="00EF7275"/>
    <w:rsid w:val="00F00FEB"/>
    <w:rsid w:val="00F03901"/>
    <w:rsid w:val="00F03CEC"/>
    <w:rsid w:val="00F10716"/>
    <w:rsid w:val="00F10C46"/>
    <w:rsid w:val="00F11598"/>
    <w:rsid w:val="00F14110"/>
    <w:rsid w:val="00F147F0"/>
    <w:rsid w:val="00F20230"/>
    <w:rsid w:val="00F225A9"/>
    <w:rsid w:val="00F248FC"/>
    <w:rsid w:val="00F24CC4"/>
    <w:rsid w:val="00F253A9"/>
    <w:rsid w:val="00F276BF"/>
    <w:rsid w:val="00F30507"/>
    <w:rsid w:val="00F31D86"/>
    <w:rsid w:val="00F34AE8"/>
    <w:rsid w:val="00F36C10"/>
    <w:rsid w:val="00F378B6"/>
    <w:rsid w:val="00F4019D"/>
    <w:rsid w:val="00F4203E"/>
    <w:rsid w:val="00F42690"/>
    <w:rsid w:val="00F42A50"/>
    <w:rsid w:val="00F462A7"/>
    <w:rsid w:val="00F46345"/>
    <w:rsid w:val="00F52517"/>
    <w:rsid w:val="00F541A9"/>
    <w:rsid w:val="00F56071"/>
    <w:rsid w:val="00F563CF"/>
    <w:rsid w:val="00F56D9E"/>
    <w:rsid w:val="00F57211"/>
    <w:rsid w:val="00F57437"/>
    <w:rsid w:val="00F61EE6"/>
    <w:rsid w:val="00F63123"/>
    <w:rsid w:val="00F631D1"/>
    <w:rsid w:val="00F65581"/>
    <w:rsid w:val="00F67A36"/>
    <w:rsid w:val="00F70ED8"/>
    <w:rsid w:val="00F71531"/>
    <w:rsid w:val="00F71602"/>
    <w:rsid w:val="00F75BF9"/>
    <w:rsid w:val="00F77AE5"/>
    <w:rsid w:val="00F81D3C"/>
    <w:rsid w:val="00F825E6"/>
    <w:rsid w:val="00F82B41"/>
    <w:rsid w:val="00F8469F"/>
    <w:rsid w:val="00F85A4D"/>
    <w:rsid w:val="00F87035"/>
    <w:rsid w:val="00F908E1"/>
    <w:rsid w:val="00F91DC3"/>
    <w:rsid w:val="00F922D6"/>
    <w:rsid w:val="00F925BA"/>
    <w:rsid w:val="00F92A3D"/>
    <w:rsid w:val="00F93DC0"/>
    <w:rsid w:val="00F94F28"/>
    <w:rsid w:val="00F952B4"/>
    <w:rsid w:val="00F95368"/>
    <w:rsid w:val="00F9557E"/>
    <w:rsid w:val="00F96870"/>
    <w:rsid w:val="00F96D16"/>
    <w:rsid w:val="00FA1304"/>
    <w:rsid w:val="00FA3E06"/>
    <w:rsid w:val="00FA52F0"/>
    <w:rsid w:val="00FA7F8A"/>
    <w:rsid w:val="00FB0BCF"/>
    <w:rsid w:val="00FB2092"/>
    <w:rsid w:val="00FB25BC"/>
    <w:rsid w:val="00FB3B4F"/>
    <w:rsid w:val="00FB5ED7"/>
    <w:rsid w:val="00FC3D77"/>
    <w:rsid w:val="00FC4AC9"/>
    <w:rsid w:val="00FC51AC"/>
    <w:rsid w:val="00FC5B24"/>
    <w:rsid w:val="00FC60C6"/>
    <w:rsid w:val="00FC71CD"/>
    <w:rsid w:val="00FD01C9"/>
    <w:rsid w:val="00FD02FE"/>
    <w:rsid w:val="00FD49DF"/>
    <w:rsid w:val="00FD52E4"/>
    <w:rsid w:val="00FD69A9"/>
    <w:rsid w:val="00FE2AD6"/>
    <w:rsid w:val="00FE3787"/>
    <w:rsid w:val="00FE63AF"/>
    <w:rsid w:val="00FE79DE"/>
    <w:rsid w:val="00FE7A0B"/>
    <w:rsid w:val="00FF104F"/>
    <w:rsid w:val="00FF1894"/>
    <w:rsid w:val="00FF238B"/>
    <w:rsid w:val="00FF6338"/>
    <w:rsid w:val="00FF770D"/>
    <w:rsid w:val="00FF7C9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D0AF0"/>
  <w15:docId w15:val="{0DB04362-C59E-41BE-BB08-054E4B5011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7A18DB"/>
    <w:pPr>
      <w:numPr>
        <w:numId w:val="1"/>
      </w:numPr>
      <w:outlineLvl w:val="0"/>
    </w:pPr>
    <w:rPr>
      <w:b/>
      <w:szCs w:val="20"/>
    </w:rPr>
  </w:style>
  <w:style w:type="paragraph" w:styleId="Ttulo2">
    <w:name w:val="heading 2"/>
    <w:basedOn w:val="Ttulo1"/>
    <w:next w:val="Normal"/>
    <w:link w:val="Ttulo2Char"/>
    <w:unhideWhenUsed/>
    <w:qFormat/>
    <w:rsid w:val="00984B64"/>
    <w:pPr>
      <w:numPr>
        <w:ilvl w:val="1"/>
      </w:numPr>
      <w:outlineLvl w:val="1"/>
    </w:pPr>
    <w:rPr>
      <w:b w:val="0"/>
    </w:rPr>
  </w:style>
  <w:style w:type="paragraph" w:styleId="Ttulo3">
    <w:name w:val="heading 3"/>
    <w:basedOn w:val="Ttulo2"/>
    <w:next w:val="Normal"/>
    <w:link w:val="Ttulo3Char"/>
    <w:unhideWhenUsed/>
    <w:qFormat/>
    <w:rsid w:val="00B9402B"/>
    <w:pPr>
      <w:numPr>
        <w:ilvl w:val="2"/>
      </w:numPr>
      <w:outlineLvl w:val="2"/>
    </w:pPr>
  </w:style>
  <w:style w:type="paragraph" w:styleId="Ttulo4">
    <w:name w:val="heading 4"/>
    <w:basedOn w:val="Ttulo3"/>
    <w:next w:val="Normal"/>
    <w:link w:val="Ttulo4Char"/>
    <w:unhideWhenUsed/>
    <w:qFormat/>
    <w:rsid w:val="006F19D6"/>
    <w:pPr>
      <w:numPr>
        <w:ilvl w:val="3"/>
      </w:numPr>
      <w:ind w:left="0" w:firstLine="0"/>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A507E3"/>
    <w:pPr>
      <w:ind w:left="720"/>
      <w:contextualSpacing/>
    </w:pPr>
  </w:style>
  <w:style w:type="character" w:customStyle="1" w:styleId="Ttulo1Char">
    <w:name w:val="Título 1 Char"/>
    <w:basedOn w:val="Fontepargpadro"/>
    <w:link w:val="Ttulo1"/>
    <w:rsid w:val="007A18DB"/>
    <w:rPr>
      <w:rFonts w:ascii="Arial" w:hAnsi="Arial" w:cs="Arial"/>
      <w:b/>
      <w:sz w:val="20"/>
      <w:szCs w:val="20"/>
    </w:rPr>
  </w:style>
  <w:style w:type="character" w:customStyle="1" w:styleId="Ttulo2Char">
    <w:name w:val="Título 2 Char"/>
    <w:basedOn w:val="Fontepargpadro"/>
    <w:link w:val="Ttulo2"/>
    <w:rsid w:val="00984B64"/>
    <w:rPr>
      <w:rFonts w:ascii="Arial" w:hAnsi="Arial" w:cs="Arial"/>
      <w:sz w:val="20"/>
      <w:szCs w:val="20"/>
    </w:rPr>
  </w:style>
  <w:style w:type="character" w:customStyle="1" w:styleId="Ttulo3Char">
    <w:name w:val="Título 3 Char"/>
    <w:basedOn w:val="Fontepargpadro"/>
    <w:link w:val="Ttulo3"/>
    <w:rsid w:val="00B9402B"/>
    <w:rPr>
      <w:rFonts w:ascii="Arial" w:hAnsi="Arial" w:cs="Arial"/>
      <w:sz w:val="20"/>
      <w:szCs w:val="20"/>
    </w:rPr>
  </w:style>
  <w:style w:type="character" w:customStyle="1" w:styleId="Ttulo4Char">
    <w:name w:val="Título 4 Char"/>
    <w:basedOn w:val="Fontepargpadro"/>
    <w:link w:val="Ttulo4"/>
    <w:rsid w:val="006F19D6"/>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iPriority w:val="99"/>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customStyle="1" w:styleId="artigo">
    <w:name w:val="artigo"/>
    <w:basedOn w:val="Normal"/>
    <w:rsid w:val="00F31D86"/>
    <w:pPr>
      <w:spacing w:before="100" w:beforeAutospacing="1" w:after="100" w:afterAutospacing="1"/>
      <w:jc w:val="left"/>
    </w:pPr>
    <w:rPr>
      <w:rFonts w:ascii="Times New Roman" w:eastAsia="Times New Roman" w:hAnsi="Times New Roman" w:cs="Times New Roman"/>
      <w:sz w:val="24"/>
      <w:lang w:eastAsia="pt-BR"/>
    </w:rPr>
  </w:style>
  <w:style w:type="character" w:styleId="Refdecomentrio">
    <w:name w:val="annotation reference"/>
    <w:basedOn w:val="Fontepargpadro"/>
    <w:semiHidden/>
    <w:unhideWhenUsed/>
    <w:rsid w:val="00D14553"/>
    <w:rPr>
      <w:sz w:val="16"/>
      <w:szCs w:val="16"/>
    </w:rPr>
  </w:style>
  <w:style w:type="paragraph" w:styleId="Textodecomentrio">
    <w:name w:val="annotation text"/>
    <w:basedOn w:val="Normal"/>
    <w:link w:val="TextodecomentrioChar"/>
    <w:semiHidden/>
    <w:unhideWhenUsed/>
    <w:rsid w:val="00D14553"/>
    <w:rPr>
      <w:szCs w:val="20"/>
    </w:rPr>
  </w:style>
  <w:style w:type="character" w:customStyle="1" w:styleId="TextodecomentrioChar">
    <w:name w:val="Texto de comentário Char"/>
    <w:basedOn w:val="Fontepargpadro"/>
    <w:link w:val="Textodecomentrio"/>
    <w:semiHidden/>
    <w:rsid w:val="00D14553"/>
    <w:rPr>
      <w:rFonts w:ascii="Arial" w:hAnsi="Arial" w:cs="Arial"/>
      <w:sz w:val="20"/>
      <w:szCs w:val="20"/>
    </w:rPr>
  </w:style>
  <w:style w:type="paragraph" w:styleId="Corpodetexto2">
    <w:name w:val="Body Text 2"/>
    <w:basedOn w:val="Normal"/>
    <w:link w:val="Corpodetexto2Char"/>
    <w:uiPriority w:val="99"/>
    <w:unhideWhenUsed/>
    <w:rsid w:val="00D14553"/>
    <w:pPr>
      <w:spacing w:after="120" w:line="480" w:lineRule="auto"/>
    </w:pPr>
  </w:style>
  <w:style w:type="character" w:customStyle="1" w:styleId="Corpodetexto2Char">
    <w:name w:val="Corpo de texto 2 Char"/>
    <w:basedOn w:val="Fontepargpadro"/>
    <w:link w:val="Corpodetexto2"/>
    <w:uiPriority w:val="99"/>
    <w:rsid w:val="00D14553"/>
    <w:rPr>
      <w:rFonts w:ascii="Arial" w:hAnsi="Arial" w:cs="Arial"/>
      <w:sz w:val="20"/>
      <w:szCs w:val="24"/>
    </w:rPr>
  </w:style>
  <w:style w:type="paragraph" w:styleId="NormalWeb">
    <w:name w:val="Normal (Web)"/>
    <w:basedOn w:val="Normal"/>
    <w:uiPriority w:val="99"/>
    <w:unhideWhenUsed/>
    <w:rsid w:val="005D5886"/>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Figura">
    <w:name w:val="Figura"/>
    <w:basedOn w:val="Corpodetexto"/>
    <w:next w:val="Corpodetexto"/>
    <w:qFormat/>
    <w:rsid w:val="00F908E1"/>
    <w:pPr>
      <w:numPr>
        <w:numId w:val="48"/>
      </w:numPr>
      <w:suppressAutoHyphens w:val="0"/>
      <w:spacing w:after="240"/>
    </w:pPr>
    <w:rPr>
      <w:rFonts w:ascii="Calibri Light" w:eastAsia="Calibri" w:hAnsi="Calibri Light"/>
      <w:b w:val="0"/>
      <w:i w:val="0"/>
      <w:color w:val="auto"/>
      <w:lang w:val="en-US" w:eastAsia="x-none"/>
    </w:rPr>
  </w:style>
  <w:style w:type="paragraph" w:customStyle="1" w:styleId="Carimbo-nome">
    <w:name w:val="Carimbo-nome"/>
    <w:basedOn w:val="Corpodetexto"/>
    <w:rsid w:val="001849EA"/>
    <w:pPr>
      <w:suppressAutoHyphens w:val="0"/>
    </w:pPr>
    <w:rPr>
      <w:rFonts w:ascii="Segoe Script" w:hAnsi="Segoe Script"/>
      <w:b w:val="0"/>
      <w:i w:val="0"/>
      <w:color w:val="auto"/>
      <w:szCs w:val="22"/>
      <w:lang w:val="x-none" w:eastAsia="pt-BR"/>
    </w:rPr>
  </w:style>
  <w:style w:type="paragraph" w:customStyle="1" w:styleId="Carimbo-funo">
    <w:name w:val="Carimbo-função"/>
    <w:basedOn w:val="Corpodetexto"/>
    <w:rsid w:val="001849EA"/>
    <w:pPr>
      <w:suppressAutoHyphens w:val="0"/>
    </w:pPr>
    <w:rPr>
      <w:rFonts w:ascii="Arial" w:hAnsi="Arial"/>
      <w:b w:val="0"/>
      <w:i w:val="0"/>
      <w:color w:val="auto"/>
      <w:spacing w:val="4"/>
      <w:sz w:val="16"/>
      <w:szCs w:val="16"/>
      <w:lang w:val="x-none" w:eastAsia="pt-BR"/>
    </w:rPr>
  </w:style>
  <w:style w:type="character" w:customStyle="1" w:styleId="hgkelc">
    <w:name w:val="hgkelc"/>
    <w:basedOn w:val="Fontepargpadro"/>
    <w:rsid w:val="006C7FD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281764376">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548226049">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4704146">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20605011">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104375761">
      <w:bodyDiv w:val="1"/>
      <w:marLeft w:val="0"/>
      <w:marRight w:val="0"/>
      <w:marTop w:val="0"/>
      <w:marBottom w:val="0"/>
      <w:divBdr>
        <w:top w:val="none" w:sz="0" w:space="0" w:color="auto"/>
        <w:left w:val="none" w:sz="0" w:space="0" w:color="auto"/>
        <w:bottom w:val="none" w:sz="0" w:space="0" w:color="auto"/>
        <w:right w:val="none" w:sz="0" w:space="0" w:color="auto"/>
      </w:divBdr>
    </w:div>
    <w:div w:id="1177116722">
      <w:bodyDiv w:val="1"/>
      <w:marLeft w:val="0"/>
      <w:marRight w:val="0"/>
      <w:marTop w:val="0"/>
      <w:marBottom w:val="0"/>
      <w:divBdr>
        <w:top w:val="none" w:sz="0" w:space="0" w:color="auto"/>
        <w:left w:val="none" w:sz="0" w:space="0" w:color="auto"/>
        <w:bottom w:val="none" w:sz="0" w:space="0" w:color="auto"/>
        <w:right w:val="none" w:sz="0" w:space="0" w:color="auto"/>
      </w:divBdr>
    </w:div>
    <w:div w:id="120810890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25402683">
      <w:bodyDiv w:val="1"/>
      <w:marLeft w:val="0"/>
      <w:marRight w:val="0"/>
      <w:marTop w:val="0"/>
      <w:marBottom w:val="0"/>
      <w:divBdr>
        <w:top w:val="none" w:sz="0" w:space="0" w:color="auto"/>
        <w:left w:val="none" w:sz="0" w:space="0" w:color="auto"/>
        <w:bottom w:val="none" w:sz="0" w:space="0" w:color="auto"/>
        <w:right w:val="none" w:sz="0" w:space="0" w:color="auto"/>
      </w:divBdr>
    </w:div>
    <w:div w:id="1466200672">
      <w:bodyDiv w:val="1"/>
      <w:marLeft w:val="0"/>
      <w:marRight w:val="0"/>
      <w:marTop w:val="0"/>
      <w:marBottom w:val="0"/>
      <w:divBdr>
        <w:top w:val="none" w:sz="0" w:space="0" w:color="auto"/>
        <w:left w:val="none" w:sz="0" w:space="0" w:color="auto"/>
        <w:bottom w:val="none" w:sz="0" w:space="0" w:color="auto"/>
        <w:right w:val="none" w:sz="0" w:space="0" w:color="auto"/>
      </w:divBdr>
    </w:div>
    <w:div w:id="1796026726">
      <w:bodyDiv w:val="1"/>
      <w:marLeft w:val="0"/>
      <w:marRight w:val="0"/>
      <w:marTop w:val="0"/>
      <w:marBottom w:val="0"/>
      <w:divBdr>
        <w:top w:val="none" w:sz="0" w:space="0" w:color="auto"/>
        <w:left w:val="none" w:sz="0" w:space="0" w:color="auto"/>
        <w:bottom w:val="none" w:sz="0" w:space="0" w:color="auto"/>
        <w:right w:val="none" w:sz="0" w:space="0" w:color="auto"/>
      </w:divBdr>
    </w:div>
    <w:div w:id="1803159092">
      <w:bodyDiv w:val="1"/>
      <w:marLeft w:val="0"/>
      <w:marRight w:val="0"/>
      <w:marTop w:val="0"/>
      <w:marBottom w:val="0"/>
      <w:divBdr>
        <w:top w:val="none" w:sz="0" w:space="0" w:color="auto"/>
        <w:left w:val="none" w:sz="0" w:space="0" w:color="auto"/>
        <w:bottom w:val="none" w:sz="0" w:space="0" w:color="auto"/>
        <w:right w:val="none" w:sz="0" w:space="0" w:color="auto"/>
      </w:divBdr>
    </w:div>
    <w:div w:id="2117602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1061A4-1732-436D-9393-296552188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666</TotalTime>
  <Pages>1</Pages>
  <Words>17179</Words>
  <Characters>92771</Characters>
  <Application>Microsoft Office Word</Application>
  <DocSecurity>0</DocSecurity>
  <Lines>773</Lines>
  <Paragraphs>219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109731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Renato José da Silva Isacksson</dc:creator>
  <cp:lastModifiedBy>Jorge Ricardo Rocha Melo</cp:lastModifiedBy>
  <cp:revision>51</cp:revision>
  <cp:lastPrinted>2018-10-01T18:43:00Z</cp:lastPrinted>
  <dcterms:created xsi:type="dcterms:W3CDTF">2021-08-11T13:42:00Z</dcterms:created>
  <dcterms:modified xsi:type="dcterms:W3CDTF">2021-10-05T18:49:00Z</dcterms:modified>
</cp:coreProperties>
</file>